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4F2911" w14:textId="6AC0039C" w:rsidR="00D554C8" w:rsidRPr="00AD7A56" w:rsidRDefault="00D554C8" w:rsidP="00D554C8">
      <w:pPr>
        <w:pStyle w:val="Miejscowoscdata"/>
        <w:rPr>
          <w:color w:val="auto"/>
          <w:sz w:val="18"/>
          <w:szCs w:val="18"/>
        </w:rPr>
      </w:pPr>
      <w:r w:rsidRPr="00AD7A56">
        <w:rPr>
          <w:color w:val="auto"/>
          <w:sz w:val="18"/>
          <w:szCs w:val="18"/>
        </w:rPr>
        <w:t xml:space="preserve">Kościelisko, </w:t>
      </w:r>
      <w:r w:rsidR="00A606C9">
        <w:rPr>
          <w:color w:val="auto"/>
          <w:sz w:val="18"/>
          <w:szCs w:val="18"/>
        </w:rPr>
        <w:t xml:space="preserve">19 marca </w:t>
      </w:r>
      <w:r w:rsidRPr="00AD7A56">
        <w:rPr>
          <w:color w:val="auto"/>
          <w:sz w:val="18"/>
          <w:szCs w:val="18"/>
        </w:rPr>
        <w:t>202</w:t>
      </w:r>
      <w:r w:rsidR="00A606C9">
        <w:rPr>
          <w:color w:val="auto"/>
          <w:sz w:val="18"/>
          <w:szCs w:val="18"/>
        </w:rPr>
        <w:t>6</w:t>
      </w:r>
      <w:r w:rsidRPr="00AD7A56">
        <w:rPr>
          <w:color w:val="auto"/>
          <w:sz w:val="18"/>
          <w:szCs w:val="18"/>
        </w:rPr>
        <w:t xml:space="preserve"> roku</w:t>
      </w:r>
    </w:p>
    <w:p w14:paraId="7BE74923" w14:textId="49B11203" w:rsidR="00D554C8" w:rsidRPr="00AD7A56" w:rsidRDefault="00D554C8" w:rsidP="00144F20">
      <w:pPr>
        <w:pStyle w:val="Sprawa"/>
        <w:spacing w:after="480"/>
        <w:rPr>
          <w:color w:val="auto"/>
          <w:sz w:val="18"/>
          <w:szCs w:val="18"/>
        </w:rPr>
      </w:pPr>
      <w:r w:rsidRPr="00AD7A56">
        <w:rPr>
          <w:color w:val="auto"/>
          <w:sz w:val="18"/>
          <w:szCs w:val="18"/>
        </w:rPr>
        <w:t>ZP.271.1</w:t>
      </w:r>
      <w:r w:rsidR="00BD0BFB" w:rsidRPr="00AD7A56">
        <w:rPr>
          <w:color w:val="auto"/>
          <w:sz w:val="18"/>
          <w:szCs w:val="18"/>
        </w:rPr>
        <w:t>.</w:t>
      </w:r>
      <w:r w:rsidR="00A606C9">
        <w:rPr>
          <w:color w:val="auto"/>
          <w:sz w:val="18"/>
          <w:szCs w:val="18"/>
        </w:rPr>
        <w:t>7</w:t>
      </w:r>
      <w:r w:rsidRPr="00AD7A56">
        <w:rPr>
          <w:color w:val="auto"/>
          <w:sz w:val="18"/>
          <w:szCs w:val="18"/>
        </w:rPr>
        <w:t>.202</w:t>
      </w:r>
      <w:r w:rsidR="00A606C9">
        <w:rPr>
          <w:color w:val="auto"/>
          <w:sz w:val="18"/>
          <w:szCs w:val="18"/>
        </w:rPr>
        <w:t>6</w:t>
      </w:r>
    </w:p>
    <w:p w14:paraId="72EDCD5B" w14:textId="1B770B35" w:rsidR="00D554C8" w:rsidRPr="00AD7A56" w:rsidRDefault="00D554C8" w:rsidP="00B940E6">
      <w:pPr>
        <w:pStyle w:val="Sprawa"/>
        <w:spacing w:after="120"/>
        <w:jc w:val="center"/>
        <w:rPr>
          <w:b/>
          <w:bCs/>
          <w:color w:val="auto"/>
          <w:sz w:val="24"/>
          <w:szCs w:val="24"/>
        </w:rPr>
      </w:pPr>
      <w:r w:rsidRPr="00AD7A56">
        <w:rPr>
          <w:b/>
          <w:bCs/>
          <w:color w:val="auto"/>
          <w:sz w:val="24"/>
          <w:szCs w:val="24"/>
        </w:rPr>
        <w:t>ZAPROSZENIE DO ZŁOŻENIA OFER</w:t>
      </w:r>
      <w:r w:rsidR="00B940E6" w:rsidRPr="00AD7A56">
        <w:rPr>
          <w:b/>
          <w:bCs/>
          <w:color w:val="auto"/>
          <w:sz w:val="24"/>
          <w:szCs w:val="24"/>
        </w:rPr>
        <w:t>T</w:t>
      </w:r>
      <w:r w:rsidRPr="00AD7A56">
        <w:rPr>
          <w:b/>
          <w:bCs/>
          <w:color w:val="auto"/>
          <w:sz w:val="24"/>
          <w:szCs w:val="24"/>
        </w:rPr>
        <w:t>Y</w:t>
      </w:r>
    </w:p>
    <w:p w14:paraId="60B69FEA" w14:textId="7C6D6B9F" w:rsidR="00C46FBE" w:rsidRPr="00AD7A56" w:rsidRDefault="00C46FBE" w:rsidP="00144F20">
      <w:pPr>
        <w:pStyle w:val="Sprawa"/>
        <w:spacing w:after="360"/>
        <w:jc w:val="center"/>
        <w:rPr>
          <w:b/>
          <w:bCs/>
          <w:color w:val="auto"/>
        </w:rPr>
      </w:pPr>
      <w:r w:rsidRPr="00AD7A56">
        <w:rPr>
          <w:b/>
          <w:bCs/>
          <w:color w:val="auto"/>
        </w:rPr>
        <w:t>na</w:t>
      </w:r>
    </w:p>
    <w:p w14:paraId="3A9B93F8" w14:textId="37AB6063" w:rsidR="00C46FBE" w:rsidRPr="00EB7AF6" w:rsidRDefault="00C463DF" w:rsidP="00295F89">
      <w:pPr>
        <w:pStyle w:val="Sprawa"/>
        <w:spacing w:after="600"/>
        <w:jc w:val="center"/>
        <w:rPr>
          <w:b/>
          <w:i/>
          <w:iCs/>
          <w:color w:val="auto"/>
          <w:sz w:val="26"/>
          <w:szCs w:val="26"/>
        </w:rPr>
      </w:pPr>
      <w:bookmarkStart w:id="1" w:name="_Hlk214979418"/>
      <w:r w:rsidRPr="00EB7AF6">
        <w:rPr>
          <w:b/>
          <w:bCs/>
          <w:i/>
          <w:iCs/>
          <w:color w:val="auto"/>
          <w:sz w:val="26"/>
          <w:szCs w:val="26"/>
        </w:rPr>
        <w:t>Zakup bezzałogowego pojazdu (</w:t>
      </w:r>
      <w:proofErr w:type="spellStart"/>
      <w:r w:rsidRPr="00EB7AF6">
        <w:rPr>
          <w:b/>
          <w:bCs/>
          <w:i/>
          <w:iCs/>
          <w:color w:val="auto"/>
          <w:sz w:val="26"/>
          <w:szCs w:val="26"/>
        </w:rPr>
        <w:t>drona</w:t>
      </w:r>
      <w:proofErr w:type="spellEnd"/>
      <w:r w:rsidRPr="00EB7AF6">
        <w:rPr>
          <w:b/>
          <w:bCs/>
          <w:i/>
          <w:iCs/>
          <w:color w:val="auto"/>
          <w:sz w:val="26"/>
          <w:szCs w:val="26"/>
        </w:rPr>
        <w:t xml:space="preserve">) zintegrowanego z kamerą termowizyjną </w:t>
      </w:r>
      <w:r w:rsidR="003F42D5" w:rsidRPr="00EB7AF6">
        <w:rPr>
          <w:b/>
          <w:bCs/>
          <w:i/>
          <w:iCs/>
          <w:color w:val="auto"/>
          <w:sz w:val="26"/>
          <w:szCs w:val="26"/>
        </w:rPr>
        <w:t>oraz sprzętu</w:t>
      </w:r>
      <w:r w:rsidRPr="00EB7AF6">
        <w:rPr>
          <w:b/>
          <w:bCs/>
          <w:i/>
          <w:iCs/>
          <w:color w:val="auto"/>
          <w:sz w:val="26"/>
          <w:szCs w:val="26"/>
        </w:rPr>
        <w:t xml:space="preserve"> (kamery termowizyjnej, </w:t>
      </w:r>
      <w:r w:rsidR="003F42D5" w:rsidRPr="00EB7AF6">
        <w:rPr>
          <w:b/>
          <w:bCs/>
          <w:i/>
          <w:iCs/>
          <w:color w:val="auto"/>
          <w:sz w:val="26"/>
          <w:szCs w:val="26"/>
        </w:rPr>
        <w:t>urządzenia</w:t>
      </w:r>
      <w:r w:rsidRPr="00EB7AF6">
        <w:rPr>
          <w:b/>
          <w:bCs/>
          <w:i/>
          <w:iCs/>
          <w:color w:val="auto"/>
          <w:sz w:val="26"/>
          <w:szCs w:val="26"/>
        </w:rPr>
        <w:t xml:space="preserve"> do pomiaru jakości powietrza i tabletu) na potrzeby realizacji projektu "Zapewnienie straży gminnej w Kościelisku wyposażenia niezbędnego do realizacji ochrony powietrza"</w:t>
      </w:r>
      <w:bookmarkEnd w:id="1"/>
    </w:p>
    <w:p w14:paraId="27EC0FD3" w14:textId="77777777" w:rsidR="00D554C8" w:rsidRPr="00EB7AF6" w:rsidRDefault="00D554C8" w:rsidP="00B20745">
      <w:pPr>
        <w:pStyle w:val="Tekstpodstawowy"/>
        <w:numPr>
          <w:ilvl w:val="0"/>
          <w:numId w:val="1"/>
        </w:numPr>
        <w:tabs>
          <w:tab w:val="num" w:pos="284"/>
        </w:tabs>
        <w:spacing w:after="60"/>
        <w:ind w:left="284" w:hanging="284"/>
        <w:jc w:val="both"/>
        <w:rPr>
          <w:rFonts w:ascii="Century Gothic" w:hAnsi="Century Gothic"/>
          <w:bCs/>
          <w:i w:val="0"/>
          <w:sz w:val="22"/>
          <w:szCs w:val="22"/>
          <w:u w:val="single"/>
        </w:rPr>
      </w:pPr>
      <w:r w:rsidRPr="00EB7AF6">
        <w:rPr>
          <w:rFonts w:ascii="Century Gothic" w:hAnsi="Century Gothic"/>
          <w:bCs/>
          <w:i w:val="0"/>
          <w:sz w:val="22"/>
          <w:szCs w:val="22"/>
          <w:u w:val="single"/>
        </w:rPr>
        <w:t>Zamawiający:</w:t>
      </w:r>
    </w:p>
    <w:p w14:paraId="2627DD8E" w14:textId="77777777" w:rsidR="00D554C8" w:rsidRPr="00EB7AF6" w:rsidRDefault="00D554C8" w:rsidP="00D554C8">
      <w:pPr>
        <w:pStyle w:val="Tekstpodstawowy"/>
        <w:ind w:left="284"/>
        <w:jc w:val="both"/>
        <w:rPr>
          <w:rFonts w:ascii="Century Gothic" w:hAnsi="Century Gothic"/>
          <w:b w:val="0"/>
          <w:i w:val="0"/>
          <w:sz w:val="18"/>
          <w:szCs w:val="18"/>
        </w:rPr>
      </w:pPr>
      <w:r w:rsidRPr="00EB7AF6">
        <w:rPr>
          <w:rFonts w:ascii="Century Gothic" w:hAnsi="Century Gothic"/>
          <w:b w:val="0"/>
          <w:i w:val="0"/>
          <w:sz w:val="18"/>
          <w:szCs w:val="18"/>
        </w:rPr>
        <w:t xml:space="preserve">Gmina Kościelisko </w:t>
      </w:r>
    </w:p>
    <w:p w14:paraId="626B6A80" w14:textId="3BCFC66E" w:rsidR="00D554C8" w:rsidRPr="00EB7AF6" w:rsidRDefault="00D554C8" w:rsidP="00D554C8">
      <w:pPr>
        <w:pStyle w:val="Tekstpodstawowy"/>
        <w:ind w:left="284"/>
        <w:jc w:val="both"/>
        <w:rPr>
          <w:rFonts w:ascii="Century Gothic" w:hAnsi="Century Gothic"/>
          <w:b w:val="0"/>
          <w:i w:val="0"/>
          <w:sz w:val="18"/>
          <w:szCs w:val="18"/>
        </w:rPr>
      </w:pPr>
      <w:r w:rsidRPr="00EB7AF6">
        <w:rPr>
          <w:rFonts w:ascii="Century Gothic" w:hAnsi="Century Gothic"/>
          <w:b w:val="0"/>
          <w:i w:val="0"/>
          <w:sz w:val="18"/>
          <w:szCs w:val="18"/>
        </w:rPr>
        <w:t xml:space="preserve">ul. </w:t>
      </w:r>
      <w:r w:rsidR="00C46FBE"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>Nędzy-</w:t>
      </w:r>
      <w:proofErr w:type="spellStart"/>
      <w:r w:rsidR="00C46FBE"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>Kubińca</w:t>
      </w:r>
      <w:proofErr w:type="spellEnd"/>
      <w:r w:rsidR="00C46FBE"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 101</w:t>
      </w:r>
    </w:p>
    <w:p w14:paraId="4856FBAD" w14:textId="1A76BCE0" w:rsidR="00B940E6" w:rsidRPr="00EB7AF6" w:rsidRDefault="00D554C8" w:rsidP="00B940E6">
      <w:pPr>
        <w:pStyle w:val="Tekstpodstawowy"/>
        <w:spacing w:after="120"/>
        <w:ind w:left="284"/>
        <w:jc w:val="both"/>
        <w:rPr>
          <w:rFonts w:ascii="Century Gothic" w:hAnsi="Century Gothic"/>
          <w:b w:val="0"/>
          <w:i w:val="0"/>
          <w:sz w:val="18"/>
          <w:szCs w:val="18"/>
        </w:rPr>
      </w:pPr>
      <w:r w:rsidRPr="00EB7AF6">
        <w:rPr>
          <w:rFonts w:ascii="Century Gothic" w:hAnsi="Century Gothic"/>
          <w:b w:val="0"/>
          <w:i w:val="0"/>
          <w:sz w:val="18"/>
          <w:szCs w:val="18"/>
        </w:rPr>
        <w:t>34-511 Kościelisko</w:t>
      </w:r>
    </w:p>
    <w:p w14:paraId="3EFF597A" w14:textId="77777777" w:rsidR="00B940E6" w:rsidRPr="00EB7AF6" w:rsidRDefault="00B940E6" w:rsidP="00B940E6">
      <w:pPr>
        <w:pStyle w:val="Tekstpodstawowy"/>
        <w:ind w:left="284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>Adres poczty elektronicznej Zamawiającego na potrzeby prowadzonego postępowania:</w:t>
      </w:r>
    </w:p>
    <w:p w14:paraId="448DA0FA" w14:textId="4081AF31" w:rsidR="00B92FBB" w:rsidRPr="00EB7AF6" w:rsidRDefault="00B940E6" w:rsidP="00295F89">
      <w:pPr>
        <w:pStyle w:val="Tekstpodstawowy"/>
        <w:spacing w:after="240"/>
        <w:ind w:left="284"/>
        <w:jc w:val="both"/>
        <w:rPr>
          <w:rFonts w:ascii="Century Gothic" w:hAnsi="Century Gothic"/>
          <w:bCs/>
          <w:i w:val="0"/>
          <w:sz w:val="18"/>
          <w:szCs w:val="18"/>
          <w:lang w:val="pl-PL"/>
        </w:rPr>
      </w:pPr>
      <w:hyperlink r:id="rId8" w:history="1">
        <w:r w:rsidRPr="00EB7AF6">
          <w:rPr>
            <w:rStyle w:val="Hipercze"/>
            <w:rFonts w:ascii="Century Gothic" w:hAnsi="Century Gothic"/>
            <w:bCs/>
            <w:i w:val="0"/>
            <w:color w:val="auto"/>
            <w:sz w:val="18"/>
            <w:szCs w:val="18"/>
            <w:lang w:val="pl-PL"/>
          </w:rPr>
          <w:t>przetargi@gminakoscielisko.pl</w:t>
        </w:r>
      </w:hyperlink>
    </w:p>
    <w:p w14:paraId="6056FF58" w14:textId="77777777" w:rsidR="00D554C8" w:rsidRPr="00EB7AF6" w:rsidRDefault="00D554C8" w:rsidP="00B20745">
      <w:pPr>
        <w:pStyle w:val="Tekstpodstawowywcity"/>
        <w:numPr>
          <w:ilvl w:val="0"/>
          <w:numId w:val="1"/>
        </w:numPr>
        <w:tabs>
          <w:tab w:val="num" w:pos="284"/>
        </w:tabs>
        <w:spacing w:after="60"/>
        <w:ind w:left="301" w:hanging="284"/>
        <w:jc w:val="both"/>
        <w:rPr>
          <w:rFonts w:ascii="Century Gothic" w:hAnsi="Century Gothic"/>
          <w:b/>
          <w:sz w:val="22"/>
          <w:szCs w:val="22"/>
          <w:u w:val="single"/>
        </w:rPr>
      </w:pPr>
      <w:r w:rsidRPr="00EB7AF6">
        <w:rPr>
          <w:rFonts w:ascii="Century Gothic" w:hAnsi="Century Gothic"/>
          <w:b/>
          <w:sz w:val="22"/>
          <w:szCs w:val="22"/>
          <w:u w:val="single"/>
        </w:rPr>
        <w:t>Tryb udzielenia</w:t>
      </w:r>
      <w:r w:rsidRPr="00EB7AF6">
        <w:rPr>
          <w:rFonts w:ascii="Century Gothic" w:hAnsi="Century Gothic"/>
          <w:b/>
          <w:spacing w:val="-3"/>
          <w:sz w:val="22"/>
          <w:szCs w:val="22"/>
          <w:u w:val="single"/>
        </w:rPr>
        <w:t xml:space="preserve"> </w:t>
      </w:r>
      <w:r w:rsidRPr="00EB7AF6">
        <w:rPr>
          <w:rFonts w:ascii="Century Gothic" w:hAnsi="Century Gothic"/>
          <w:b/>
          <w:sz w:val="22"/>
          <w:szCs w:val="22"/>
          <w:u w:val="single"/>
        </w:rPr>
        <w:t>zamówienia:</w:t>
      </w:r>
    </w:p>
    <w:p w14:paraId="5CB32565" w14:textId="77777777" w:rsidR="00A71334" w:rsidRPr="00AD7A56" w:rsidRDefault="00A71334">
      <w:pPr>
        <w:pStyle w:val="Akapitzlist"/>
        <w:numPr>
          <w:ilvl w:val="0"/>
          <w:numId w:val="18"/>
        </w:numPr>
        <w:spacing w:after="60" w:line="240" w:lineRule="auto"/>
        <w:contextualSpacing w:val="0"/>
        <w:jc w:val="both"/>
        <w:rPr>
          <w:rFonts w:ascii="Century Gothic" w:eastAsia="Times New Roman" w:hAnsi="Century Gothic" w:cs="Times New Roman"/>
          <w:vanish/>
          <w:color w:val="auto"/>
          <w:sz w:val="18"/>
          <w:szCs w:val="18"/>
          <w:lang w:val="pl-PL" w:eastAsia="pl-PL"/>
        </w:rPr>
      </w:pPr>
    </w:p>
    <w:p w14:paraId="4447AE13" w14:textId="77777777" w:rsidR="00A71334" w:rsidRPr="00AD7A56" w:rsidRDefault="00A71334">
      <w:pPr>
        <w:pStyle w:val="Akapitzlist"/>
        <w:numPr>
          <w:ilvl w:val="0"/>
          <w:numId w:val="18"/>
        </w:numPr>
        <w:spacing w:after="60" w:line="240" w:lineRule="auto"/>
        <w:contextualSpacing w:val="0"/>
        <w:jc w:val="both"/>
        <w:rPr>
          <w:rFonts w:ascii="Century Gothic" w:eastAsia="Times New Roman" w:hAnsi="Century Gothic" w:cs="Times New Roman"/>
          <w:vanish/>
          <w:color w:val="auto"/>
          <w:sz w:val="18"/>
          <w:szCs w:val="18"/>
          <w:lang w:val="pl-PL" w:eastAsia="pl-PL"/>
        </w:rPr>
      </w:pPr>
    </w:p>
    <w:p w14:paraId="048EC7F0" w14:textId="075ED4F1" w:rsidR="00D554C8" w:rsidRPr="00EB7AF6" w:rsidRDefault="00D554C8" w:rsidP="005B5126">
      <w:pPr>
        <w:pStyle w:val="Tekstpodstawowywcity"/>
        <w:numPr>
          <w:ilvl w:val="1"/>
          <w:numId w:val="18"/>
        </w:numPr>
        <w:spacing w:after="60"/>
        <w:jc w:val="both"/>
        <w:rPr>
          <w:rFonts w:ascii="Century Gothic" w:hAnsi="Century Gothic"/>
          <w:b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</w:rPr>
        <w:t>Postępowanie o wartości poniżej 1</w:t>
      </w:r>
      <w:r w:rsidR="00D3393F" w:rsidRPr="00EB7AF6">
        <w:rPr>
          <w:rFonts w:ascii="Century Gothic" w:hAnsi="Century Gothic"/>
          <w:sz w:val="18"/>
          <w:szCs w:val="18"/>
        </w:rPr>
        <w:t>7</w:t>
      </w:r>
      <w:r w:rsidRPr="00EB7AF6">
        <w:rPr>
          <w:rFonts w:ascii="Century Gothic" w:hAnsi="Century Gothic"/>
          <w:sz w:val="18"/>
          <w:szCs w:val="18"/>
        </w:rPr>
        <w:t xml:space="preserve">0 000 zł, </w:t>
      </w:r>
      <w:r w:rsidR="007B55FC" w:rsidRPr="00EB7AF6">
        <w:rPr>
          <w:rFonts w:ascii="Century Gothic" w:hAnsi="Century Gothic"/>
          <w:color w:val="C00000"/>
          <w:sz w:val="18"/>
          <w:szCs w:val="18"/>
        </w:rPr>
        <w:t xml:space="preserve">prowadzone jest zgodnie z zasadą konkurencyjności </w:t>
      </w:r>
      <w:r w:rsidR="00C55146" w:rsidRPr="00EB7AF6">
        <w:rPr>
          <w:rFonts w:ascii="Century Gothic" w:hAnsi="Century Gothic"/>
          <w:color w:val="C00000"/>
          <w:sz w:val="18"/>
          <w:szCs w:val="18"/>
        </w:rPr>
        <w:t xml:space="preserve">i </w:t>
      </w:r>
      <w:r w:rsidRPr="00EB7AF6">
        <w:rPr>
          <w:rFonts w:ascii="Century Gothic" w:hAnsi="Century Gothic"/>
          <w:sz w:val="18"/>
          <w:szCs w:val="18"/>
        </w:rPr>
        <w:t>zgodnie z regulaminem udzielania zamówień poza ustawą prawo zamówień publicznych</w:t>
      </w:r>
      <w:r w:rsidR="000C5A6F" w:rsidRPr="00EB7AF6">
        <w:rPr>
          <w:rFonts w:ascii="Century Gothic" w:hAnsi="Century Gothic"/>
          <w:sz w:val="18"/>
          <w:szCs w:val="18"/>
        </w:rPr>
        <w:t xml:space="preserve"> obowiązującym w Urzędzie Gminy Kościelisko</w:t>
      </w:r>
      <w:r w:rsidRPr="00EB7AF6">
        <w:rPr>
          <w:rFonts w:ascii="Century Gothic" w:hAnsi="Century Gothic"/>
          <w:i/>
          <w:sz w:val="18"/>
          <w:szCs w:val="18"/>
        </w:rPr>
        <w:t>.</w:t>
      </w:r>
    </w:p>
    <w:p w14:paraId="7498E40D" w14:textId="07558010" w:rsidR="00D554C8" w:rsidRPr="00EB7AF6" w:rsidRDefault="00D554C8" w:rsidP="00546047">
      <w:pPr>
        <w:pStyle w:val="Tekstpodstawowywcity"/>
        <w:numPr>
          <w:ilvl w:val="1"/>
          <w:numId w:val="18"/>
        </w:numPr>
        <w:spacing w:after="240"/>
        <w:ind w:left="788" w:hanging="431"/>
        <w:jc w:val="both"/>
        <w:rPr>
          <w:rFonts w:ascii="Century Gothic" w:hAnsi="Century Gothic"/>
          <w:b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</w:rPr>
        <w:t>Niniejsze zaproszenie nie stanowi zobowiązania Gminy Kościelisko do zawarcia umowy w sprawie zamówienia publicznego.</w:t>
      </w:r>
    </w:p>
    <w:p w14:paraId="2871CAD3" w14:textId="77777777" w:rsidR="00D554C8" w:rsidRPr="00EB7AF6" w:rsidRDefault="00D554C8" w:rsidP="00B20745">
      <w:pPr>
        <w:pStyle w:val="Tekstpodstawowywcity"/>
        <w:numPr>
          <w:ilvl w:val="0"/>
          <w:numId w:val="1"/>
        </w:numPr>
        <w:tabs>
          <w:tab w:val="left" w:pos="142"/>
          <w:tab w:val="num" w:pos="284"/>
        </w:tabs>
        <w:spacing w:after="60"/>
        <w:ind w:left="284" w:hanging="284"/>
        <w:jc w:val="both"/>
        <w:rPr>
          <w:rFonts w:ascii="Century Gothic" w:hAnsi="Century Gothic"/>
          <w:b/>
          <w:sz w:val="22"/>
          <w:szCs w:val="22"/>
          <w:u w:val="single"/>
        </w:rPr>
      </w:pPr>
      <w:r w:rsidRPr="00EB7AF6">
        <w:rPr>
          <w:rFonts w:ascii="Century Gothic" w:hAnsi="Century Gothic"/>
          <w:b/>
          <w:sz w:val="22"/>
          <w:szCs w:val="22"/>
          <w:u w:val="single"/>
        </w:rPr>
        <w:t xml:space="preserve">Przedmiot zamówienia: </w:t>
      </w:r>
    </w:p>
    <w:p w14:paraId="18FE175E" w14:textId="77777777" w:rsidR="00A71334" w:rsidRPr="00AD7A56" w:rsidRDefault="00A71334">
      <w:pPr>
        <w:pStyle w:val="Akapitzlist"/>
        <w:numPr>
          <w:ilvl w:val="0"/>
          <w:numId w:val="19"/>
        </w:numPr>
        <w:spacing w:after="60" w:line="240" w:lineRule="auto"/>
        <w:contextualSpacing w:val="0"/>
        <w:jc w:val="both"/>
        <w:rPr>
          <w:rFonts w:ascii="Century Gothic" w:eastAsiaTheme="minorEastAsia" w:hAnsi="Century Gothic" w:cstheme="minorBidi"/>
          <w:vanish/>
          <w:color w:val="auto"/>
          <w:sz w:val="18"/>
          <w:szCs w:val="18"/>
          <w:lang w:val="pl-PL" w:eastAsia="pl-PL"/>
        </w:rPr>
      </w:pPr>
      <w:bookmarkStart w:id="2" w:name="_Hlk9415460"/>
    </w:p>
    <w:p w14:paraId="514CF076" w14:textId="77777777" w:rsidR="00A71334" w:rsidRPr="00AD7A56" w:rsidRDefault="00A71334">
      <w:pPr>
        <w:pStyle w:val="Akapitzlist"/>
        <w:numPr>
          <w:ilvl w:val="0"/>
          <w:numId w:val="19"/>
        </w:numPr>
        <w:spacing w:after="60" w:line="240" w:lineRule="auto"/>
        <w:contextualSpacing w:val="0"/>
        <w:jc w:val="both"/>
        <w:rPr>
          <w:rFonts w:ascii="Century Gothic" w:eastAsiaTheme="minorEastAsia" w:hAnsi="Century Gothic" w:cstheme="minorBidi"/>
          <w:vanish/>
          <w:color w:val="auto"/>
          <w:sz w:val="18"/>
          <w:szCs w:val="18"/>
          <w:lang w:val="pl-PL" w:eastAsia="pl-PL"/>
        </w:rPr>
      </w:pPr>
    </w:p>
    <w:p w14:paraId="33E49CF0" w14:textId="77777777" w:rsidR="00A71334" w:rsidRPr="00AD7A56" w:rsidRDefault="00A71334">
      <w:pPr>
        <w:pStyle w:val="Akapitzlist"/>
        <w:numPr>
          <w:ilvl w:val="0"/>
          <w:numId w:val="19"/>
        </w:numPr>
        <w:spacing w:after="60" w:line="240" w:lineRule="auto"/>
        <w:contextualSpacing w:val="0"/>
        <w:jc w:val="both"/>
        <w:rPr>
          <w:rFonts w:ascii="Century Gothic" w:eastAsiaTheme="minorEastAsia" w:hAnsi="Century Gothic" w:cstheme="minorBidi"/>
          <w:vanish/>
          <w:color w:val="auto"/>
          <w:sz w:val="18"/>
          <w:szCs w:val="18"/>
          <w:lang w:val="pl-PL" w:eastAsia="pl-PL"/>
        </w:rPr>
      </w:pPr>
    </w:p>
    <w:bookmarkEnd w:id="2"/>
    <w:p w14:paraId="24168DB3" w14:textId="77777777" w:rsidR="00C55146" w:rsidRPr="00EB7AF6" w:rsidRDefault="00C55146" w:rsidP="00C55146">
      <w:pPr>
        <w:numPr>
          <w:ilvl w:val="1"/>
          <w:numId w:val="1"/>
        </w:numPr>
        <w:spacing w:after="60" w:line="240" w:lineRule="auto"/>
        <w:ind w:left="709" w:hanging="425"/>
        <w:jc w:val="both"/>
        <w:rPr>
          <w:rFonts w:ascii="Century Gothic" w:hAnsi="Century Gothic" w:cs="Calibri"/>
          <w:color w:val="000000"/>
          <w:sz w:val="18"/>
          <w:szCs w:val="18"/>
        </w:rPr>
      </w:pPr>
      <w:r w:rsidRPr="00EB7AF6">
        <w:rPr>
          <w:rFonts w:ascii="Century Gothic" w:hAnsi="Century Gothic" w:cs="Century Gothic"/>
          <w:sz w:val="18"/>
          <w:szCs w:val="18"/>
        </w:rPr>
        <w:t>Przedmiotem zamówienia jest dostawa lekkiego, bezzałogowego statku powietrznego (</w:t>
      </w:r>
      <w:proofErr w:type="spellStart"/>
      <w:r w:rsidRPr="00EB7AF6">
        <w:rPr>
          <w:rFonts w:ascii="Century Gothic" w:hAnsi="Century Gothic" w:cs="Century Gothic"/>
          <w:sz w:val="18"/>
          <w:szCs w:val="18"/>
        </w:rPr>
        <w:t>drona</w:t>
      </w:r>
      <w:proofErr w:type="spellEnd"/>
      <w:r w:rsidRPr="00EB7AF6">
        <w:rPr>
          <w:rFonts w:ascii="Century Gothic" w:hAnsi="Century Gothic" w:cs="Century Gothic"/>
          <w:sz w:val="18"/>
          <w:szCs w:val="18"/>
        </w:rPr>
        <w:t xml:space="preserve">) zintegrowanego z kamerą termowizyjną oraz dostawa specjalistycznych urządzeń do monitoringu emisji i identyfikacji nietypowych wzorców termicznych, tj. kamery termowizyjnej ręcznej, urządzenia do pomiaru jakości powietrza, tabletu z oprogramowaniem do przetwarzaniem i rejestrowania danych z urządzeń pomiarowych, które zostaną wykorzystane przez Straż Gminną w Kościelisku prowadzenia działań kontrolnych i prewencyjnych w zakresie ochrony powietrza </w:t>
      </w:r>
      <w:r w:rsidRPr="00EB7AF6">
        <w:rPr>
          <w:rFonts w:ascii="Century Gothic" w:hAnsi="Century Gothic"/>
          <w:sz w:val="18"/>
          <w:szCs w:val="18"/>
          <w:lang w:eastAsia="zh-CN"/>
        </w:rPr>
        <w:t xml:space="preserve">w ramach realizacji projektu pn. </w:t>
      </w:r>
      <w:r w:rsidRPr="00EB7AF6">
        <w:rPr>
          <w:rFonts w:ascii="Century Gothic" w:hAnsi="Century Gothic"/>
          <w:i/>
          <w:sz w:val="18"/>
          <w:szCs w:val="18"/>
          <w:lang w:eastAsia="zh-CN"/>
        </w:rPr>
        <w:t>"Zapewnienie straży gminnej w Kościelisku wyposażenia niezbędnego do realizacji ochrony powietrza".</w:t>
      </w:r>
    </w:p>
    <w:p w14:paraId="268D385E" w14:textId="74CCD4C5" w:rsidR="00C55146" w:rsidRPr="00EB7AF6" w:rsidRDefault="00C55146" w:rsidP="00C55146">
      <w:pPr>
        <w:numPr>
          <w:ilvl w:val="1"/>
          <w:numId w:val="1"/>
        </w:numPr>
        <w:spacing w:after="60" w:line="240" w:lineRule="auto"/>
        <w:ind w:left="709" w:hanging="425"/>
        <w:jc w:val="both"/>
        <w:rPr>
          <w:rFonts w:ascii="Century Gothic" w:hAnsi="Century Gothic" w:cs="Calibri"/>
          <w:color w:val="000000"/>
          <w:sz w:val="18"/>
          <w:szCs w:val="18"/>
        </w:rPr>
      </w:pPr>
      <w:r w:rsidRPr="00EB7AF6">
        <w:rPr>
          <w:rFonts w:ascii="Century Gothic" w:hAnsi="Century Gothic" w:cs="Calibri"/>
          <w:color w:val="000000"/>
          <w:sz w:val="18"/>
          <w:szCs w:val="18"/>
        </w:rPr>
        <w:t xml:space="preserve">Do </w:t>
      </w:r>
      <w:r w:rsidRPr="00EB7AF6">
        <w:rPr>
          <w:rFonts w:ascii="Century Gothic" w:eastAsia="Gill Sans MT" w:hAnsi="Century Gothic"/>
          <w:sz w:val="18"/>
          <w:szCs w:val="18"/>
          <w:lang w:eastAsia="zh-CN"/>
        </w:rPr>
        <w:t>zakresu dostawy wchodzą</w:t>
      </w:r>
      <w:r w:rsidRPr="00EB7AF6">
        <w:rPr>
          <w:rFonts w:ascii="Century Gothic" w:hAnsi="Century Gothic"/>
          <w:sz w:val="18"/>
          <w:szCs w:val="18"/>
        </w:rPr>
        <w:t>:</w:t>
      </w:r>
      <w:r w:rsidRPr="00EB7AF6">
        <w:rPr>
          <w:rFonts w:ascii="Century Gothic" w:hAnsi="Century Gothic" w:cs="Gill Sans MT"/>
          <w:sz w:val="18"/>
          <w:szCs w:val="18"/>
        </w:rPr>
        <w:t xml:space="preserve"> </w:t>
      </w:r>
    </w:p>
    <w:p w14:paraId="5952C348" w14:textId="59466364" w:rsidR="00C55146" w:rsidRPr="00EB7AF6" w:rsidRDefault="006378F3" w:rsidP="00C55146">
      <w:pPr>
        <w:pStyle w:val="Tekstpodstawowy2"/>
        <w:numPr>
          <w:ilvl w:val="0"/>
          <w:numId w:val="113"/>
        </w:numPr>
        <w:tabs>
          <w:tab w:val="left" w:pos="993"/>
        </w:tabs>
        <w:spacing w:after="60"/>
        <w:ind w:left="993" w:hanging="284"/>
        <w:jc w:val="both"/>
        <w:rPr>
          <w:b w:val="0"/>
          <w:bCs/>
          <w:sz w:val="18"/>
          <w:szCs w:val="18"/>
        </w:rPr>
      </w:pPr>
      <w:r w:rsidRPr="00EB7AF6">
        <w:rPr>
          <w:sz w:val="18"/>
          <w:szCs w:val="18"/>
        </w:rPr>
        <w:t>D</w:t>
      </w:r>
      <w:r w:rsidRPr="00EB7AF6">
        <w:rPr>
          <w:rFonts w:cs="Century Gothic"/>
          <w:sz w:val="18"/>
          <w:szCs w:val="18"/>
        </w:rPr>
        <w:t>ron do monitoringu emisji oraz identyfikacji nietypowych wzorców termicznych zintegrowany z kamerą termowizyjną – 1 komplet</w:t>
      </w:r>
      <w:r w:rsidRPr="00EB7AF6">
        <w:rPr>
          <w:bCs/>
          <w:color w:val="00B0F0"/>
          <w:sz w:val="18"/>
          <w:szCs w:val="18"/>
        </w:rPr>
        <w:t xml:space="preserve"> o parametrach równoważnych oraz nie gorszych niż podane poniżej</w:t>
      </w:r>
      <w:r w:rsidR="00C55146" w:rsidRPr="00EB7AF6">
        <w:rPr>
          <w:b w:val="0"/>
          <w:bCs/>
          <w:sz w:val="18"/>
          <w:szCs w:val="18"/>
        </w:rPr>
        <w:t>:</w:t>
      </w:r>
    </w:p>
    <w:p w14:paraId="571A7F1E" w14:textId="1630A0C9" w:rsidR="00C55146" w:rsidRPr="00EB7AF6" w:rsidRDefault="006378F3" w:rsidP="00417BEA">
      <w:pPr>
        <w:pStyle w:val="Tekstpodstawowy2"/>
        <w:tabs>
          <w:tab w:val="left" w:pos="1560"/>
        </w:tabs>
        <w:spacing w:after="0"/>
        <w:ind w:left="1560" w:hanging="567"/>
        <w:jc w:val="both"/>
        <w:rPr>
          <w:sz w:val="18"/>
          <w:szCs w:val="18"/>
        </w:rPr>
      </w:pPr>
      <w:r w:rsidRPr="00EB7AF6">
        <w:rPr>
          <w:bCs/>
          <w:sz w:val="18"/>
          <w:szCs w:val="18"/>
          <w:u w:val="single"/>
        </w:rPr>
        <w:t>DRON zintegrowany z kamerą termowizyjną</w:t>
      </w:r>
      <w:r w:rsidRPr="00EB7AF6">
        <w:rPr>
          <w:bCs/>
          <w:sz w:val="18"/>
          <w:szCs w:val="18"/>
        </w:rPr>
        <w:t xml:space="preserve"> – z przeznaczeniem do latania blisko ludzi bez wytyczania obszaru kontrolnego oraz informowania osób postronnych o lotach</w:t>
      </w:r>
      <w:r w:rsidR="009737B9" w:rsidRPr="00EB7AF6">
        <w:rPr>
          <w:sz w:val="18"/>
          <w:szCs w:val="18"/>
        </w:rPr>
        <w:t>:</w:t>
      </w:r>
    </w:p>
    <w:p w14:paraId="1A5E8197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 xml:space="preserve">Dron zakwalifikowany </w:t>
      </w:r>
      <w:r w:rsidRPr="00EB7AF6">
        <w:rPr>
          <w:b w:val="0"/>
          <w:color w:val="E36C0A" w:themeColor="accent6" w:themeShade="BF"/>
          <w:sz w:val="18"/>
          <w:szCs w:val="18"/>
          <w:u w:val="single"/>
        </w:rPr>
        <w:t>do klasy C2</w:t>
      </w:r>
      <w:r w:rsidRPr="00EB7AF6">
        <w:rPr>
          <w:b w:val="0"/>
          <w:color w:val="E36C0A" w:themeColor="accent6" w:themeShade="BF"/>
          <w:sz w:val="18"/>
          <w:szCs w:val="18"/>
        </w:rPr>
        <w:t xml:space="preserve"> wg kategoryzacji wprowadzonej Rozporządzeniem wykonawczym Komisji (UE) 2</w:t>
      </w:r>
      <w:r w:rsidRPr="00EB7AF6">
        <w:rPr>
          <w:b w:val="0"/>
          <w:sz w:val="18"/>
          <w:szCs w:val="18"/>
        </w:rPr>
        <w:t xml:space="preserve">019/947 z dnia 24 maja 2019 roku w sprawie </w:t>
      </w:r>
      <w:r w:rsidRPr="00EB7AF6">
        <w:rPr>
          <w:b w:val="0"/>
          <w:sz w:val="18"/>
          <w:szCs w:val="18"/>
        </w:rPr>
        <w:lastRenderedPageBreak/>
        <w:t xml:space="preserve">przepisów i procedur dotyczących eksploatacji bezzałogowych statków powietrznych – drony profesjonalne i półprofesjonalne do 4 kg (waga </w:t>
      </w:r>
      <w:proofErr w:type="spellStart"/>
      <w:r w:rsidRPr="00EB7AF6">
        <w:rPr>
          <w:b w:val="0"/>
          <w:sz w:val="18"/>
          <w:szCs w:val="18"/>
        </w:rPr>
        <w:t>drona</w:t>
      </w:r>
      <w:proofErr w:type="spellEnd"/>
      <w:r w:rsidRPr="00EB7AF6">
        <w:rPr>
          <w:b w:val="0"/>
          <w:sz w:val="18"/>
          <w:szCs w:val="18"/>
        </w:rPr>
        <w:t xml:space="preserve"> łącznie z kamerą).</w:t>
      </w:r>
    </w:p>
    <w:p w14:paraId="369E2DCF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>Dron, do obsługi którego wymagane są uprawnienia w kategorii „otwartej” (przeznaczonej do lotów o niskim ryzyku) w podkategorii A1 lub A2 – możliwość latania w odległości minimum 30 m od ludzi, możliwość skrócenia odległości do 5 m przy dronie z aktywacją niskiej prędkości.</w:t>
      </w:r>
    </w:p>
    <w:p w14:paraId="6D5041A0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>Bezzałogowy statek powietrzny musi posiadać oznakowanie klasy zgodnie z rozporządzeniem (UE) 2019/945.</w:t>
      </w:r>
    </w:p>
    <w:p w14:paraId="3AF298C0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Minimalne wymogi gwarancyjne: okres gwarancji minimum 24 miesiące obejmujący kompleksową ochronę bez limitu pracy kompletnego urządzenia (uszkodzenia mechaniczne, błędy użytkownika, nieograniczona liczba napraw, bezpłatna wysyłka serwisowa, co najmniej 1 bezpłatna konserwacja i kalibracja rocznie, bezpłatna wymiana dwóch baterii rocznie).</w:t>
      </w:r>
    </w:p>
    <w:p w14:paraId="07DAE0E2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Serwis gwarancyjny: dostępny w Polsce, świadczony przez dostawcę lub producenta.</w:t>
      </w:r>
    </w:p>
    <w:p w14:paraId="72F1FD7D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276"/>
        </w:tabs>
        <w:spacing w:after="60"/>
        <w:ind w:left="1843" w:hanging="20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 przypadku przedłużającego się serwisu o ponad 30 dni – wymagane dostarczenie zamiennego urządzenia na czas serwisu.</w:t>
      </w:r>
    </w:p>
    <w:p w14:paraId="489697E0" w14:textId="77777777" w:rsidR="006378F3" w:rsidRPr="00EB7AF6" w:rsidRDefault="006378F3" w:rsidP="006378F3">
      <w:pPr>
        <w:pStyle w:val="Tekstpodstawowy2"/>
        <w:tabs>
          <w:tab w:val="left" w:pos="1276"/>
        </w:tabs>
        <w:spacing w:after="0"/>
        <w:ind w:left="1639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>Preferowane parametry techniczne:</w:t>
      </w:r>
    </w:p>
    <w:p w14:paraId="544D42C4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 xml:space="preserve">Aparatura sterująca (pilot) zaprojektowana do trudnych warunków pracy, zapewniająca niezawodność (odporność na kurz, zachlapania, niską i wysoka temperaturę), wyposażona w jasny ekran zapewniający czytelność w silnym słońcu, zapewniająca stabilny i daleki zasięg sterowania oraz </w:t>
      </w:r>
      <w:proofErr w:type="spellStart"/>
      <w:r w:rsidRPr="00EB7AF6">
        <w:rPr>
          <w:b w:val="0"/>
          <w:sz w:val="18"/>
          <w:szCs w:val="18"/>
        </w:rPr>
        <w:t>przesył</w:t>
      </w:r>
      <w:proofErr w:type="spellEnd"/>
      <w:r w:rsidRPr="00EB7AF6">
        <w:rPr>
          <w:b w:val="0"/>
          <w:sz w:val="18"/>
          <w:szCs w:val="18"/>
        </w:rPr>
        <w:t xml:space="preserve"> obrazu wideo, oraz posiadająca szelki dla zwiększenia komfortu pracy.</w:t>
      </w:r>
    </w:p>
    <w:p w14:paraId="3307439A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Wyposażony w moduł wykrywania i unikania przeszkód,</w:t>
      </w:r>
    </w:p>
    <w:p w14:paraId="38B94216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Zapewniający ciągłą transmisja sygnału umożliwiająca pracę w terenie górzystym.</w:t>
      </w:r>
    </w:p>
    <w:p w14:paraId="36292959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Wyposażony w system bezpieczeństwa, który w sytuacjach awaryjnych przerywa lot i uruchamia spadochron,</w:t>
      </w:r>
    </w:p>
    <w:p w14:paraId="64240FA0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 2 sztukami Adaptera ładowania 240W zdolnymi do bardzo szybkiego ładowania wyposażonymi w przewód zasilający</w:t>
      </w:r>
    </w:p>
    <w:p w14:paraId="5678543A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Wyposażony w zestaw kabli: Kabel USB-C ↔ USB-C oraz USB-A ↔ USB-C</w:t>
      </w:r>
    </w:p>
    <w:p w14:paraId="61440C83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 xml:space="preserve">Z osłoną </w:t>
      </w:r>
      <w:proofErr w:type="spellStart"/>
      <w:r w:rsidRPr="00EB7AF6">
        <w:rPr>
          <w:b w:val="0"/>
          <w:sz w:val="18"/>
          <w:szCs w:val="18"/>
        </w:rPr>
        <w:t>gimbala</w:t>
      </w:r>
      <w:proofErr w:type="spellEnd"/>
      <w:r w:rsidRPr="00EB7AF6">
        <w:rPr>
          <w:b w:val="0"/>
          <w:sz w:val="18"/>
          <w:szCs w:val="18"/>
        </w:rPr>
        <w:t xml:space="preserve"> zabezpieczającą mechanizm stabilizacji kamery przed uszkodzeniami,</w:t>
      </w:r>
    </w:p>
    <w:p w14:paraId="0AA0D675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Wyposażony w minimum 3 śmigła o niskiej emisji hałasu oraz posiadające zabezpieczenia przeciw gromadzeniu się lodu,</w:t>
      </w:r>
    </w:p>
    <w:p w14:paraId="57500A50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 kartą pamięci minimum 64GB</w:t>
      </w:r>
    </w:p>
    <w:p w14:paraId="34A887AA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 minimum 10 sztukami akumulatorów przeznaczonych do zasilania wszystkich elementów zestawu (dron, pilot, kamery itp.)</w:t>
      </w:r>
    </w:p>
    <w:p w14:paraId="40694E1D" w14:textId="77777777" w:rsidR="006378F3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 walizką transportową wyposażoną w szelki</w:t>
      </w:r>
    </w:p>
    <w:p w14:paraId="331309D5" w14:textId="2E0DD37F" w:rsidR="009D7128" w:rsidRPr="00EB7AF6" w:rsidRDefault="006378F3" w:rsidP="006378F3">
      <w:pPr>
        <w:pStyle w:val="Tekstpodstawowy2"/>
        <w:numPr>
          <w:ilvl w:val="0"/>
          <w:numId w:val="132"/>
        </w:numPr>
        <w:tabs>
          <w:tab w:val="left" w:pos="1701"/>
        </w:tabs>
        <w:spacing w:after="6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 przenośna stacją ładowania służącą jako mobilny bank energii, dostarczając prąd do urządzeń w miejscach bez gniazdek, jak kampery, namioty czy podczas awarii prądu)</w:t>
      </w:r>
      <w:r w:rsidR="009D7128" w:rsidRPr="00EB7AF6">
        <w:rPr>
          <w:b w:val="0"/>
          <w:sz w:val="18"/>
          <w:szCs w:val="18"/>
        </w:rPr>
        <w:t>.</w:t>
      </w:r>
    </w:p>
    <w:p w14:paraId="70261044" w14:textId="2CD81B44" w:rsidR="005B11F8" w:rsidRPr="00EB7AF6" w:rsidRDefault="005B11F8" w:rsidP="005B11F8">
      <w:pPr>
        <w:pStyle w:val="Tekstpodstawowy2"/>
        <w:tabs>
          <w:tab w:val="left" w:pos="1560"/>
        </w:tabs>
        <w:spacing w:after="0"/>
        <w:ind w:left="1996" w:hanging="862"/>
        <w:jc w:val="both"/>
        <w:rPr>
          <w:sz w:val="18"/>
          <w:szCs w:val="18"/>
        </w:rPr>
      </w:pPr>
      <w:r w:rsidRPr="00EB7AF6">
        <w:rPr>
          <w:sz w:val="18"/>
          <w:szCs w:val="18"/>
          <w:u w:val="single"/>
        </w:rPr>
        <w:t>KAMERA TERMOWIZYJNA zintegrowana z dostarczanym dronem</w:t>
      </w:r>
      <w:r w:rsidRPr="00EB7AF6">
        <w:rPr>
          <w:sz w:val="18"/>
          <w:szCs w:val="18"/>
        </w:rPr>
        <w:t>:</w:t>
      </w:r>
    </w:p>
    <w:p w14:paraId="04B21DDE" w14:textId="77777777" w:rsidR="00BC4952" w:rsidRPr="00EB7AF6" w:rsidRDefault="00BC4952" w:rsidP="00BC4952">
      <w:pPr>
        <w:pStyle w:val="Tekstpodstawowy2"/>
        <w:tabs>
          <w:tab w:val="left" w:pos="1276"/>
        </w:tabs>
        <w:spacing w:after="0"/>
        <w:ind w:left="1639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>Minimalne wymagania i parametry techniczne:</w:t>
      </w:r>
    </w:p>
    <w:p w14:paraId="40308E89" w14:textId="77777777" w:rsidR="00BC4952" w:rsidRPr="00EB7AF6" w:rsidRDefault="00BC4952" w:rsidP="00BC4952">
      <w:pPr>
        <w:pStyle w:val="Tekstpodstawowy2"/>
        <w:numPr>
          <w:ilvl w:val="0"/>
          <w:numId w:val="132"/>
        </w:numPr>
        <w:tabs>
          <w:tab w:val="left" w:pos="1276"/>
        </w:tabs>
        <w:spacing w:after="0"/>
        <w:ind w:hanging="295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 xml:space="preserve">Rozdzielczość min. 640 × 512 </w:t>
      </w:r>
      <w:proofErr w:type="spellStart"/>
      <w:r w:rsidRPr="00EB7AF6">
        <w:rPr>
          <w:b w:val="0"/>
          <w:sz w:val="18"/>
          <w:szCs w:val="18"/>
        </w:rPr>
        <w:t>px</w:t>
      </w:r>
      <w:proofErr w:type="spellEnd"/>
      <w:r w:rsidRPr="00EB7AF6">
        <w:rPr>
          <w:b w:val="0"/>
          <w:sz w:val="18"/>
          <w:szCs w:val="18"/>
        </w:rPr>
        <w:t>, regulowana paleta kolorów, wskaźnik punktu temperatury,</w:t>
      </w:r>
    </w:p>
    <w:p w14:paraId="21D90326" w14:textId="77777777" w:rsidR="00BC4952" w:rsidRPr="00EB7AF6" w:rsidRDefault="00BC4952" w:rsidP="00BC4952">
      <w:pPr>
        <w:pStyle w:val="Tekstpodstawowy2"/>
        <w:numPr>
          <w:ilvl w:val="0"/>
          <w:numId w:val="134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 xml:space="preserve">Kamera RGB: min. 48 MP, CMOS 1/2", </w:t>
      </w:r>
    </w:p>
    <w:p w14:paraId="1D5A996E" w14:textId="77777777" w:rsidR="00BC4952" w:rsidRPr="00EB7AF6" w:rsidRDefault="00BC4952" w:rsidP="00BC4952">
      <w:pPr>
        <w:pStyle w:val="Tekstpodstawowy2"/>
        <w:numPr>
          <w:ilvl w:val="0"/>
          <w:numId w:val="134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Zoom optyczny: minimum 7x, zoom cyfrowy do 56x,</w:t>
      </w:r>
    </w:p>
    <w:p w14:paraId="37BCD585" w14:textId="77777777" w:rsidR="00BC4952" w:rsidRPr="00EB7AF6" w:rsidRDefault="00BC4952" w:rsidP="00BC4952">
      <w:pPr>
        <w:pStyle w:val="Tekstpodstawowy2"/>
        <w:numPr>
          <w:ilvl w:val="0"/>
          <w:numId w:val="134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Serwis gwarancyjny: dostępny w Polsce, świadczony przez dostawcę lub producenta.</w:t>
      </w:r>
    </w:p>
    <w:p w14:paraId="625830DF" w14:textId="77777777" w:rsidR="00BC4952" w:rsidRPr="00EB7AF6" w:rsidRDefault="00BC4952" w:rsidP="00BC4952">
      <w:pPr>
        <w:pStyle w:val="Tekstpodstawowy2"/>
        <w:numPr>
          <w:ilvl w:val="0"/>
          <w:numId w:val="134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Wymagany okres gwarancji: minimum 24 miesiące bez limitu pracy kompletnego urządzenia.</w:t>
      </w:r>
    </w:p>
    <w:p w14:paraId="6C57C7E1" w14:textId="77777777" w:rsidR="00BC4952" w:rsidRPr="00EB7AF6" w:rsidRDefault="00BC4952" w:rsidP="00BC4952">
      <w:pPr>
        <w:pStyle w:val="Tekstpodstawowy2"/>
        <w:tabs>
          <w:tab w:val="left" w:pos="1985"/>
        </w:tabs>
        <w:spacing w:after="0"/>
        <w:ind w:left="1701"/>
        <w:jc w:val="both"/>
        <w:rPr>
          <w:b w:val="0"/>
          <w:sz w:val="18"/>
          <w:szCs w:val="18"/>
        </w:rPr>
      </w:pPr>
      <w:r w:rsidRPr="00EB7AF6">
        <w:rPr>
          <w:b w:val="0"/>
          <w:color w:val="E36C0A" w:themeColor="accent6" w:themeShade="BF"/>
          <w:sz w:val="18"/>
          <w:szCs w:val="18"/>
        </w:rPr>
        <w:t>Preferowane dodatkowe funkcje:</w:t>
      </w:r>
    </w:p>
    <w:p w14:paraId="7E9C0004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Dalmierz laserowy: zasięg minimum 1000 m,</w:t>
      </w:r>
    </w:p>
    <w:p w14:paraId="41B98E44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Zasięg transmisji: do 8 km w standardzie CE,</w:t>
      </w:r>
    </w:p>
    <w:p w14:paraId="0693A770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lastRenderedPageBreak/>
        <w:t>Czas lotu: minimum 40 minut,</w:t>
      </w:r>
    </w:p>
    <w:p w14:paraId="698B3A45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System pozycjonowania GPS/GLONASS/</w:t>
      </w:r>
      <w:proofErr w:type="spellStart"/>
      <w:r w:rsidRPr="00EB7AF6">
        <w:rPr>
          <w:b w:val="0"/>
          <w:sz w:val="18"/>
          <w:szCs w:val="18"/>
        </w:rPr>
        <w:t>BeiDou</w:t>
      </w:r>
      <w:proofErr w:type="spellEnd"/>
      <w:r w:rsidRPr="00EB7AF6">
        <w:rPr>
          <w:b w:val="0"/>
          <w:sz w:val="18"/>
          <w:szCs w:val="18"/>
        </w:rPr>
        <w:t>,</w:t>
      </w:r>
    </w:p>
    <w:p w14:paraId="1D4746F4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Odporność na warunki atmosferyczne: IP54 lub wyżej,</w:t>
      </w:r>
    </w:p>
    <w:p w14:paraId="5279C8F8" w14:textId="77777777" w:rsidR="00BC4952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Funkcje automatyczne: RTK, śledzenie celu, tryb nocny, misje planowane,</w:t>
      </w:r>
    </w:p>
    <w:p w14:paraId="51260562" w14:textId="5BB1C93C" w:rsidR="00C55146" w:rsidRPr="00EB7AF6" w:rsidRDefault="00BC4952" w:rsidP="00BC4952">
      <w:pPr>
        <w:pStyle w:val="Tekstpodstawowy2"/>
        <w:numPr>
          <w:ilvl w:val="2"/>
          <w:numId w:val="135"/>
        </w:numPr>
        <w:tabs>
          <w:tab w:val="left" w:pos="1985"/>
        </w:tabs>
        <w:spacing w:after="120"/>
        <w:ind w:left="1985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Dodatkowe: stacja ładowania, dwie baterie, kontroler z ekranem dotykowym.</w:t>
      </w:r>
    </w:p>
    <w:p w14:paraId="0173C811" w14:textId="77777777" w:rsidR="00220B5C" w:rsidRPr="00EB7AF6" w:rsidRDefault="00220B5C" w:rsidP="00220B5C">
      <w:pPr>
        <w:pStyle w:val="Tekstpodstawowy2"/>
        <w:numPr>
          <w:ilvl w:val="0"/>
          <w:numId w:val="113"/>
        </w:numPr>
        <w:tabs>
          <w:tab w:val="left" w:pos="993"/>
        </w:tabs>
        <w:spacing w:after="0"/>
        <w:ind w:left="993" w:hanging="284"/>
        <w:jc w:val="both"/>
        <w:rPr>
          <w:bCs/>
          <w:sz w:val="18"/>
          <w:szCs w:val="18"/>
        </w:rPr>
      </w:pPr>
      <w:r w:rsidRPr="00EB7AF6">
        <w:rPr>
          <w:bCs/>
          <w:sz w:val="18"/>
          <w:szCs w:val="18"/>
        </w:rPr>
        <w:t>C</w:t>
      </w:r>
      <w:r w:rsidRPr="00EB7AF6">
        <w:rPr>
          <w:bCs/>
          <w:color w:val="212121"/>
          <w:sz w:val="18"/>
          <w:szCs w:val="18"/>
        </w:rPr>
        <w:t>zujnik jakości powietrza</w:t>
      </w:r>
      <w:r w:rsidRPr="00EB7AF6">
        <w:rPr>
          <w:bCs/>
          <w:sz w:val="18"/>
          <w:szCs w:val="18"/>
        </w:rPr>
        <w:t xml:space="preserve"> kompatybilny z dronem – 1 szt</w:t>
      </w:r>
      <w:r w:rsidRPr="00EB7AF6">
        <w:rPr>
          <w:sz w:val="18"/>
          <w:szCs w:val="18"/>
        </w:rPr>
        <w:t xml:space="preserve">. </w:t>
      </w:r>
      <w:r w:rsidRPr="00EB7AF6">
        <w:rPr>
          <w:bCs/>
          <w:color w:val="00B0F0"/>
          <w:sz w:val="18"/>
          <w:szCs w:val="18"/>
        </w:rPr>
        <w:t xml:space="preserve">o parametrach równoważnych oraz nie gorszych niż podane poniżej: </w:t>
      </w:r>
    </w:p>
    <w:p w14:paraId="51CEDEA9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>Detekcja pyłów: PM1, PM2.5, PM10,</w:t>
      </w:r>
    </w:p>
    <w:p w14:paraId="0840D2DD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>Detekcja gazów: CO, NO</w:t>
      </w:r>
      <w:r w:rsidRPr="00EB7AF6">
        <w:rPr>
          <w:rFonts w:ascii="Century Gothic" w:hAnsi="Century Gothic" w:cs="Arial"/>
          <w:bCs/>
          <w:color w:val="EE0000"/>
          <w:sz w:val="18"/>
          <w:szCs w:val="18"/>
          <w:vertAlign w:val="subscript"/>
          <w:lang w:eastAsia="zh-CN"/>
        </w:rPr>
        <w:t>2</w:t>
      </w:r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 xml:space="preserve">, </w:t>
      </w:r>
      <w:proofErr w:type="gramStart"/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>SO</w:t>
      </w:r>
      <w:r w:rsidRPr="00EB7AF6">
        <w:rPr>
          <w:rFonts w:ascii="Century Gothic" w:hAnsi="Century Gothic" w:cs="Arial"/>
          <w:bCs/>
          <w:color w:val="EE0000"/>
          <w:sz w:val="18"/>
          <w:szCs w:val="18"/>
          <w:vertAlign w:val="subscript"/>
          <w:lang w:eastAsia="zh-CN"/>
        </w:rPr>
        <w:t>2</w:t>
      </w:r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>,</w:t>
      </w:r>
      <w:proofErr w:type="gramEnd"/>
      <w:r w:rsidRPr="00EB7AF6">
        <w:rPr>
          <w:rFonts w:ascii="Century Gothic" w:hAnsi="Century Gothic" w:cs="Arial"/>
          <w:bCs/>
          <w:color w:val="EE0000"/>
          <w:sz w:val="18"/>
          <w:szCs w:val="18"/>
          <w:lang w:eastAsia="zh-CN"/>
        </w:rPr>
        <w:t xml:space="preserve"> oraz VOC,</w:t>
      </w:r>
    </w:p>
    <w:p w14:paraId="39E62294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Pomiary meteo: temperatura, wilgotność, ciśnienie,</w:t>
      </w:r>
    </w:p>
    <w:p w14:paraId="4CC96DBE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Integracja z GPS i systemem 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drona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,</w:t>
      </w:r>
    </w:p>
    <w:p w14:paraId="6683F407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Rejestrowanie danych: zapis w czasie rzeczywistym, eksport do CSV lub przez API,</w:t>
      </w:r>
    </w:p>
    <w:p w14:paraId="6F35A0DC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Komunikacja: Wi-Fi/LTE/Bluetooth,</w:t>
      </w:r>
    </w:p>
    <w:p w14:paraId="7768FC79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Waga: umożliwiająca po montażu spełnienie przez dron warunków zaszeregowania do klasy C2,</w:t>
      </w:r>
    </w:p>
    <w:p w14:paraId="11AAA52C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Zasilanie: akumulator 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litowo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-jonowy (autonomia minimum 40 minut),</w:t>
      </w:r>
    </w:p>
    <w:p w14:paraId="5A8F3C29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Wymagany okres gwarancji: minimum 24 miesiące bez limitu pracy kompletnego urządzenia,</w:t>
      </w:r>
    </w:p>
    <w:p w14:paraId="4403CD0E" w14:textId="77777777" w:rsidR="00220B5C" w:rsidRPr="00EB7AF6" w:rsidRDefault="00220B5C" w:rsidP="00220B5C">
      <w:pPr>
        <w:numPr>
          <w:ilvl w:val="0"/>
          <w:numId w:val="114"/>
        </w:numPr>
        <w:tabs>
          <w:tab w:val="left" w:pos="993"/>
          <w:tab w:val="left" w:pos="1276"/>
        </w:tabs>
        <w:spacing w:after="6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/>
          <w:bCs/>
          <w:sz w:val="18"/>
          <w:szCs w:val="18"/>
        </w:rPr>
        <w:t>Serwis gwarancyjny: dostępny w Polsce, świadczony przez dostawcę lub producenta</w:t>
      </w:r>
      <w:r w:rsidRPr="00EB7AF6">
        <w:rPr>
          <w:rFonts w:ascii="Century Gothic" w:hAnsi="Century Gothic"/>
          <w:sz w:val="18"/>
          <w:szCs w:val="18"/>
        </w:rPr>
        <w:t>.</w:t>
      </w:r>
    </w:p>
    <w:p w14:paraId="60DE7BF5" w14:textId="77777777" w:rsidR="00220B5C" w:rsidRPr="00EB7AF6" w:rsidRDefault="00220B5C" w:rsidP="00220B5C">
      <w:pPr>
        <w:numPr>
          <w:ilvl w:val="0"/>
          <w:numId w:val="113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/>
          <w:bCs/>
          <w:color w:val="000000"/>
          <w:sz w:val="18"/>
          <w:szCs w:val="18"/>
          <w:lang w:eastAsia="zh-CN"/>
        </w:rPr>
        <w:t>Kamera termowizyjna ręczna – 1 szt</w:t>
      </w: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. </w:t>
      </w:r>
      <w:r w:rsidRPr="00EB7AF6">
        <w:rPr>
          <w:rFonts w:ascii="Century Gothic" w:hAnsi="Century Gothic" w:cs="Arial"/>
          <w:bCs/>
          <w:color w:val="00B0F0"/>
          <w:sz w:val="18"/>
          <w:szCs w:val="18"/>
          <w:lang w:eastAsia="zh-CN"/>
        </w:rPr>
        <w:t xml:space="preserve">o parametrach równoważnych oraz nie gorszych niż podany poniżej model: </w:t>
      </w:r>
    </w:p>
    <w:p w14:paraId="52465918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Zakres temperatur: -20°C do +400°C,</w:t>
      </w:r>
    </w:p>
    <w:p w14:paraId="6FD4C78E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Rozdzielczość detektora: minimum 320 × 240 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px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,</w:t>
      </w:r>
    </w:p>
    <w:p w14:paraId="50F88A9F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Dokładność pomiaru: ±2°C lub ±2% wartości,</w:t>
      </w:r>
    </w:p>
    <w:p w14:paraId="69EACF4C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Tryb pracy: termiczny i mieszany (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fusion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),</w:t>
      </w:r>
    </w:p>
    <w:p w14:paraId="701F9922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Funkcje: alarmy punktowe, analizator strat ciepła,</w:t>
      </w:r>
    </w:p>
    <w:p w14:paraId="0742973B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Możliwość rejestracji zdjęć i filmów na kartę SD,</w:t>
      </w:r>
    </w:p>
    <w:p w14:paraId="20B058E0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Ekran: minimum 3,5" kolorowy wyświetlacz,</w:t>
      </w:r>
    </w:p>
    <w:p w14:paraId="284E43D2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Łączność: Wi-Fi/Bluetooth do eksportu danych,</w:t>
      </w:r>
    </w:p>
    <w:p w14:paraId="5D8C9CD7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Zasilanie: akumulatorowe – min. 4 godziny pracy ciągłej,</w:t>
      </w:r>
    </w:p>
    <w:p w14:paraId="7669BDDE" w14:textId="77777777" w:rsidR="00220B5C" w:rsidRPr="00EB7AF6" w:rsidRDefault="00220B5C" w:rsidP="00220B5C">
      <w:pPr>
        <w:numPr>
          <w:ilvl w:val="0"/>
          <w:numId w:val="115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Wymagany okres gwarancji: minimum 24 miesiące bez limitu pracy kompletnego urządzenia,</w:t>
      </w:r>
    </w:p>
    <w:p w14:paraId="51A5DEB7" w14:textId="77777777" w:rsidR="00220B5C" w:rsidRPr="00EB7AF6" w:rsidRDefault="00220B5C" w:rsidP="00220B5C">
      <w:pPr>
        <w:pStyle w:val="Tekstpodstawowy2"/>
        <w:numPr>
          <w:ilvl w:val="0"/>
          <w:numId w:val="115"/>
        </w:numPr>
        <w:tabs>
          <w:tab w:val="left" w:pos="993"/>
          <w:tab w:val="left" w:pos="1276"/>
        </w:tabs>
        <w:spacing w:after="120"/>
        <w:ind w:left="1276" w:hanging="283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Serwis gwarancyjny: dostępny w Polsce, świadczony przez dostawcę lub producenta.</w:t>
      </w:r>
    </w:p>
    <w:p w14:paraId="635DF010" w14:textId="77777777" w:rsidR="00220B5C" w:rsidRPr="00EB7AF6" w:rsidRDefault="00220B5C" w:rsidP="00220B5C">
      <w:pPr>
        <w:numPr>
          <w:ilvl w:val="0"/>
          <w:numId w:val="113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/>
          <w:bCs/>
          <w:color w:val="000000"/>
          <w:sz w:val="18"/>
          <w:szCs w:val="18"/>
          <w:lang w:eastAsia="zh-CN"/>
        </w:rPr>
        <w:t xml:space="preserve">Tablet typu </w:t>
      </w:r>
      <w:proofErr w:type="spellStart"/>
      <w:r w:rsidRPr="00EB7AF6">
        <w:rPr>
          <w:rFonts w:ascii="Century Gothic" w:hAnsi="Century Gothic" w:cs="Arial"/>
          <w:b/>
          <w:bCs/>
          <w:color w:val="000000"/>
          <w:sz w:val="18"/>
          <w:szCs w:val="18"/>
          <w:lang w:eastAsia="zh-CN"/>
        </w:rPr>
        <w:t>rugged</w:t>
      </w:r>
      <w:proofErr w:type="spellEnd"/>
      <w:r w:rsidRPr="00EB7AF6">
        <w:rPr>
          <w:rFonts w:ascii="Century Gothic" w:hAnsi="Century Gothic" w:cs="Arial"/>
          <w:b/>
          <w:bCs/>
          <w:color w:val="000000"/>
          <w:sz w:val="18"/>
          <w:szCs w:val="18"/>
          <w:lang w:eastAsia="zh-CN"/>
        </w:rPr>
        <w:t xml:space="preserve"> – 1 szt</w:t>
      </w:r>
      <w:r w:rsidRPr="00EB7AF6">
        <w:rPr>
          <w:rFonts w:ascii="Century Gothic" w:hAnsi="Century Gothic" w:cs="Arial"/>
          <w:b/>
          <w:color w:val="000000"/>
          <w:sz w:val="18"/>
          <w:szCs w:val="18"/>
          <w:lang w:eastAsia="zh-CN"/>
        </w:rPr>
        <w:t xml:space="preserve">. </w:t>
      </w:r>
      <w:r w:rsidRPr="00EB7AF6">
        <w:rPr>
          <w:rFonts w:ascii="Century Gothic" w:hAnsi="Century Gothic" w:cs="Arial"/>
          <w:bCs/>
          <w:color w:val="00B0F0"/>
          <w:sz w:val="18"/>
          <w:szCs w:val="18"/>
          <w:lang w:eastAsia="zh-CN"/>
        </w:rPr>
        <w:t xml:space="preserve">o parametrach równoważnych oraz nie gorszych niż podany poniżej model: </w:t>
      </w:r>
    </w:p>
    <w:p w14:paraId="25CF90FF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Procesor: Intel 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Core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 i5 lub i7 12. generacji (np. i7-1260U),</w:t>
      </w:r>
    </w:p>
    <w:p w14:paraId="26FA51CB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Pamięć operacyjna (RAM): minimum 8 GB (preferowane 16 GB),</w:t>
      </w:r>
    </w:p>
    <w:p w14:paraId="6C209356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Dysk SSD: minimum 256 GB (preferowane 512 GB),</w:t>
      </w:r>
    </w:p>
    <w:p w14:paraId="38C14C18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Ekran: 10,1 cala, Full HD 1920 x 1200, dotykowy, czytelny w słońcu,</w:t>
      </w:r>
    </w:p>
    <w:p w14:paraId="6A910650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Odporność: klasa IP65, zgodność z MIL-STD-810H (</w:t>
      </w:r>
      <w:proofErr w:type="gram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wodo-,</w:t>
      </w:r>
      <w:proofErr w:type="gram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 </w:t>
      </w:r>
      <w:proofErr w:type="spellStart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pyło</w:t>
      </w:r>
      <w:proofErr w:type="spellEnd"/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 xml:space="preserve"> i wstrząsoodporny),</w:t>
      </w:r>
    </w:p>
    <w:p w14:paraId="58AC23D9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System operacyjny: Windows 11 Pro,</w:t>
      </w:r>
    </w:p>
    <w:p w14:paraId="5EE80E2D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Łączność: Wi-Fi 6, Bluetooth 5.1, LTE (opcjonalnie), GPS,</w:t>
      </w:r>
    </w:p>
    <w:p w14:paraId="0774C618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Bateria: wymienna, czas pracy min. 8 godz.,</w:t>
      </w:r>
    </w:p>
    <w:p w14:paraId="25E02FDB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Opcje rozbudowy: modułowa konstrukcja (możliwość dołączenia klawiatury, rysika, czytników),</w:t>
      </w:r>
    </w:p>
    <w:p w14:paraId="2498B3AF" w14:textId="77777777" w:rsidR="00220B5C" w:rsidRPr="00EB7AF6" w:rsidRDefault="00220B5C" w:rsidP="00220B5C">
      <w:pPr>
        <w:numPr>
          <w:ilvl w:val="0"/>
          <w:numId w:val="116"/>
        </w:numPr>
        <w:tabs>
          <w:tab w:val="left" w:pos="993"/>
          <w:tab w:val="left" w:pos="1276"/>
        </w:tabs>
        <w:spacing w:after="0" w:line="240" w:lineRule="auto"/>
        <w:ind w:left="1276" w:hanging="283"/>
        <w:jc w:val="both"/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</w:pPr>
      <w:r w:rsidRPr="00EB7AF6">
        <w:rPr>
          <w:rFonts w:ascii="Century Gothic" w:hAnsi="Century Gothic" w:cs="Arial"/>
          <w:bCs/>
          <w:color w:val="000000"/>
          <w:sz w:val="18"/>
          <w:szCs w:val="18"/>
          <w:lang w:eastAsia="zh-CN"/>
        </w:rPr>
        <w:t>Wymagany okres gwarancji: minimum 24 miesiące bez limitu pracy kompletnego urządzenia,</w:t>
      </w:r>
    </w:p>
    <w:p w14:paraId="11321339" w14:textId="77777777" w:rsidR="00220B5C" w:rsidRPr="00EB7AF6" w:rsidRDefault="00220B5C" w:rsidP="00220B5C">
      <w:pPr>
        <w:pStyle w:val="Tekstpodstawowy2"/>
        <w:numPr>
          <w:ilvl w:val="0"/>
          <w:numId w:val="116"/>
        </w:numPr>
        <w:tabs>
          <w:tab w:val="left" w:pos="284"/>
          <w:tab w:val="left" w:pos="993"/>
          <w:tab w:val="left" w:pos="1276"/>
        </w:tabs>
        <w:spacing w:after="120"/>
        <w:ind w:left="1276" w:hanging="284"/>
        <w:jc w:val="both"/>
        <w:rPr>
          <w:b w:val="0"/>
          <w:sz w:val="18"/>
          <w:szCs w:val="18"/>
        </w:rPr>
      </w:pPr>
      <w:r w:rsidRPr="00EB7AF6">
        <w:rPr>
          <w:b w:val="0"/>
          <w:sz w:val="18"/>
          <w:szCs w:val="18"/>
        </w:rPr>
        <w:t>Serwis gwarancyjny: dostępny w Polsce, świadczony przez dostawcę lub producenta</w:t>
      </w:r>
    </w:p>
    <w:p w14:paraId="4D234A70" w14:textId="7E6F3BFA" w:rsidR="00BC536B" w:rsidRPr="00EB7AF6" w:rsidRDefault="005020BB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 w:cs="Century Gothic"/>
          <w:sz w:val="18"/>
          <w:szCs w:val="18"/>
        </w:rPr>
        <w:t xml:space="preserve">Dostarczone produkty muszą być </w:t>
      </w:r>
      <w:r w:rsidRPr="00EB7AF6">
        <w:rPr>
          <w:rFonts w:ascii="Century Gothic" w:hAnsi="Century Gothic"/>
          <w:sz w:val="18"/>
          <w:szCs w:val="18"/>
        </w:rPr>
        <w:t>fabrycznie nowe, pełnowartościowe, wolne od wad, wykonane zgodnie z normami branżowymi i posiadać gwarancję producenta na okres minimum 24 miesięcy</w:t>
      </w:r>
      <w:r w:rsidR="00365908" w:rsidRPr="00EB7AF6">
        <w:rPr>
          <w:rFonts w:ascii="Century Gothic" w:hAnsi="Century Gothic"/>
          <w:bCs/>
          <w:sz w:val="18"/>
          <w:szCs w:val="18"/>
        </w:rPr>
        <w:t>.</w:t>
      </w:r>
    </w:p>
    <w:p w14:paraId="4A418925" w14:textId="224FE3D3" w:rsidR="00365908" w:rsidRPr="00EB7AF6" w:rsidRDefault="00365908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/>
          <w:bCs/>
          <w:sz w:val="18"/>
          <w:szCs w:val="18"/>
        </w:rPr>
        <w:t>Na dzień złożenia oferty oferowane urządzenia nie mogą być przeznaczone przez producenta do wycofania z produkcji lub sprzedaży.</w:t>
      </w:r>
    </w:p>
    <w:p w14:paraId="7DB6A110" w14:textId="77777777" w:rsidR="005020BB" w:rsidRPr="00EB7AF6" w:rsidRDefault="00460136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/>
          <w:bCs/>
          <w:sz w:val="18"/>
          <w:szCs w:val="18"/>
        </w:rPr>
        <w:lastRenderedPageBreak/>
        <w:t>Oferowany sprzęt musi pochodzić z produkcji seryjnej i nie może być prototypem.</w:t>
      </w:r>
    </w:p>
    <w:p w14:paraId="34382729" w14:textId="77777777" w:rsidR="005020BB" w:rsidRPr="00EB7AF6" w:rsidRDefault="00365908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/>
          <w:bCs/>
          <w:sz w:val="18"/>
          <w:szCs w:val="18"/>
        </w:rPr>
        <w:t>Oferowane urządzenia muszą pochodzić z oficjalnego kanału dystrybucji producenta na terenie Unii Europejskiej, a gwarancja (wsparcie techniczne) musi pochodzić od producenta lub dostawcy i być świadczona przez sieć serwisową producenta na terenie Polski.</w:t>
      </w:r>
    </w:p>
    <w:p w14:paraId="4EE2D3D3" w14:textId="77777777" w:rsidR="005020BB" w:rsidRPr="00EB7AF6" w:rsidRDefault="00F63666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</w:rPr>
        <w:t>Produkty muszą posiadać instrukcję montażu, obsługi i konserwacji napisaną w języku polskim</w:t>
      </w:r>
      <w:r w:rsidR="005020BB" w:rsidRPr="00EB7AF6">
        <w:rPr>
          <w:rFonts w:ascii="Century Gothic" w:hAnsi="Century Gothic" w:cs="Calibri"/>
          <w:color w:val="000000"/>
          <w:sz w:val="18"/>
          <w:szCs w:val="18"/>
        </w:rPr>
        <w:t>.</w:t>
      </w:r>
    </w:p>
    <w:p w14:paraId="541FD2A0" w14:textId="098F05EC" w:rsidR="00F63666" w:rsidRPr="00EB7AF6" w:rsidRDefault="00F63666" w:rsidP="005020BB">
      <w:pPr>
        <w:numPr>
          <w:ilvl w:val="1"/>
          <w:numId w:val="138"/>
        </w:numPr>
        <w:tabs>
          <w:tab w:val="left" w:pos="284"/>
        </w:tabs>
        <w:spacing w:after="120" w:line="240" w:lineRule="auto"/>
        <w:ind w:left="709" w:hanging="425"/>
        <w:jc w:val="both"/>
        <w:rPr>
          <w:rFonts w:ascii="Century Gothic" w:hAnsi="Century Gothic" w:cs="Calibri"/>
          <w:bCs/>
          <w:color w:val="000000"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</w:rPr>
        <w:t>Dostarczone produkty powinny być odpowiednio zapakowane, zabezpieczone i dostarczone wraz z certyfikatami.</w:t>
      </w:r>
    </w:p>
    <w:p w14:paraId="1C3B4CA0" w14:textId="36628FC6" w:rsidR="00222C98" w:rsidRPr="00EB7AF6" w:rsidRDefault="00222C98" w:rsidP="005020BB">
      <w:pPr>
        <w:numPr>
          <w:ilvl w:val="1"/>
          <w:numId w:val="1"/>
        </w:numPr>
        <w:tabs>
          <w:tab w:val="left" w:pos="709"/>
        </w:tabs>
        <w:spacing w:after="120" w:line="240" w:lineRule="auto"/>
        <w:ind w:left="709" w:hanging="425"/>
        <w:jc w:val="both"/>
        <w:rPr>
          <w:rFonts w:ascii="Century Gothic" w:eastAsia="Times New Roman" w:hAnsi="Century Gothic" w:cs="Times New Roman"/>
          <w:sz w:val="18"/>
          <w:szCs w:val="18"/>
        </w:rPr>
      </w:pPr>
      <w:r w:rsidRPr="00EB7AF6">
        <w:rPr>
          <w:rFonts w:ascii="Century Gothic" w:hAnsi="Century Gothic" w:cs="Century Gothic"/>
          <w:sz w:val="18"/>
          <w:szCs w:val="18"/>
        </w:rPr>
        <w:t>Zamawiający zainteresowany jest wyłącznie kompleksowym wykonaniem zamówienia</w:t>
      </w:r>
      <w:r w:rsidRPr="00EB7AF6">
        <w:rPr>
          <w:rFonts w:ascii="Century Gothic" w:eastAsia="Times New Roman" w:hAnsi="Century Gothic" w:cs="Times New Roman"/>
          <w:sz w:val="18"/>
          <w:szCs w:val="18"/>
        </w:rPr>
        <w:t>.</w:t>
      </w:r>
    </w:p>
    <w:p w14:paraId="29F746E8" w14:textId="77777777" w:rsidR="00222C98" w:rsidRPr="00EB7AF6" w:rsidRDefault="00222C98" w:rsidP="005020BB">
      <w:pPr>
        <w:numPr>
          <w:ilvl w:val="1"/>
          <w:numId w:val="1"/>
        </w:numPr>
        <w:tabs>
          <w:tab w:val="left" w:pos="709"/>
        </w:tabs>
        <w:spacing w:after="120" w:line="240" w:lineRule="auto"/>
        <w:ind w:left="709" w:hanging="425"/>
        <w:jc w:val="both"/>
        <w:rPr>
          <w:rFonts w:ascii="Century Gothic" w:hAnsi="Century Gothic" w:cs="Calibri"/>
          <w:color w:val="FF0000"/>
          <w:sz w:val="18"/>
          <w:szCs w:val="18"/>
        </w:rPr>
      </w:pPr>
      <w:r w:rsidRPr="00EB7AF6">
        <w:rPr>
          <w:rFonts w:ascii="Century Gothic" w:eastAsia="Times New Roman" w:hAnsi="Century Gothic" w:cs="Times New Roman"/>
          <w:sz w:val="18"/>
          <w:szCs w:val="18"/>
        </w:rPr>
        <w:t>Wykonawca jest zobowiązany do zdobycia wszelkich informacji niezbędnych do prawidłowego przygotowania oferty oraz do sprawdzenia, zweryfikowania materiałów oraz niezwłocznego poinformowania Zamawiającego o ewentualnych błędach lub przeoczeniach. Zamawiający nie będzie uwzględniał żadnych roszcze</w:t>
      </w:r>
      <w:r w:rsidRPr="00EB7AF6">
        <w:rPr>
          <w:rFonts w:ascii="Century Gothic" w:eastAsia="SimSun" w:hAnsi="Century Gothic" w:cs="Times New Roman"/>
          <w:sz w:val="18"/>
          <w:szCs w:val="18"/>
        </w:rPr>
        <w:t>ń i uwag z tytułu błędów lub nieścisłości zaproszenia do złożenia ofert po upływie terminu składania ofert.</w:t>
      </w:r>
    </w:p>
    <w:p w14:paraId="0E67EF47" w14:textId="77777777" w:rsidR="00222C98" w:rsidRPr="00EB7AF6" w:rsidRDefault="00222C98" w:rsidP="005020BB">
      <w:pPr>
        <w:numPr>
          <w:ilvl w:val="1"/>
          <w:numId w:val="1"/>
        </w:numPr>
        <w:tabs>
          <w:tab w:val="left" w:pos="709"/>
        </w:tabs>
        <w:spacing w:after="120" w:line="240" w:lineRule="auto"/>
        <w:ind w:left="709" w:hanging="425"/>
        <w:jc w:val="both"/>
        <w:rPr>
          <w:rFonts w:ascii="Century Gothic" w:hAnsi="Century Gothic" w:cs="Calibri"/>
          <w:color w:val="FF0000"/>
          <w:sz w:val="18"/>
          <w:szCs w:val="18"/>
        </w:rPr>
      </w:pPr>
      <w:r w:rsidRPr="00EB7AF6">
        <w:rPr>
          <w:rFonts w:ascii="Century Gothic" w:hAnsi="Century Gothic"/>
          <w:b/>
          <w:bCs/>
          <w:color w:val="000000"/>
          <w:sz w:val="18"/>
          <w:szCs w:val="18"/>
          <w:u w:val="single"/>
        </w:rPr>
        <w:t xml:space="preserve">Zamawiający nie </w:t>
      </w:r>
      <w:r w:rsidRPr="00EB7AF6">
        <w:rPr>
          <w:rFonts w:ascii="Century Gothic" w:hAnsi="Century Gothic"/>
          <w:b/>
          <w:bCs/>
          <w:color w:val="FF0000"/>
          <w:sz w:val="18"/>
          <w:szCs w:val="18"/>
          <w:u w:val="single"/>
        </w:rPr>
        <w:t>dopuszcza</w:t>
      </w:r>
      <w:r w:rsidRPr="00EB7AF6">
        <w:rPr>
          <w:rFonts w:ascii="Century Gothic" w:hAnsi="Century Gothic"/>
          <w:b/>
          <w:bCs/>
          <w:color w:val="000000"/>
          <w:sz w:val="18"/>
          <w:szCs w:val="18"/>
          <w:u w:val="single"/>
        </w:rPr>
        <w:t xml:space="preserve"> możliwości składania ofert częściowych.</w:t>
      </w:r>
    </w:p>
    <w:p w14:paraId="56E4970F" w14:textId="77777777" w:rsidR="005020BB" w:rsidRPr="00EB7AF6" w:rsidRDefault="00222C98" w:rsidP="005020BB">
      <w:pPr>
        <w:pStyle w:val="Tekstpodstawowywcity"/>
        <w:numPr>
          <w:ilvl w:val="1"/>
          <w:numId w:val="1"/>
        </w:numPr>
        <w:tabs>
          <w:tab w:val="left" w:pos="142"/>
          <w:tab w:val="left" w:pos="709"/>
        </w:tabs>
        <w:ind w:left="709" w:hanging="425"/>
        <w:jc w:val="both"/>
        <w:rPr>
          <w:rFonts w:ascii="Century Gothic" w:hAnsi="Century Gothic"/>
          <w:color w:val="000000"/>
          <w:sz w:val="18"/>
          <w:szCs w:val="18"/>
        </w:rPr>
      </w:pPr>
      <w:r w:rsidRPr="00EB7AF6">
        <w:rPr>
          <w:rFonts w:ascii="Century Gothic" w:hAnsi="Century Gothic"/>
          <w:b/>
          <w:bCs/>
          <w:color w:val="000000"/>
          <w:sz w:val="18"/>
          <w:szCs w:val="18"/>
          <w:u w:val="single"/>
        </w:rPr>
        <w:t>Zamawiający nie dopuszcza składania ofert wariantowych</w:t>
      </w:r>
      <w:r w:rsidRPr="00EB7AF6">
        <w:rPr>
          <w:rFonts w:ascii="Century Gothic" w:hAnsi="Century Gothic"/>
          <w:color w:val="000000"/>
          <w:sz w:val="18"/>
          <w:szCs w:val="18"/>
        </w:rPr>
        <w:t>.</w:t>
      </w:r>
    </w:p>
    <w:p w14:paraId="1BC11A10" w14:textId="3A4DD4AC" w:rsidR="00D554C8" w:rsidRPr="00EB7AF6" w:rsidRDefault="00222C98" w:rsidP="005020BB">
      <w:pPr>
        <w:pStyle w:val="Tekstpodstawowywcity"/>
        <w:numPr>
          <w:ilvl w:val="1"/>
          <w:numId w:val="1"/>
        </w:numPr>
        <w:tabs>
          <w:tab w:val="left" w:pos="142"/>
          <w:tab w:val="left" w:pos="709"/>
        </w:tabs>
        <w:ind w:left="709" w:hanging="425"/>
        <w:jc w:val="both"/>
        <w:rPr>
          <w:rFonts w:ascii="Century Gothic" w:hAnsi="Century Gothic"/>
          <w:color w:val="000000"/>
          <w:sz w:val="18"/>
          <w:szCs w:val="18"/>
        </w:rPr>
      </w:pPr>
      <w:r w:rsidRPr="00EB7AF6">
        <w:rPr>
          <w:rFonts w:ascii="Century Gothic" w:hAnsi="Century Gothic"/>
          <w:b/>
          <w:bCs/>
          <w:color w:val="000000"/>
          <w:sz w:val="18"/>
          <w:szCs w:val="18"/>
          <w:u w:val="single"/>
        </w:rPr>
        <w:t>Zamawiający przewiduje udzielenie zamówień uzupełniających</w:t>
      </w:r>
      <w:r w:rsidRPr="00EB7AF6">
        <w:rPr>
          <w:rFonts w:ascii="Century Gothic" w:hAnsi="Century Gothic"/>
          <w:color w:val="000000"/>
          <w:sz w:val="18"/>
          <w:szCs w:val="18"/>
        </w:rPr>
        <w:t xml:space="preserve"> polegających na powtórzeniu podobnych robót i usług</w:t>
      </w:r>
      <w:r w:rsidR="00D554C8" w:rsidRPr="00EB7AF6">
        <w:rPr>
          <w:rFonts w:ascii="Century Gothic" w:hAnsi="Century Gothic"/>
          <w:sz w:val="18"/>
          <w:szCs w:val="18"/>
        </w:rPr>
        <w:t xml:space="preserve">. </w:t>
      </w:r>
    </w:p>
    <w:p w14:paraId="5A119A7F" w14:textId="77777777" w:rsidR="00D554C8" w:rsidRPr="00EB7AF6" w:rsidRDefault="00D554C8" w:rsidP="00B20745">
      <w:pPr>
        <w:numPr>
          <w:ilvl w:val="0"/>
          <w:numId w:val="1"/>
        </w:numPr>
        <w:spacing w:after="60" w:line="240" w:lineRule="auto"/>
        <w:jc w:val="both"/>
        <w:rPr>
          <w:rFonts w:ascii="Century Gothic" w:hAnsi="Century Gothic" w:cs="Gill Sans MT"/>
          <w:b/>
          <w:u w:val="single"/>
          <w:lang w:eastAsia="zh-CN"/>
        </w:rPr>
      </w:pPr>
      <w:r w:rsidRPr="00EB7AF6">
        <w:rPr>
          <w:rFonts w:ascii="Century Gothic" w:hAnsi="Century Gothic"/>
          <w:b/>
          <w:u w:val="single"/>
          <w:lang w:eastAsia="zh-CN"/>
        </w:rPr>
        <w:t>Nomenklatura Wspólnego Słownika Zamówień Publicznych (CPV)</w:t>
      </w:r>
      <w:r w:rsidRPr="00EB7AF6">
        <w:rPr>
          <w:rFonts w:ascii="Century Gothic" w:hAnsi="Century Gothic" w:cs="Gill Sans MT"/>
          <w:u w:val="single"/>
          <w:lang w:eastAsia="zh-CN"/>
        </w:rPr>
        <w:t>.</w:t>
      </w:r>
    </w:p>
    <w:p w14:paraId="3255B1FD" w14:textId="48409904" w:rsidR="001534CC" w:rsidRDefault="00546047" w:rsidP="001534CC">
      <w:pPr>
        <w:spacing w:after="0" w:line="240" w:lineRule="auto"/>
        <w:ind w:left="357"/>
        <w:jc w:val="both"/>
        <w:rPr>
          <w:rFonts w:ascii="Century Gothic" w:hAnsi="Century Gothic"/>
          <w:color w:val="EE0000"/>
          <w:sz w:val="18"/>
          <w:szCs w:val="18"/>
          <w:shd w:val="clear" w:color="auto" w:fill="FFFFFF"/>
        </w:rPr>
      </w:pP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3</w:t>
      </w:r>
      <w:r w:rsidR="001534CC" w:rsidRPr="001534CC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4</w:t>
      </w: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711200-6</w:t>
      </w:r>
      <w:r w:rsidR="001534CC" w:rsidRPr="001534CC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 </w:t>
      </w: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–</w:t>
      </w:r>
      <w:r w:rsidR="001534CC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 </w:t>
      </w: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Bezzałogowe statki powietrzne</w:t>
      </w:r>
    </w:p>
    <w:p w14:paraId="0F705833" w14:textId="1F7AE5BB" w:rsidR="001534CC" w:rsidRDefault="00546047" w:rsidP="00546047">
      <w:pPr>
        <w:spacing w:after="0" w:line="240" w:lineRule="auto"/>
        <w:ind w:left="357"/>
        <w:jc w:val="both"/>
        <w:rPr>
          <w:rFonts w:ascii="Century Gothic" w:hAnsi="Century Gothic"/>
          <w:color w:val="EE0000"/>
          <w:sz w:val="18"/>
          <w:szCs w:val="18"/>
          <w:shd w:val="clear" w:color="auto" w:fill="FFFFFF"/>
        </w:rPr>
      </w:pPr>
      <w:r w:rsidRPr="00546047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38651600-9 </w:t>
      </w:r>
      <w:r w:rsidR="001534CC" w:rsidRPr="001534CC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- </w:t>
      </w:r>
      <w:r w:rsidRPr="00546047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Kamery cyfrowe</w:t>
      </w:r>
    </w:p>
    <w:p w14:paraId="5672FBB2" w14:textId="56E3BA9C" w:rsidR="00546047" w:rsidRPr="001534CC" w:rsidRDefault="00546047" w:rsidP="00546047">
      <w:pPr>
        <w:spacing w:after="0" w:line="240" w:lineRule="auto"/>
        <w:ind w:left="357"/>
        <w:jc w:val="both"/>
        <w:rPr>
          <w:rFonts w:ascii="Century Gothic" w:hAnsi="Century Gothic"/>
          <w:color w:val="EE0000"/>
          <w:sz w:val="18"/>
          <w:szCs w:val="18"/>
          <w:shd w:val="clear" w:color="auto" w:fill="FFFFFF"/>
        </w:rPr>
      </w:pPr>
      <w:r w:rsidRPr="00546047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38344000-8 - Urządzenia do monitorowania zanieczyszczeń</w:t>
      </w:r>
    </w:p>
    <w:p w14:paraId="7908CB02" w14:textId="2E23560E" w:rsidR="00883D51" w:rsidRDefault="00546047" w:rsidP="002D49B7">
      <w:pPr>
        <w:spacing w:after="240" w:line="240" w:lineRule="auto"/>
        <w:ind w:left="357"/>
        <w:jc w:val="both"/>
        <w:rPr>
          <w:rFonts w:ascii="Century Gothic" w:hAnsi="Century Gothic"/>
          <w:color w:val="EE0000"/>
          <w:sz w:val="18"/>
          <w:szCs w:val="18"/>
          <w:shd w:val="clear" w:color="auto" w:fill="FFFFFF"/>
        </w:rPr>
      </w:pP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30213200-7</w:t>
      </w:r>
      <w:r w:rsidR="00883D51" w:rsidRPr="00883D51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 </w:t>
      </w:r>
      <w:r w:rsidR="001534CC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–</w:t>
      </w:r>
      <w:r w:rsidR="00883D51">
        <w:rPr>
          <w:rFonts w:ascii="Century Gothic" w:hAnsi="Century Gothic"/>
          <w:color w:val="EE0000"/>
          <w:sz w:val="18"/>
          <w:szCs w:val="18"/>
          <w:shd w:val="clear" w:color="auto" w:fill="FFFFFF"/>
        </w:rPr>
        <w:t xml:space="preserve"> </w:t>
      </w:r>
      <w:r>
        <w:rPr>
          <w:rFonts w:ascii="Century Gothic" w:hAnsi="Century Gothic"/>
          <w:color w:val="EE0000"/>
          <w:sz w:val="18"/>
          <w:szCs w:val="18"/>
          <w:shd w:val="clear" w:color="auto" w:fill="FFFFFF"/>
        </w:rPr>
        <w:t>Komputer tablet</w:t>
      </w:r>
    </w:p>
    <w:p w14:paraId="7F707995" w14:textId="77777777" w:rsidR="002202A6" w:rsidRPr="00EB7AF6" w:rsidRDefault="00D554C8" w:rsidP="002202A6">
      <w:pPr>
        <w:pStyle w:val="Tekstpodstawowywcity"/>
        <w:numPr>
          <w:ilvl w:val="0"/>
          <w:numId w:val="2"/>
        </w:numPr>
        <w:spacing w:after="60"/>
        <w:jc w:val="both"/>
        <w:rPr>
          <w:rFonts w:ascii="Century Gothic" w:hAnsi="Century Gothic"/>
          <w:b/>
          <w:sz w:val="22"/>
          <w:szCs w:val="22"/>
        </w:rPr>
      </w:pPr>
      <w:r w:rsidRPr="00EB7AF6">
        <w:rPr>
          <w:rFonts w:ascii="Century Gothic" w:hAnsi="Century Gothic"/>
          <w:b/>
          <w:sz w:val="22"/>
          <w:szCs w:val="22"/>
          <w:u w:val="single"/>
        </w:rPr>
        <w:t>Wymagany termin realizacji zamówienia</w:t>
      </w:r>
      <w:r w:rsidRPr="00EB7AF6">
        <w:rPr>
          <w:rFonts w:ascii="Century Gothic" w:hAnsi="Century Gothic"/>
          <w:b/>
          <w:sz w:val="22"/>
          <w:szCs w:val="22"/>
        </w:rPr>
        <w:t>:</w:t>
      </w:r>
    </w:p>
    <w:p w14:paraId="383F327D" w14:textId="41D9470B" w:rsidR="003E0909" w:rsidRPr="00E240B2" w:rsidRDefault="00DC1D3C" w:rsidP="00E240B2">
      <w:pPr>
        <w:pStyle w:val="Zwykytekst"/>
        <w:numPr>
          <w:ilvl w:val="1"/>
          <w:numId w:val="2"/>
        </w:numPr>
        <w:tabs>
          <w:tab w:val="left" w:pos="851"/>
        </w:tabs>
        <w:spacing w:after="240"/>
        <w:ind w:left="850" w:hanging="493"/>
        <w:jc w:val="both"/>
        <w:rPr>
          <w:rFonts w:ascii="Century Gothic" w:hAnsi="Century Gothic"/>
          <w:b/>
          <w:bCs/>
          <w:sz w:val="18"/>
          <w:szCs w:val="18"/>
          <w:lang w:val="pl-PL" w:eastAsia="pl-PL"/>
        </w:rPr>
      </w:pPr>
      <w:r w:rsidRPr="00AD7A56">
        <w:rPr>
          <w:rFonts w:ascii="Century Gothic" w:hAnsi="Century Gothic" w:cs="Times"/>
          <w:bCs/>
          <w:sz w:val="18"/>
          <w:szCs w:val="18"/>
          <w:u w:val="single"/>
          <w:lang w:eastAsia="zh-CN"/>
        </w:rPr>
        <w:t xml:space="preserve">Wymagany termin </w:t>
      </w:r>
      <w:r w:rsidRPr="001D4862">
        <w:rPr>
          <w:rFonts w:ascii="Century Gothic" w:hAnsi="Century Gothic" w:cs="Times"/>
          <w:bCs/>
          <w:sz w:val="18"/>
          <w:szCs w:val="18"/>
          <w:u w:val="single"/>
          <w:lang w:eastAsia="zh-CN"/>
        </w:rPr>
        <w:t>wykonania zamówienia</w:t>
      </w:r>
      <w:r w:rsidR="00BC0DBC" w:rsidRPr="001D4862">
        <w:rPr>
          <w:rFonts w:ascii="Century Gothic" w:hAnsi="Century Gothic" w:cs="Times"/>
          <w:bCs/>
          <w:sz w:val="18"/>
          <w:szCs w:val="18"/>
          <w:u w:val="single"/>
          <w:lang w:eastAsia="zh-CN"/>
        </w:rPr>
        <w:t>:</w:t>
      </w:r>
      <w:r w:rsidR="00E240B2">
        <w:rPr>
          <w:rFonts w:ascii="Century Gothic" w:hAnsi="Century Gothic"/>
          <w:b/>
          <w:bCs/>
          <w:sz w:val="18"/>
          <w:szCs w:val="18"/>
          <w:lang w:val="pl-PL" w:eastAsia="pl-PL"/>
        </w:rPr>
        <w:t xml:space="preserve"> </w:t>
      </w:r>
      <w:r w:rsidR="005020BB">
        <w:rPr>
          <w:rFonts w:ascii="Century Gothic" w:hAnsi="Century Gothic"/>
          <w:b/>
          <w:color w:val="C00000"/>
          <w:sz w:val="18"/>
          <w:szCs w:val="18"/>
          <w:u w:val="single"/>
        </w:rPr>
        <w:t>1 miesiąc od podpisania umowy</w:t>
      </w:r>
      <w:r w:rsidRPr="00E240B2">
        <w:rPr>
          <w:rFonts w:ascii="Century Gothic" w:hAnsi="Century Gothic"/>
          <w:sz w:val="18"/>
          <w:szCs w:val="18"/>
          <w:lang w:val="pl-PL"/>
        </w:rPr>
        <w:t>.</w:t>
      </w:r>
    </w:p>
    <w:p w14:paraId="777C9404" w14:textId="77777777" w:rsidR="00D554C8" w:rsidRPr="00EB7AF6" w:rsidRDefault="00D554C8" w:rsidP="00B20745">
      <w:pPr>
        <w:pStyle w:val="Akapitzlist"/>
        <w:widowControl w:val="0"/>
        <w:numPr>
          <w:ilvl w:val="0"/>
          <w:numId w:val="3"/>
        </w:numPr>
        <w:adjustRightInd w:val="0"/>
        <w:spacing w:after="60" w:line="240" w:lineRule="auto"/>
        <w:ind w:left="357" w:right="142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bCs/>
          <w:color w:val="auto"/>
          <w:u w:val="single"/>
          <w:lang w:val="pl-PL"/>
        </w:rPr>
        <w:t>Warunki udziału w postępowaniu</w:t>
      </w:r>
      <w:r w:rsidRPr="00EB7AF6">
        <w:rPr>
          <w:rFonts w:ascii="Century Gothic" w:hAnsi="Century Gothic"/>
          <w:b/>
          <w:bCs/>
          <w:color w:val="auto"/>
          <w:lang w:val="pl-PL"/>
        </w:rPr>
        <w:t>:</w:t>
      </w:r>
    </w:p>
    <w:p w14:paraId="01474E86" w14:textId="77777777" w:rsidR="00D554C8" w:rsidRPr="00EB7AF6" w:rsidRDefault="00D554C8" w:rsidP="00D554C8">
      <w:pPr>
        <w:pStyle w:val="Akapitzlist"/>
        <w:widowControl w:val="0"/>
        <w:adjustRightInd w:val="0"/>
        <w:spacing w:after="60"/>
        <w:ind w:left="0" w:firstLine="357"/>
        <w:jc w:val="both"/>
        <w:textAlignment w:val="baseline"/>
        <w:rPr>
          <w:rFonts w:ascii="Century Gothic" w:hAnsi="Century Gothic" w:cs="Gill Sans MT"/>
          <w:b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/>
          <w:color w:val="auto"/>
          <w:sz w:val="18"/>
          <w:szCs w:val="18"/>
          <w:lang w:val="pl-PL"/>
        </w:rPr>
        <w:t>O udzielenie zamówienia mogą ubiegać się wykonawcy, którzy:</w:t>
      </w:r>
    </w:p>
    <w:p w14:paraId="279C21E7" w14:textId="77777777" w:rsidR="00D554C8" w:rsidRPr="00EB7AF6" w:rsidRDefault="00D554C8">
      <w:pPr>
        <w:pStyle w:val="Akapitzlist"/>
        <w:widowControl w:val="0"/>
        <w:numPr>
          <w:ilvl w:val="1"/>
          <w:numId w:val="5"/>
        </w:numPr>
        <w:adjustRightInd w:val="0"/>
        <w:spacing w:after="60" w:line="240" w:lineRule="auto"/>
        <w:ind w:left="714" w:right="142" w:hanging="357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u w:val="single"/>
          <w:lang w:val="pl-PL"/>
        </w:rPr>
      </w:pPr>
      <w:r w:rsidRPr="00EB7AF6">
        <w:rPr>
          <w:rFonts w:ascii="Century Gothic" w:hAnsi="Century Gothic" w:cs="Gill Sans MT"/>
          <w:b/>
          <w:color w:val="auto"/>
          <w:sz w:val="18"/>
          <w:szCs w:val="18"/>
          <w:u w:val="single"/>
          <w:lang w:val="pl-PL"/>
        </w:rPr>
        <w:t>Spełniają następujące warunki udziału w postępowaniu, tj.:</w:t>
      </w:r>
    </w:p>
    <w:p w14:paraId="2BCD6FBD" w14:textId="77777777" w:rsidR="00D554C8" w:rsidRPr="00EB7AF6" w:rsidRDefault="00D554C8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960"/>
        </w:tabs>
        <w:adjustRightInd w:val="0"/>
        <w:spacing w:after="60" w:line="240" w:lineRule="auto"/>
        <w:ind w:left="958" w:right="142" w:hanging="238"/>
        <w:contextualSpacing w:val="0"/>
        <w:jc w:val="both"/>
        <w:textAlignment w:val="baseline"/>
        <w:rPr>
          <w:rFonts w:ascii="Century Gothic" w:hAnsi="Century Gothic" w:cs="Arial"/>
          <w:b/>
          <w:color w:val="auto"/>
          <w:spacing w:val="2"/>
          <w:sz w:val="18"/>
          <w:szCs w:val="18"/>
          <w:shd w:val="clear" w:color="auto" w:fill="FFFFFF"/>
          <w:lang w:val="pl-PL"/>
        </w:rPr>
      </w:pPr>
      <w:r w:rsidRPr="00EB7AF6">
        <w:rPr>
          <w:rFonts w:ascii="Century Gothic" w:hAnsi="Century Gothic" w:cs="Arial"/>
          <w:color w:val="auto"/>
          <w:spacing w:val="2"/>
          <w:sz w:val="18"/>
          <w:szCs w:val="18"/>
          <w:shd w:val="clear" w:color="auto" w:fill="FFFFFF"/>
          <w:lang w:val="pl-PL"/>
        </w:rPr>
        <w:t xml:space="preserve">posiadają uprawnienia do wykonywania określonej działalności lub czynności </w:t>
      </w:r>
      <w:r w:rsidRPr="00EB7AF6">
        <w:rPr>
          <w:rFonts w:ascii="Century Gothic" w:hAnsi="Century Gothic" w:cs="Arial"/>
          <w:i/>
          <w:iCs/>
          <w:color w:val="auto"/>
          <w:spacing w:val="2"/>
          <w:sz w:val="18"/>
          <w:szCs w:val="18"/>
          <w:shd w:val="clear" w:color="auto" w:fill="FFFFFF"/>
          <w:lang w:val="pl-PL"/>
        </w:rPr>
        <w:t>(jeśli przepisy prawa tego wymagają)</w:t>
      </w:r>
      <w:r w:rsidRPr="00EB7AF6">
        <w:rPr>
          <w:rFonts w:ascii="Century Gothic" w:hAnsi="Century Gothic" w:cs="Arial"/>
          <w:color w:val="auto"/>
          <w:spacing w:val="2"/>
          <w:sz w:val="18"/>
          <w:szCs w:val="18"/>
          <w:shd w:val="clear" w:color="auto" w:fill="FFFFFF"/>
          <w:lang w:val="pl-PL"/>
        </w:rPr>
        <w:t xml:space="preserve"> - </w:t>
      </w:r>
      <w:r w:rsidRPr="00EB7AF6">
        <w:rPr>
          <w:rFonts w:ascii="Century Gothic" w:hAnsi="Century Gothic"/>
          <w:b/>
          <w:i/>
          <w:color w:val="auto"/>
          <w:sz w:val="18"/>
          <w:szCs w:val="18"/>
          <w:lang w:val="pl-PL"/>
        </w:rPr>
        <w:t>Zamawiający nie określa szczegółowych wymagań w powyższym zakresie</w:t>
      </w:r>
    </w:p>
    <w:p w14:paraId="1D43BFC2" w14:textId="08F836B4" w:rsidR="006E76F6" w:rsidRPr="00EB7AF6" w:rsidRDefault="00D554C8" w:rsidP="00535871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960"/>
        </w:tabs>
        <w:adjustRightInd w:val="0"/>
        <w:spacing w:after="60" w:line="240" w:lineRule="auto"/>
        <w:ind w:left="958" w:right="142" w:hanging="238"/>
        <w:contextualSpacing w:val="0"/>
        <w:jc w:val="both"/>
        <w:textAlignment w:val="baseline"/>
        <w:rPr>
          <w:rFonts w:ascii="Century Gothic" w:hAnsi="Century Gothic" w:cs="Arial"/>
          <w:b/>
          <w:color w:val="auto"/>
          <w:spacing w:val="2"/>
          <w:sz w:val="18"/>
          <w:szCs w:val="18"/>
          <w:shd w:val="clear" w:color="auto" w:fill="FFFFFF"/>
          <w:lang w:val="pl-PL"/>
        </w:rPr>
      </w:pPr>
      <w:r w:rsidRPr="00EB7AF6">
        <w:rPr>
          <w:rFonts w:ascii="Century Gothic" w:hAnsi="Century Gothic" w:cs="Gill Sans MT"/>
          <w:bCs/>
          <w:color w:val="auto"/>
          <w:sz w:val="18"/>
          <w:szCs w:val="18"/>
          <w:lang w:val="pl-PL"/>
        </w:rPr>
        <w:t>posiadają odpowiednią w</w:t>
      </w:r>
      <w:r w:rsidRPr="00EB7AF6">
        <w:rPr>
          <w:rFonts w:ascii="Century Gothic" w:hAnsi="Century Gothic" w:cs="Arial"/>
          <w:bCs/>
          <w:color w:val="auto"/>
          <w:spacing w:val="2"/>
          <w:sz w:val="18"/>
          <w:szCs w:val="18"/>
          <w:shd w:val="clear" w:color="auto" w:fill="FFFFFF"/>
          <w:lang w:val="pl-PL"/>
        </w:rPr>
        <w:t>iedzę i doświadczenie, dysponują odpowiednim potencjałem technicznym i osobami zdolnymi do wykonania</w:t>
      </w:r>
      <w:r w:rsidRPr="00EB7AF6">
        <w:rPr>
          <w:rFonts w:ascii="Century Gothic" w:hAnsi="Century Gothic" w:cs="Arial"/>
          <w:color w:val="auto"/>
          <w:spacing w:val="2"/>
          <w:sz w:val="18"/>
          <w:szCs w:val="18"/>
          <w:shd w:val="clear" w:color="auto" w:fill="FFFFFF"/>
          <w:lang w:val="pl-PL"/>
        </w:rPr>
        <w:t xml:space="preserve"> zamówienia </w:t>
      </w:r>
      <w:r w:rsidR="00804004" w:rsidRPr="00EB7AF6">
        <w:rPr>
          <w:rFonts w:ascii="Century Gothic" w:hAnsi="Century Gothic" w:cs="Arial"/>
          <w:b/>
          <w:color w:val="auto"/>
          <w:spacing w:val="2"/>
          <w:sz w:val="18"/>
          <w:szCs w:val="18"/>
          <w:shd w:val="clear" w:color="auto" w:fill="FFFFFF"/>
          <w:lang w:val="pl-PL"/>
        </w:rPr>
        <w:t>–</w:t>
      </w:r>
      <w:r w:rsidR="001043C0" w:rsidRPr="00EB7AF6">
        <w:rPr>
          <w:rFonts w:ascii="Century Gothic" w:hAnsi="Century Gothic" w:cs="Arial"/>
          <w:b/>
          <w:color w:val="auto"/>
          <w:spacing w:val="2"/>
          <w:sz w:val="18"/>
          <w:szCs w:val="18"/>
          <w:shd w:val="clear" w:color="auto" w:fill="FFFFFF"/>
          <w:lang w:val="pl-PL"/>
        </w:rPr>
        <w:t xml:space="preserve"> </w:t>
      </w:r>
      <w:r w:rsidR="00883D51" w:rsidRPr="00EB7AF6">
        <w:rPr>
          <w:rFonts w:ascii="Century Gothic" w:hAnsi="Century Gothic"/>
          <w:b/>
          <w:i/>
          <w:color w:val="auto"/>
          <w:sz w:val="18"/>
          <w:szCs w:val="18"/>
          <w:lang w:val="pl-PL"/>
        </w:rPr>
        <w:t>Zamawiający nie określa szczegółowych wymagań w powyższym zakresie</w:t>
      </w:r>
      <w:r w:rsidR="004E4FFC" w:rsidRPr="00EB7AF6">
        <w:rPr>
          <w:rFonts w:ascii="Century Gothic" w:hAnsi="Century Gothic"/>
          <w:b/>
          <w:bCs/>
          <w:i/>
          <w:sz w:val="18"/>
          <w:szCs w:val="18"/>
          <w:lang w:val="pl-PL"/>
        </w:rPr>
        <w:t>.</w:t>
      </w:r>
    </w:p>
    <w:p w14:paraId="7561F8AA" w14:textId="5A26DE4D" w:rsidR="00D554C8" w:rsidRPr="00EB7AF6" w:rsidRDefault="00D554C8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960"/>
        </w:tabs>
        <w:adjustRightInd w:val="0"/>
        <w:spacing w:after="120" w:line="240" w:lineRule="auto"/>
        <w:ind w:left="958" w:right="142" w:hanging="238"/>
        <w:contextualSpacing w:val="0"/>
        <w:jc w:val="both"/>
        <w:textAlignment w:val="baseline"/>
        <w:rPr>
          <w:rFonts w:ascii="Century Gothic" w:hAnsi="Century Gothic" w:cs="Arial"/>
          <w:b/>
          <w:color w:val="auto"/>
          <w:spacing w:val="2"/>
          <w:sz w:val="18"/>
          <w:szCs w:val="18"/>
          <w:shd w:val="clear" w:color="auto" w:fill="FFFFFF"/>
          <w:lang w:val="pl-PL"/>
        </w:rPr>
      </w:pPr>
      <w:r w:rsidRPr="00EB7AF6">
        <w:rPr>
          <w:rFonts w:ascii="Century Gothic" w:hAnsi="Century Gothic" w:cs="Arial"/>
          <w:color w:val="auto"/>
          <w:spacing w:val="2"/>
          <w:sz w:val="18"/>
          <w:szCs w:val="18"/>
          <w:shd w:val="clear" w:color="auto" w:fill="FFFFFF"/>
          <w:lang w:val="pl-PL"/>
        </w:rPr>
        <w:t xml:space="preserve">są w odpowiedniej sytuacji ekonomicznej i finansowej celem prawidłowego i terminowego zrealizowania przedmiotu zamówienia - </w:t>
      </w:r>
      <w:r w:rsidRPr="00EB7AF6">
        <w:rPr>
          <w:rFonts w:ascii="Century Gothic" w:hAnsi="Century Gothic"/>
          <w:b/>
          <w:i/>
          <w:color w:val="auto"/>
          <w:sz w:val="18"/>
          <w:szCs w:val="18"/>
          <w:lang w:val="pl-PL"/>
        </w:rPr>
        <w:t>Zamawiający nie określa szczegółowych wymagań w powyższym zakresie</w:t>
      </w:r>
    </w:p>
    <w:p w14:paraId="4A8D9406" w14:textId="77777777" w:rsidR="00D554C8" w:rsidRPr="00EB7AF6" w:rsidRDefault="00D554C8">
      <w:pPr>
        <w:pStyle w:val="Akapitzlist"/>
        <w:widowControl w:val="0"/>
        <w:numPr>
          <w:ilvl w:val="1"/>
          <w:numId w:val="5"/>
        </w:numPr>
        <w:adjustRightInd w:val="0"/>
        <w:spacing w:after="60" w:line="240" w:lineRule="auto"/>
        <w:ind w:left="714" w:right="142" w:hanging="357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u w:val="single"/>
          <w:lang w:val="pl-PL"/>
        </w:rPr>
      </w:pPr>
      <w:r w:rsidRPr="00EB7AF6">
        <w:rPr>
          <w:rFonts w:ascii="Century Gothic" w:hAnsi="Century Gothic" w:cs="Gill Sans MT"/>
          <w:b/>
          <w:color w:val="auto"/>
          <w:sz w:val="18"/>
          <w:szCs w:val="18"/>
          <w:u w:val="single"/>
          <w:lang w:val="pl-PL"/>
        </w:rPr>
        <w:t>Nie podlegają wykluczeniu z postępowania</w:t>
      </w:r>
    </w:p>
    <w:p w14:paraId="78902262" w14:textId="77777777" w:rsidR="00564753" w:rsidRPr="00EB7AF6" w:rsidRDefault="00564753">
      <w:pPr>
        <w:pStyle w:val="Akapitzlist"/>
        <w:widowControl w:val="0"/>
        <w:numPr>
          <w:ilvl w:val="2"/>
          <w:numId w:val="5"/>
        </w:numPr>
        <w:adjustRightInd w:val="0"/>
        <w:spacing w:after="60" w:line="240" w:lineRule="auto"/>
        <w:ind w:left="1276" w:right="142" w:hanging="556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u w:val="single"/>
          <w:lang w:val="pl-PL"/>
        </w:rPr>
      </w:pPr>
      <w:bookmarkStart w:id="3" w:name="_Hlk66093596"/>
      <w:r w:rsidRPr="00EB7AF6">
        <w:rPr>
          <w:rFonts w:ascii="Century Gothic" w:hAnsi="Century Gothic" w:cs="Gill Sans MT"/>
          <w:b/>
          <w:color w:val="auto"/>
          <w:sz w:val="18"/>
          <w:szCs w:val="18"/>
          <w:lang w:val="pl-PL"/>
        </w:rPr>
        <w:t>Zamawiający wykluczy z postępowania Wykonawców</w:t>
      </w:r>
      <w:bookmarkEnd w:id="3"/>
      <w:r w:rsidRPr="00EB7AF6">
        <w:rPr>
          <w:rFonts w:ascii="Century Gothic" w:hAnsi="Century Gothic" w:cs="Gill Sans MT"/>
          <w:b/>
          <w:color w:val="auto"/>
          <w:sz w:val="18"/>
          <w:szCs w:val="18"/>
          <w:lang w:val="pl-PL"/>
        </w:rPr>
        <w:t>, którzy</w:t>
      </w:r>
      <w:r w:rsidRPr="00EB7AF6">
        <w:rPr>
          <w:rFonts w:ascii="Century Gothic" w:hAnsi="Century Gothic" w:cs="Gill Sans MT"/>
          <w:b/>
          <w:i/>
          <w:color w:val="auto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b/>
          <w:color w:val="auto"/>
          <w:sz w:val="18"/>
          <w:szCs w:val="18"/>
          <w:lang w:val="pl-PL"/>
        </w:rPr>
        <w:t>są powiązani osobowo lub kapitałowo z Zamawiającym</w:t>
      </w:r>
    </w:p>
    <w:p w14:paraId="4C840EAC" w14:textId="77777777" w:rsidR="00564753" w:rsidRPr="00EB7AF6" w:rsidRDefault="00564753" w:rsidP="00564753">
      <w:pPr>
        <w:spacing w:after="0" w:line="240" w:lineRule="auto"/>
        <w:ind w:left="1276" w:right="-2"/>
        <w:contextualSpacing/>
        <w:jc w:val="both"/>
        <w:rPr>
          <w:rFonts w:ascii="Century Gothic" w:hAnsi="Century Gothic" w:cs="Gill Sans MT"/>
          <w:i/>
          <w:sz w:val="18"/>
          <w:szCs w:val="18"/>
          <w:u w:val="single"/>
        </w:rPr>
      </w:pPr>
      <w:r w:rsidRPr="00EB7AF6">
        <w:rPr>
          <w:rFonts w:ascii="Century Gothic" w:hAnsi="Century Gothic" w:cs="Calibri"/>
          <w:sz w:val="18"/>
          <w:szCs w:val="18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Oferenta a Oferentem, polegające w szczególności na:</w:t>
      </w:r>
    </w:p>
    <w:p w14:paraId="0133CD1B" w14:textId="77777777" w:rsidR="00564753" w:rsidRPr="00EB7AF6" w:rsidRDefault="00564753">
      <w:pPr>
        <w:pStyle w:val="Akapitzlist"/>
        <w:widowControl w:val="0"/>
        <w:numPr>
          <w:ilvl w:val="1"/>
          <w:numId w:val="6"/>
        </w:numPr>
        <w:autoSpaceDE w:val="0"/>
        <w:autoSpaceDN w:val="0"/>
        <w:spacing w:after="0" w:line="240" w:lineRule="auto"/>
        <w:ind w:left="1560" w:right="-2" w:hanging="284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uczestniczeniu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EB7AF6">
        <w:rPr>
          <w:rFonts w:ascii="Century Gothic" w:hAnsi="Century Gothic"/>
          <w:color w:val="auto"/>
          <w:spacing w:val="-3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spółce</w:t>
      </w:r>
      <w:r w:rsidRPr="00EB7AF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jako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wspólnik</w:t>
      </w:r>
      <w:r w:rsidRPr="00EB7AF6">
        <w:rPr>
          <w:rFonts w:ascii="Century Gothic" w:hAnsi="Century Gothic"/>
          <w:color w:val="auto"/>
          <w:spacing w:val="-3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spółki</w:t>
      </w:r>
      <w:r w:rsidRPr="00EB7AF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cywilnej</w:t>
      </w:r>
      <w:r w:rsidRPr="00EB7AF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EB7AF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spółki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osobowej,</w:t>
      </w:r>
    </w:p>
    <w:p w14:paraId="3B503882" w14:textId="418A733A" w:rsidR="00564753" w:rsidRPr="00EB7AF6" w:rsidRDefault="00564753">
      <w:pPr>
        <w:pStyle w:val="Akapitzlist"/>
        <w:widowControl w:val="0"/>
        <w:numPr>
          <w:ilvl w:val="1"/>
          <w:numId w:val="6"/>
        </w:numPr>
        <w:tabs>
          <w:tab w:val="left" w:pos="993"/>
        </w:tabs>
        <w:autoSpaceDE w:val="0"/>
        <w:autoSpaceDN w:val="0"/>
        <w:spacing w:after="0" w:line="240" w:lineRule="auto"/>
        <w:ind w:left="1560" w:right="-2" w:hanging="284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lastRenderedPageBreak/>
        <w:t>posiadaniu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co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najmniej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10%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udziałów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akcji,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o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ile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niższy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próg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nie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wynika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przepisów</w:t>
      </w:r>
      <w:r w:rsidRPr="00EB7AF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prawa</w:t>
      </w:r>
      <w:r w:rsidR="006E76F6"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 </w:t>
      </w:r>
      <w:r w:rsidR="006E76F6" w:rsidRPr="00EB7AF6">
        <w:rPr>
          <w:rFonts w:ascii="Century Gothic" w:eastAsia="Times New Roman" w:hAnsi="Century Gothic" w:cs="Times New Roman"/>
          <w:i/>
          <w:iCs/>
          <w:color w:val="auto"/>
          <w:sz w:val="18"/>
          <w:szCs w:val="18"/>
          <w:lang w:val="pl-PL"/>
        </w:rPr>
        <w:t>lub nie został określony przez IZ PO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,</w:t>
      </w:r>
    </w:p>
    <w:p w14:paraId="0F94B9CF" w14:textId="77777777" w:rsidR="00564753" w:rsidRPr="00EB7AF6" w:rsidRDefault="00564753">
      <w:pPr>
        <w:pStyle w:val="Akapitzlist"/>
        <w:widowControl w:val="0"/>
        <w:numPr>
          <w:ilvl w:val="1"/>
          <w:numId w:val="6"/>
        </w:numPr>
        <w:tabs>
          <w:tab w:val="left" w:pos="993"/>
        </w:tabs>
        <w:autoSpaceDE w:val="0"/>
        <w:autoSpaceDN w:val="0"/>
        <w:spacing w:after="0" w:line="240" w:lineRule="auto"/>
        <w:ind w:left="1560" w:right="-2" w:hanging="284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pełnieniu</w:t>
      </w:r>
      <w:r w:rsidRPr="00EB7AF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funkcji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członka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organu</w:t>
      </w:r>
      <w:r w:rsidRPr="00EB7AF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nadzorczego</w:t>
      </w:r>
      <w:r w:rsidRPr="00EB7AF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EB7AF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zarządzającego,</w:t>
      </w:r>
      <w:r w:rsidRPr="00EB7AF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prokurenta,</w:t>
      </w:r>
      <w:r w:rsidRPr="00EB7AF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pełnomocnika,</w:t>
      </w:r>
    </w:p>
    <w:p w14:paraId="57A8EC53" w14:textId="77777777" w:rsidR="00564753" w:rsidRPr="00EB7AF6" w:rsidRDefault="00564753">
      <w:pPr>
        <w:pStyle w:val="Akapitzlist"/>
        <w:widowControl w:val="0"/>
        <w:numPr>
          <w:ilvl w:val="1"/>
          <w:numId w:val="6"/>
        </w:numPr>
        <w:tabs>
          <w:tab w:val="left" w:pos="993"/>
        </w:tabs>
        <w:autoSpaceDE w:val="0"/>
        <w:autoSpaceDN w:val="0"/>
        <w:spacing w:after="0" w:line="240" w:lineRule="auto"/>
        <w:ind w:left="1560" w:right="-2" w:hanging="284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pozostawaniu</w:t>
      </w:r>
      <w:r w:rsidRPr="00EB7AF6">
        <w:rPr>
          <w:rFonts w:ascii="Century Gothic" w:hAnsi="Century Gothic"/>
          <w:color w:val="auto"/>
          <w:spacing w:val="-14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EB7AF6">
        <w:rPr>
          <w:rFonts w:ascii="Century Gothic" w:hAnsi="Century Gothic"/>
          <w:color w:val="auto"/>
          <w:spacing w:val="-12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związku</w:t>
      </w:r>
      <w:r w:rsidRPr="00EB7AF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małżeńskim,</w:t>
      </w:r>
      <w:r w:rsidRPr="00EB7AF6">
        <w:rPr>
          <w:rFonts w:ascii="Century Gothic" w:hAnsi="Century Gothic"/>
          <w:color w:val="auto"/>
          <w:spacing w:val="-13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EB7AF6">
        <w:rPr>
          <w:rFonts w:ascii="Century Gothic" w:hAnsi="Century Gothic"/>
          <w:color w:val="auto"/>
          <w:spacing w:val="-10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stosunku</w:t>
      </w:r>
      <w:r w:rsidRPr="00EB7AF6">
        <w:rPr>
          <w:rFonts w:ascii="Century Gothic" w:hAnsi="Century Gothic"/>
          <w:color w:val="auto"/>
          <w:spacing w:val="-12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pokrewieństwa</w:t>
      </w:r>
      <w:r w:rsidRPr="00EB7AF6">
        <w:rPr>
          <w:rFonts w:ascii="Century Gothic" w:hAnsi="Century Gothic"/>
          <w:color w:val="auto"/>
          <w:spacing w:val="-13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EB7AF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powinowactwa</w:t>
      </w:r>
      <w:r w:rsidRPr="00EB7AF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EB7AF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linii</w:t>
      </w:r>
      <w:r w:rsidRPr="00EB7AF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prostej, pokrewieństwa drugiego stopnia lub powinowactwa drugiego stopnia w linii bocznej lub w stosunku przysposobienia, opieki lub</w:t>
      </w:r>
      <w:r w:rsidRPr="00EB7AF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kurateli.</w:t>
      </w:r>
    </w:p>
    <w:p w14:paraId="067F19DA" w14:textId="77777777" w:rsidR="00564753" w:rsidRPr="00EB7AF6" w:rsidRDefault="00564753">
      <w:pPr>
        <w:pStyle w:val="Akapitzlist"/>
        <w:widowControl w:val="0"/>
        <w:numPr>
          <w:ilvl w:val="1"/>
          <w:numId w:val="6"/>
        </w:numPr>
        <w:tabs>
          <w:tab w:val="left" w:pos="993"/>
        </w:tabs>
        <w:autoSpaceDE w:val="0"/>
        <w:autoSpaceDN w:val="0"/>
        <w:spacing w:after="60" w:line="240" w:lineRule="auto"/>
        <w:ind w:left="1560" w:hanging="284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pozostawaniu z wykonawcą w takim stosunku prawnym lub faktycznym, że może to budzić uzasadnione wątpliwości co do bezstronności tych osób</w:t>
      </w:r>
    </w:p>
    <w:p w14:paraId="550F70AC" w14:textId="77777777" w:rsidR="00564753" w:rsidRPr="00EB7AF6" w:rsidRDefault="00564753">
      <w:pPr>
        <w:pStyle w:val="Akapitzlist"/>
        <w:widowControl w:val="0"/>
        <w:numPr>
          <w:ilvl w:val="2"/>
          <w:numId w:val="5"/>
        </w:numPr>
        <w:adjustRightInd w:val="0"/>
        <w:spacing w:after="0" w:line="240" w:lineRule="auto"/>
        <w:ind w:left="1276" w:right="-2" w:hanging="556"/>
        <w:contextualSpacing w:val="0"/>
        <w:jc w:val="both"/>
        <w:textAlignment w:val="baseline"/>
        <w:rPr>
          <w:rFonts w:ascii="Century Gothic" w:hAnsi="Century Gothic"/>
          <w:b/>
          <w:color w:val="auto"/>
          <w:sz w:val="18"/>
          <w:szCs w:val="18"/>
          <w:u w:val="single"/>
          <w:lang w:val="pl-PL"/>
        </w:rPr>
      </w:pPr>
      <w:r w:rsidRPr="00EB7AF6">
        <w:rPr>
          <w:rFonts w:ascii="Century Gothic" w:hAnsi="Century Gothic" w:cs="Gill Sans MT"/>
          <w:b/>
          <w:color w:val="auto"/>
          <w:sz w:val="18"/>
          <w:szCs w:val="18"/>
          <w:lang w:val="pl-PL"/>
        </w:rPr>
        <w:t xml:space="preserve">Zamawiający wykluczy z postępowania Wykonawców, </w:t>
      </w:r>
      <w:r w:rsidRPr="00EB7AF6">
        <w:rPr>
          <w:rFonts w:ascii="Century Gothic" w:hAnsi="Century Gothic"/>
          <w:b/>
          <w:color w:val="auto"/>
          <w:sz w:val="18"/>
          <w:szCs w:val="18"/>
          <w:lang w:val="pl-PL"/>
        </w:rPr>
        <w:t>w stosunku do których zachodzi którakolwiek z okoliczności wskazanych</w:t>
      </w:r>
      <w:r w:rsidRPr="00EB7AF6">
        <w:rPr>
          <w:rFonts w:ascii="Century Gothic" w:hAnsi="Century Gothic" w:cs="Gill Sans MT"/>
          <w:b/>
          <w:color w:val="auto"/>
          <w:sz w:val="18"/>
          <w:szCs w:val="18"/>
          <w:lang w:val="pl-PL"/>
        </w:rPr>
        <w:t xml:space="preserve"> w:</w:t>
      </w:r>
    </w:p>
    <w:p w14:paraId="4C626454" w14:textId="3FAD1695" w:rsidR="00564753" w:rsidRPr="00EB7AF6" w:rsidRDefault="00564753">
      <w:pPr>
        <w:pStyle w:val="Akapitzlist"/>
        <w:widowControl w:val="0"/>
        <w:numPr>
          <w:ilvl w:val="0"/>
          <w:numId w:val="14"/>
        </w:numPr>
        <w:adjustRightInd w:val="0"/>
        <w:spacing w:after="60" w:line="240" w:lineRule="auto"/>
        <w:ind w:left="1560" w:hanging="284"/>
        <w:contextualSpacing w:val="0"/>
        <w:jc w:val="both"/>
        <w:textAlignment w:val="baseline"/>
        <w:rPr>
          <w:rFonts w:ascii="Century Gothic" w:hAnsi="Century Gothic"/>
          <w:b/>
          <w:color w:val="auto"/>
          <w:sz w:val="18"/>
          <w:szCs w:val="18"/>
          <w:u w:val="single"/>
          <w:lang w:val="pl-PL"/>
        </w:rPr>
      </w:pPr>
      <w:r w:rsidRPr="00EB7AF6">
        <w:rPr>
          <w:rFonts w:ascii="Century Gothic" w:hAnsi="Century Gothic"/>
          <w:b/>
          <w:color w:val="auto"/>
          <w:kern w:val="32"/>
          <w:sz w:val="18"/>
          <w:szCs w:val="18"/>
          <w:lang w:val="pl-PL"/>
        </w:rPr>
        <w:t>w art. 7 ust. 1 Ustawy z dnia 13 kwietnia 2022 roku o szczególnych rozwiązaniach w zakresie przeciwdziałania wspieraniu agresji na Ukrainę oraz służących ochronie bezpieczeństwa narodowego (Dz.U. 2022 poz. 835), zwana dalej „UOBN”.</w:t>
      </w:r>
    </w:p>
    <w:p w14:paraId="269AD3DB" w14:textId="77777777" w:rsidR="002D49B7" w:rsidRPr="00EB7AF6" w:rsidRDefault="002D49B7" w:rsidP="002D49B7">
      <w:pPr>
        <w:tabs>
          <w:tab w:val="left" w:pos="1276"/>
        </w:tabs>
        <w:spacing w:after="0" w:line="240" w:lineRule="auto"/>
        <w:ind w:left="1276" w:right="118"/>
        <w:rPr>
          <w:rFonts w:ascii="Century Gothic" w:eastAsia="Times New Roman" w:hAnsi="Century Gothic" w:cs="Times New Roman"/>
          <w:i/>
          <w:iCs/>
          <w:sz w:val="18"/>
          <w:szCs w:val="18"/>
        </w:rPr>
      </w:pP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Zgodnie z art. art. 7 ust. 1 UOBN z postępowania o udzielenie zamówienia zamawiający wyklucza</w:t>
      </w:r>
      <w:r w:rsidRPr="00EB7AF6">
        <w:rPr>
          <w:rFonts w:ascii="Century Gothic" w:eastAsia="Times New Roman" w:hAnsi="Century Gothic" w:cs="Times New Roman"/>
          <w:i/>
          <w:iCs/>
          <w:spacing w:val="-4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Wykonawcę:</w:t>
      </w:r>
    </w:p>
    <w:p w14:paraId="1CBE2F09" w14:textId="69D0BE69" w:rsidR="002D49B7" w:rsidRPr="00EB7AF6" w:rsidRDefault="002D49B7">
      <w:pPr>
        <w:widowControl w:val="0"/>
        <w:numPr>
          <w:ilvl w:val="0"/>
          <w:numId w:val="21"/>
        </w:numPr>
        <w:tabs>
          <w:tab w:val="left" w:pos="1560"/>
        </w:tabs>
        <w:autoSpaceDE w:val="0"/>
        <w:autoSpaceDN w:val="0"/>
        <w:spacing w:after="0" w:line="240" w:lineRule="auto"/>
        <w:ind w:left="1560" w:right="172" w:hanging="284"/>
        <w:jc w:val="both"/>
        <w:rPr>
          <w:rFonts w:ascii="Century Gothic" w:eastAsia="Times New Roman" w:hAnsi="Century Gothic" w:cs="Times New Roman"/>
          <w:i/>
          <w:iCs/>
          <w:sz w:val="18"/>
          <w:szCs w:val="18"/>
        </w:rPr>
      </w:pP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wymienionego w wykazach określonych w rozporządzeniu 765/2006</w:t>
      </w:r>
      <w:r w:rsidRPr="00EB7AF6">
        <w:rPr>
          <w:rFonts w:ascii="Century Gothic" w:eastAsia="Times New Roman" w:hAnsi="Century Gothic" w:cs="Times New Roman"/>
          <w:i/>
          <w:iCs/>
          <w:spacing w:val="53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i rozporządzeniu 269/2014 albo wpisanego na listę na podstawie decyzji w sprawie wpisu na listę rozstrzygającej o zastosowaniu środka, o którym mowa w art. 1 pkt 3 UOBN;</w:t>
      </w:r>
    </w:p>
    <w:p w14:paraId="3BB66B38" w14:textId="77777777" w:rsidR="002D49B7" w:rsidRPr="00EB7AF6" w:rsidRDefault="002D49B7">
      <w:pPr>
        <w:widowControl w:val="0"/>
        <w:numPr>
          <w:ilvl w:val="0"/>
          <w:numId w:val="21"/>
        </w:numPr>
        <w:tabs>
          <w:tab w:val="left" w:pos="1316"/>
          <w:tab w:val="left" w:pos="1418"/>
          <w:tab w:val="left" w:pos="1560"/>
        </w:tabs>
        <w:autoSpaceDE w:val="0"/>
        <w:autoSpaceDN w:val="0"/>
        <w:spacing w:after="0" w:line="240" w:lineRule="auto"/>
        <w:ind w:left="1560" w:right="111" w:hanging="284"/>
        <w:jc w:val="both"/>
        <w:rPr>
          <w:rFonts w:ascii="Century Gothic" w:eastAsia="Times New Roman" w:hAnsi="Century Gothic" w:cs="Times New Roman"/>
          <w:i/>
          <w:iCs/>
          <w:sz w:val="18"/>
          <w:szCs w:val="18"/>
        </w:rPr>
      </w:pP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którego beneficjentem rzeczywistym w rozumieniu ustawy z dnia 1 marca 2018 roku o</w:t>
      </w:r>
      <w:r w:rsidRPr="00EB7AF6">
        <w:rPr>
          <w:rFonts w:ascii="Century Gothic" w:eastAsia="Times New Roman" w:hAnsi="Century Gothic" w:cs="Times New Roman"/>
          <w:i/>
          <w:iCs/>
          <w:spacing w:val="9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przeciwdziałaniu</w:t>
      </w:r>
      <w:r w:rsidRPr="00EB7AF6">
        <w:rPr>
          <w:rFonts w:ascii="Century Gothic" w:eastAsia="Times New Roman" w:hAnsi="Century Gothic" w:cs="Times New Roman"/>
          <w:i/>
          <w:iCs/>
          <w:spacing w:val="10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praniu</w:t>
      </w:r>
      <w:r w:rsidRPr="00EB7AF6">
        <w:rPr>
          <w:rFonts w:ascii="Century Gothic" w:eastAsia="Times New Roman" w:hAnsi="Century Gothic" w:cs="Times New Roman"/>
          <w:i/>
          <w:iCs/>
          <w:spacing w:val="10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pieniędzy</w:t>
      </w:r>
      <w:r w:rsidRPr="00EB7AF6">
        <w:rPr>
          <w:rFonts w:ascii="Century Gothic" w:eastAsia="Times New Roman" w:hAnsi="Century Gothic" w:cs="Times New Roman"/>
          <w:i/>
          <w:iCs/>
          <w:spacing w:val="11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oraz</w:t>
      </w:r>
      <w:r w:rsidRPr="00EB7AF6">
        <w:rPr>
          <w:rFonts w:ascii="Century Gothic" w:eastAsia="Times New Roman" w:hAnsi="Century Gothic" w:cs="Times New Roman"/>
          <w:i/>
          <w:iCs/>
          <w:spacing w:val="9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finansowaniu</w:t>
      </w:r>
      <w:r w:rsidRPr="00EB7AF6">
        <w:rPr>
          <w:rFonts w:ascii="Century Gothic" w:eastAsia="Times New Roman" w:hAnsi="Century Gothic" w:cs="Times New Roman"/>
          <w:i/>
          <w:iCs/>
          <w:spacing w:val="10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terroryzmu</w:t>
      </w:r>
      <w:r w:rsidRPr="00EB7AF6">
        <w:rPr>
          <w:rFonts w:ascii="Century Gothic" w:eastAsia="Times New Roman" w:hAnsi="Century Gothic" w:cs="Times New Roman"/>
          <w:i/>
          <w:iCs/>
          <w:spacing w:val="8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(Dz.</w:t>
      </w:r>
      <w:r w:rsidRPr="00EB7AF6">
        <w:rPr>
          <w:rFonts w:ascii="Century Gothic" w:eastAsia="Times New Roman" w:hAnsi="Century Gothic" w:cs="Times New Roman"/>
          <w:i/>
          <w:iCs/>
          <w:spacing w:val="12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U.</w:t>
      </w:r>
      <w:r w:rsidRPr="00EB7AF6">
        <w:rPr>
          <w:rFonts w:ascii="Century Gothic" w:eastAsia="Times New Roman" w:hAnsi="Century Gothic" w:cs="Times New Roman"/>
          <w:i/>
          <w:iCs/>
          <w:spacing w:val="11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z</w:t>
      </w:r>
      <w:r w:rsidRPr="00EB7AF6">
        <w:rPr>
          <w:rFonts w:ascii="Century Gothic" w:eastAsia="Times New Roman" w:hAnsi="Century Gothic" w:cs="Times New Roman"/>
          <w:i/>
          <w:iCs/>
          <w:spacing w:val="9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2022 roku poz. 593 i 655) jest osoba wymieniona w wykazach określonych w rozporządzeniu 765/2006 i rozporządzeniu 269/2014 albo wpisana na listę lub będąca takim beneficjentem rzeczywistym od dnia 24 lutego 2022 roku, o ile została wpisana na listę na podstawie decyzji w sprawie wpisu na listę rozstrzygającej o zastosowaniu środka, o którym mowa w art. 1 pkt 3</w:t>
      </w:r>
      <w:r w:rsidRPr="00EB7AF6">
        <w:rPr>
          <w:rFonts w:ascii="Century Gothic" w:eastAsia="Times New Roman" w:hAnsi="Century Gothic" w:cs="Times New Roman"/>
          <w:i/>
          <w:iCs/>
          <w:spacing w:val="-10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UOBN;</w:t>
      </w:r>
    </w:p>
    <w:p w14:paraId="6E482107" w14:textId="3E4C1F17" w:rsidR="002D49B7" w:rsidRPr="00EB7AF6" w:rsidRDefault="002D49B7">
      <w:pPr>
        <w:widowControl w:val="0"/>
        <w:numPr>
          <w:ilvl w:val="0"/>
          <w:numId w:val="21"/>
        </w:numPr>
        <w:tabs>
          <w:tab w:val="left" w:pos="1316"/>
          <w:tab w:val="left" w:pos="1418"/>
          <w:tab w:val="left" w:pos="1560"/>
        </w:tabs>
        <w:autoSpaceDE w:val="0"/>
        <w:autoSpaceDN w:val="0"/>
        <w:spacing w:after="240" w:line="240" w:lineRule="auto"/>
        <w:ind w:left="1560" w:right="113" w:hanging="284"/>
        <w:jc w:val="both"/>
        <w:rPr>
          <w:rFonts w:ascii="Century Gothic" w:eastAsia="Times New Roman" w:hAnsi="Century Gothic" w:cs="Times New Roman"/>
          <w:i/>
          <w:iCs/>
          <w:sz w:val="18"/>
          <w:szCs w:val="18"/>
        </w:rPr>
      </w:pP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którego jednostką dominującą w rozumieniu art. 3 ust. 1 pkt 37 ustawy z dnia 29 września 1994 roku o rachunkowości (Dz. U. z 2021 roku poz. 217, 2105 i 2106), jest podmiot wymieniony w wykazach określonych w rozporządzeniu 765/2006 i rozporządzeniu 269/2014 albo wpisany na listę lub będący taką jednostką dominującą od dnia 24 lutego 2022 roku, o ile został wpisany na listę na podstawie decyzji w sprawie wpisu na listę rozstrzygającej o zastosowaniu środka, o którym mowa w art. 1 pkt 3</w:t>
      </w:r>
      <w:r w:rsidRPr="00EB7AF6">
        <w:rPr>
          <w:rFonts w:ascii="Century Gothic" w:eastAsia="Times New Roman" w:hAnsi="Century Gothic" w:cs="Times New Roman"/>
          <w:i/>
          <w:iCs/>
          <w:spacing w:val="-7"/>
          <w:sz w:val="18"/>
          <w:szCs w:val="18"/>
        </w:rPr>
        <w:t xml:space="preserve"> </w:t>
      </w:r>
      <w:r w:rsidRPr="00EB7AF6">
        <w:rPr>
          <w:rFonts w:ascii="Century Gothic" w:eastAsia="Times New Roman" w:hAnsi="Century Gothic" w:cs="Times New Roman"/>
          <w:i/>
          <w:iCs/>
          <w:sz w:val="18"/>
          <w:szCs w:val="18"/>
        </w:rPr>
        <w:t>UOBN.</w:t>
      </w:r>
    </w:p>
    <w:p w14:paraId="20EC0CCE" w14:textId="77777777" w:rsidR="00F35805" w:rsidRPr="00EB7AF6" w:rsidRDefault="00F35805" w:rsidP="00F35805">
      <w:pPr>
        <w:pStyle w:val="Akapitzlist"/>
        <w:widowControl w:val="0"/>
        <w:numPr>
          <w:ilvl w:val="0"/>
          <w:numId w:val="3"/>
        </w:numPr>
        <w:adjustRightInd w:val="0"/>
        <w:spacing w:after="60" w:line="240" w:lineRule="auto"/>
        <w:ind w:left="357" w:right="-1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Wymagane dokumenty i oświadczenia jakie powinni dostarczyć wykonawcy w celu wykazania, iż spełnienia warunki udziału w postępowaniu i nie podlegają wykluczeniu z postępowania.</w:t>
      </w:r>
    </w:p>
    <w:p w14:paraId="1AB3F030" w14:textId="77777777" w:rsidR="00F35805" w:rsidRPr="00EB7AF6" w:rsidRDefault="00F35805" w:rsidP="00F35805">
      <w:pPr>
        <w:spacing w:after="0" w:line="240" w:lineRule="auto"/>
        <w:ind w:left="426" w:right="-1"/>
        <w:jc w:val="both"/>
        <w:rPr>
          <w:rFonts w:ascii="Century Gothic" w:hAnsi="Century Gothic" w:cs="Calibri"/>
          <w:sz w:val="18"/>
          <w:szCs w:val="18"/>
        </w:rPr>
      </w:pPr>
      <w:r w:rsidRPr="00EB7AF6">
        <w:rPr>
          <w:rFonts w:ascii="Century Gothic" w:hAnsi="Century Gothic" w:cs="Calibri"/>
          <w:sz w:val="18"/>
          <w:szCs w:val="18"/>
        </w:rPr>
        <w:t>Dla potwierdzenia spełnienia wskazanych warunków udziału w postępowaniu oraz braku podstaw do wykluczenie Wykonawca winien złożyć wraz z ofertą:</w:t>
      </w:r>
    </w:p>
    <w:p w14:paraId="04122181" w14:textId="77777777" w:rsidR="00F35805" w:rsidRPr="00EB7AF6" w:rsidRDefault="00F35805">
      <w:pPr>
        <w:pStyle w:val="Akapitzlist"/>
        <w:numPr>
          <w:ilvl w:val="0"/>
          <w:numId w:val="17"/>
        </w:numPr>
        <w:tabs>
          <w:tab w:val="left" w:pos="851"/>
        </w:tabs>
        <w:spacing w:after="0" w:line="240" w:lineRule="auto"/>
        <w:ind w:right="-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 w:eastAsia="zh-CN"/>
        </w:rPr>
      </w:pPr>
    </w:p>
    <w:p w14:paraId="469C10F4" w14:textId="77777777" w:rsidR="00F35805" w:rsidRPr="00EB7AF6" w:rsidRDefault="00F35805">
      <w:pPr>
        <w:pStyle w:val="Akapitzlist"/>
        <w:numPr>
          <w:ilvl w:val="0"/>
          <w:numId w:val="17"/>
        </w:numPr>
        <w:tabs>
          <w:tab w:val="left" w:pos="851"/>
        </w:tabs>
        <w:spacing w:after="0" w:line="240" w:lineRule="auto"/>
        <w:ind w:right="-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 w:eastAsia="zh-CN"/>
        </w:rPr>
      </w:pPr>
    </w:p>
    <w:p w14:paraId="6C43383B" w14:textId="77777777" w:rsidR="00F35805" w:rsidRPr="00EB7AF6" w:rsidRDefault="00F35805">
      <w:pPr>
        <w:pStyle w:val="Akapitzlist"/>
        <w:numPr>
          <w:ilvl w:val="0"/>
          <w:numId w:val="17"/>
        </w:numPr>
        <w:tabs>
          <w:tab w:val="left" w:pos="851"/>
        </w:tabs>
        <w:spacing w:after="0" w:line="240" w:lineRule="auto"/>
        <w:ind w:right="-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 w:eastAsia="zh-CN"/>
        </w:rPr>
      </w:pPr>
    </w:p>
    <w:p w14:paraId="69D1163C" w14:textId="508A46C7" w:rsidR="00F35805" w:rsidRPr="00EB7AF6" w:rsidRDefault="00F35805">
      <w:pPr>
        <w:pStyle w:val="Akapitzlist"/>
        <w:numPr>
          <w:ilvl w:val="1"/>
          <w:numId w:val="17"/>
        </w:numPr>
        <w:tabs>
          <w:tab w:val="left" w:pos="851"/>
        </w:tabs>
        <w:spacing w:after="0" w:line="240" w:lineRule="auto"/>
        <w:ind w:left="851" w:right="-2" w:hanging="425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 w:eastAsia="zh-CN"/>
        </w:rPr>
        <w:t>oświadczenie</w:t>
      </w:r>
      <w:r w:rsidRPr="00EB7AF6">
        <w:rPr>
          <w:rFonts w:ascii="Century Gothic" w:hAnsi="Century Gothic" w:cs="Gill Sans MT"/>
          <w:color w:val="auto"/>
          <w:sz w:val="18"/>
          <w:szCs w:val="18"/>
          <w:lang w:val="pl-PL"/>
        </w:rPr>
        <w:t>, że spełnia warunki udziału w postępowaniu</w:t>
      </w:r>
      <w:r w:rsidR="002D49B7" w:rsidRPr="00EB7AF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 - </w:t>
      </w:r>
      <w:r w:rsidRPr="00EB7AF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sporządzone wg </w:t>
      </w:r>
      <w:r w:rsidRPr="00EB7AF6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 xml:space="preserve">załącznika nr </w:t>
      </w:r>
      <w:r w:rsidR="00060901" w:rsidRPr="00EB7AF6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>2</w:t>
      </w:r>
    </w:p>
    <w:p w14:paraId="5DC54D0B" w14:textId="5DF9FDC2" w:rsidR="00F35805" w:rsidRPr="00EB7AF6" w:rsidRDefault="00F35805">
      <w:pPr>
        <w:pStyle w:val="Akapitzlist"/>
        <w:numPr>
          <w:ilvl w:val="1"/>
          <w:numId w:val="17"/>
        </w:numPr>
        <w:tabs>
          <w:tab w:val="left" w:pos="851"/>
        </w:tabs>
        <w:spacing w:after="0" w:line="240" w:lineRule="auto"/>
        <w:ind w:left="850" w:hanging="425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oświadczenie</w:t>
      </w:r>
      <w:r w:rsidR="002D49B7" w:rsidRPr="00EB7AF6">
        <w:rPr>
          <w:rFonts w:ascii="Century Gothic" w:hAnsi="Century Gothic"/>
          <w:color w:val="auto"/>
          <w:sz w:val="18"/>
          <w:szCs w:val="18"/>
          <w:lang w:val="pl-PL"/>
        </w:rPr>
        <w:t>,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 </w:t>
      </w:r>
      <w:r w:rsidR="002D49B7"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że nie podlega wykluczeniu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- </w:t>
      </w:r>
      <w:r w:rsidRPr="00EB7AF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sporządzone wg </w:t>
      </w:r>
      <w:r w:rsidRPr="00EB7AF6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 xml:space="preserve">załącznika nr </w:t>
      </w:r>
      <w:r w:rsidR="00060901" w:rsidRPr="00EB7AF6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>3</w:t>
      </w:r>
    </w:p>
    <w:p w14:paraId="752995AE" w14:textId="77777777" w:rsidR="00F35805" w:rsidRPr="00EB7AF6" w:rsidRDefault="00F35805">
      <w:pPr>
        <w:pStyle w:val="Akapitzlist"/>
        <w:numPr>
          <w:ilvl w:val="1"/>
          <w:numId w:val="17"/>
        </w:numPr>
        <w:tabs>
          <w:tab w:val="left" w:pos="851"/>
        </w:tabs>
        <w:spacing w:after="120" w:line="240" w:lineRule="auto"/>
        <w:ind w:left="850" w:hanging="425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ewentualne pełnomocnictwo</w:t>
      </w:r>
    </w:p>
    <w:p w14:paraId="5760299F" w14:textId="77777777" w:rsidR="00F35805" w:rsidRPr="00EB7AF6" w:rsidRDefault="00F35805" w:rsidP="00BA657E">
      <w:pPr>
        <w:tabs>
          <w:tab w:val="left" w:pos="851"/>
        </w:tabs>
        <w:spacing w:after="240" w:line="240" w:lineRule="auto"/>
        <w:ind w:left="425"/>
        <w:jc w:val="both"/>
        <w:rPr>
          <w:rFonts w:ascii="Century Gothic" w:hAnsi="Century Gothic"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</w:rPr>
        <w:t>Zamawiający zastrzega sobie prawo szczegółowego sprawdzenia stanu faktycznego z przedłożonymi dokumentami i oświadczeniami, w tym również poprzez wezwanie Oferenta do wyjaśnienia treści dokumentów lub przedłożenia dodatkowych dokumentów.</w:t>
      </w:r>
    </w:p>
    <w:p w14:paraId="5AB0DCF3" w14:textId="357DA06C" w:rsidR="00D554C8" w:rsidRPr="00EB7AF6" w:rsidRDefault="00F35805" w:rsidP="00B20745">
      <w:pPr>
        <w:pStyle w:val="Akapitzlist"/>
        <w:widowControl w:val="0"/>
        <w:numPr>
          <w:ilvl w:val="0"/>
          <w:numId w:val="3"/>
        </w:numPr>
        <w:adjustRightInd w:val="0"/>
        <w:spacing w:after="60" w:line="240" w:lineRule="auto"/>
        <w:ind w:left="357" w:right="-1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Informacja dla Wykonawców wspólnie ubiegających się o udzielenie zamówienia (spółki cywilne, konsorcja)</w:t>
      </w:r>
      <w:r w:rsidR="00D554C8" w:rsidRPr="00EB7AF6">
        <w:rPr>
          <w:rFonts w:ascii="Century Gothic" w:hAnsi="Century Gothic"/>
          <w:b/>
          <w:color w:val="auto"/>
          <w:u w:val="single"/>
          <w:lang w:val="pl-PL"/>
        </w:rPr>
        <w:t>.</w:t>
      </w:r>
    </w:p>
    <w:p w14:paraId="4E192A59" w14:textId="642C63A1" w:rsidR="00D554C8" w:rsidRPr="00AD7A56" w:rsidRDefault="00F35805" w:rsidP="00BA657E">
      <w:pPr>
        <w:spacing w:after="240" w:line="240" w:lineRule="auto"/>
        <w:ind w:left="425"/>
        <w:jc w:val="both"/>
        <w:rPr>
          <w:rFonts w:ascii="Century Gothic" w:hAnsi="Century Gothic" w:cs="Calibri"/>
          <w:sz w:val="18"/>
          <w:szCs w:val="18"/>
        </w:rPr>
      </w:pPr>
      <w:r w:rsidRPr="00AD7A56">
        <w:rPr>
          <w:rFonts w:ascii="Century Gothic" w:hAnsi="Century Gothic" w:cs="Calibri"/>
          <w:sz w:val="18"/>
          <w:szCs w:val="18"/>
        </w:rPr>
        <w:t xml:space="preserve">Wykonawcy mogą wspólnie ubiegać się o udzielenie zamówienia. W takim przypadku Wykonawcy ustanawiają pełnomocnika do reprezentowania ich w postępowaniu albo do reprezentowania i zawarcia umowy w sprawie zamówienia publicznego. </w:t>
      </w:r>
    </w:p>
    <w:p w14:paraId="7D5DF0CB" w14:textId="77777777" w:rsidR="00F35805" w:rsidRPr="00AD7A56" w:rsidRDefault="00F35805">
      <w:pPr>
        <w:pStyle w:val="Akapitzlist"/>
        <w:numPr>
          <w:ilvl w:val="0"/>
          <w:numId w:val="17"/>
        </w:numPr>
        <w:tabs>
          <w:tab w:val="left" w:pos="851"/>
        </w:tabs>
        <w:spacing w:after="0" w:line="240" w:lineRule="auto"/>
        <w:ind w:right="-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 w:eastAsia="zh-CN"/>
        </w:rPr>
      </w:pPr>
    </w:p>
    <w:p w14:paraId="1D087C93" w14:textId="77777777" w:rsidR="00D554C8" w:rsidRPr="00EB7AF6" w:rsidRDefault="00D554C8" w:rsidP="00B20745">
      <w:pPr>
        <w:pStyle w:val="Akapitzlist"/>
        <w:widowControl w:val="0"/>
        <w:numPr>
          <w:ilvl w:val="0"/>
          <w:numId w:val="3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Opis sposobu przygotowania oferty.</w:t>
      </w:r>
    </w:p>
    <w:p w14:paraId="78C27AEC" w14:textId="77777777" w:rsidR="00BA7C59" w:rsidRPr="00AD7A56" w:rsidRDefault="00BA7C59">
      <w:pPr>
        <w:pStyle w:val="Akapitzlist"/>
        <w:numPr>
          <w:ilvl w:val="0"/>
          <w:numId w:val="10"/>
        </w:numPr>
        <w:tabs>
          <w:tab w:val="left" w:pos="851"/>
        </w:tabs>
        <w:spacing w:after="60" w:line="240" w:lineRule="auto"/>
        <w:ind w:right="14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/>
        </w:rPr>
      </w:pPr>
    </w:p>
    <w:p w14:paraId="13C4A267" w14:textId="77777777" w:rsidR="00BA7C59" w:rsidRPr="00AD7A56" w:rsidRDefault="00BA7C59">
      <w:pPr>
        <w:pStyle w:val="Akapitzlist"/>
        <w:numPr>
          <w:ilvl w:val="0"/>
          <w:numId w:val="10"/>
        </w:numPr>
        <w:tabs>
          <w:tab w:val="left" w:pos="851"/>
        </w:tabs>
        <w:spacing w:after="60" w:line="240" w:lineRule="auto"/>
        <w:ind w:right="142"/>
        <w:contextualSpacing w:val="0"/>
        <w:jc w:val="both"/>
        <w:rPr>
          <w:rFonts w:ascii="Century Gothic" w:hAnsi="Century Gothic"/>
          <w:vanish/>
          <w:color w:val="auto"/>
          <w:sz w:val="18"/>
          <w:szCs w:val="18"/>
          <w:lang w:val="pl-PL"/>
        </w:rPr>
      </w:pPr>
    </w:p>
    <w:p w14:paraId="699FE1C6" w14:textId="47E29ACE" w:rsidR="00D554C8" w:rsidRPr="00AD7A56" w:rsidRDefault="00D554C8">
      <w:pPr>
        <w:pStyle w:val="Akapitzlist"/>
        <w:numPr>
          <w:ilvl w:val="1"/>
          <w:numId w:val="10"/>
        </w:numPr>
        <w:tabs>
          <w:tab w:val="left" w:pos="851"/>
        </w:tabs>
        <w:spacing w:after="60" w:line="240" w:lineRule="auto"/>
        <w:ind w:left="788" w:right="142" w:hanging="431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 xml:space="preserve">Wykonawca winien złożyć ofertę, </w:t>
      </w:r>
      <w:r w:rsidRPr="00AD7A56">
        <w:rPr>
          <w:rFonts w:ascii="Century Gothic" w:hAnsi="Century Gothic" w:cs="Gill Sans MT"/>
          <w:color w:val="auto"/>
          <w:sz w:val="18"/>
          <w:szCs w:val="18"/>
          <w:lang w:val="pl-PL" w:eastAsia="zh-CN"/>
        </w:rPr>
        <w:t>według wzoru stanowiąceg</w:t>
      </w:r>
      <w:r w:rsidRPr="00A82C85">
        <w:rPr>
          <w:rFonts w:ascii="Century Gothic" w:hAnsi="Century Gothic" w:cs="Gill Sans MT"/>
          <w:color w:val="00B050"/>
          <w:sz w:val="18"/>
          <w:szCs w:val="18"/>
          <w:lang w:val="pl-PL" w:eastAsia="zh-CN"/>
        </w:rPr>
        <w:t xml:space="preserve">o </w:t>
      </w:r>
      <w:r w:rsidRPr="00A82C85">
        <w:rPr>
          <w:rFonts w:ascii="Century Gothic" w:hAnsi="Century Gothic" w:cs="Gill Sans MT"/>
          <w:bCs/>
          <w:color w:val="00B050"/>
          <w:sz w:val="18"/>
          <w:szCs w:val="18"/>
          <w:u w:val="single"/>
          <w:lang w:val="pl-PL" w:eastAsia="zh-CN"/>
        </w:rPr>
        <w:t xml:space="preserve">załącznik nr </w:t>
      </w:r>
      <w:r w:rsidR="00060901" w:rsidRPr="00A82C85">
        <w:rPr>
          <w:rFonts w:ascii="Century Gothic" w:hAnsi="Century Gothic" w:cs="Gill Sans MT"/>
          <w:bCs/>
          <w:color w:val="00B050"/>
          <w:sz w:val="18"/>
          <w:szCs w:val="18"/>
          <w:u w:val="single"/>
          <w:lang w:val="pl-PL" w:eastAsia="zh-CN"/>
        </w:rPr>
        <w:t>1</w:t>
      </w:r>
    </w:p>
    <w:p w14:paraId="35A568FC" w14:textId="77777777" w:rsidR="00D554C8" w:rsidRPr="00AD7A56" w:rsidRDefault="00D554C8">
      <w:pPr>
        <w:pStyle w:val="Akapitzlist"/>
        <w:numPr>
          <w:ilvl w:val="1"/>
          <w:numId w:val="10"/>
        </w:numPr>
        <w:tabs>
          <w:tab w:val="left" w:pos="851"/>
        </w:tabs>
        <w:spacing w:after="60" w:line="240" w:lineRule="auto"/>
        <w:ind w:left="788" w:right="142" w:hanging="431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 w:cs="Gill Sans MT"/>
          <w:b/>
          <w:color w:val="auto"/>
          <w:sz w:val="18"/>
          <w:szCs w:val="18"/>
          <w:u w:val="single"/>
          <w:lang w:val="pl-PL" w:eastAsia="zh-CN"/>
        </w:rPr>
        <w:t>Wykonawca, wraz z ofertą, składa</w:t>
      </w:r>
      <w:r w:rsidRPr="00AD7A56">
        <w:rPr>
          <w:rFonts w:ascii="Century Gothic" w:hAnsi="Century Gothic" w:cs="Gill Sans MT"/>
          <w:bCs/>
          <w:color w:val="auto"/>
          <w:sz w:val="18"/>
          <w:szCs w:val="18"/>
          <w:u w:val="single"/>
          <w:lang w:val="pl-PL" w:eastAsia="zh-CN"/>
        </w:rPr>
        <w:t>:</w:t>
      </w:r>
    </w:p>
    <w:p w14:paraId="25B94F49" w14:textId="18129640" w:rsidR="00D554C8" w:rsidRPr="00AD7A56" w:rsidRDefault="00D554C8" w:rsidP="000E5679">
      <w:pPr>
        <w:pStyle w:val="Akapitzlist"/>
        <w:numPr>
          <w:ilvl w:val="2"/>
          <w:numId w:val="12"/>
        </w:numPr>
        <w:spacing w:after="60" w:line="240" w:lineRule="auto"/>
        <w:ind w:left="993" w:right="51" w:hanging="284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 w:eastAsia="zh-CN"/>
        </w:rPr>
        <w:t>oświadczenie</w:t>
      </w:r>
      <w:r w:rsidRPr="00AD7A56">
        <w:rPr>
          <w:rFonts w:ascii="Century Gothic" w:hAnsi="Century Gothic" w:cs="Gill Sans MT"/>
          <w:color w:val="auto"/>
          <w:sz w:val="18"/>
          <w:szCs w:val="18"/>
          <w:lang w:val="pl-PL"/>
        </w:rPr>
        <w:t>, że spełnia warunki udziału w postępowaniu</w:t>
      </w:r>
      <w:r w:rsidR="009273C7" w:rsidRPr="00AD7A5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 -</w:t>
      </w:r>
      <w:r w:rsidRPr="00AD7A5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 sporządzone wg </w:t>
      </w:r>
      <w:r w:rsidRPr="00A82C85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 xml:space="preserve">załącznika nr </w:t>
      </w:r>
      <w:r w:rsidR="00060901" w:rsidRPr="00A82C85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>2</w:t>
      </w:r>
      <w:r w:rsidRPr="00A82C85">
        <w:rPr>
          <w:rFonts w:ascii="Century Gothic" w:hAnsi="Century Gothic"/>
          <w:color w:val="00B050"/>
          <w:sz w:val="18"/>
          <w:szCs w:val="18"/>
          <w:lang w:val="pl-PL"/>
        </w:rPr>
        <w:t xml:space="preserve"> </w:t>
      </w:r>
    </w:p>
    <w:p w14:paraId="51235EC9" w14:textId="4AC716EA" w:rsidR="00D554C8" w:rsidRPr="007215FC" w:rsidRDefault="00574369" w:rsidP="000E5679">
      <w:pPr>
        <w:pStyle w:val="Akapitzlist"/>
        <w:numPr>
          <w:ilvl w:val="2"/>
          <w:numId w:val="12"/>
        </w:numPr>
        <w:spacing w:after="60" w:line="240" w:lineRule="auto"/>
        <w:ind w:left="993" w:right="51" w:hanging="284"/>
        <w:contextualSpacing w:val="0"/>
        <w:jc w:val="both"/>
        <w:rPr>
          <w:rFonts w:ascii="Century Gothic" w:hAnsi="Century Gothic"/>
          <w:color w:val="00B050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 xml:space="preserve">oświadczenie, że nie podlega wykluczeniu - </w:t>
      </w:r>
      <w:r w:rsidRPr="00AD7A56">
        <w:rPr>
          <w:rFonts w:ascii="Century Gothic" w:hAnsi="Century Gothic" w:cs="Gill Sans MT"/>
          <w:color w:val="auto"/>
          <w:sz w:val="18"/>
          <w:szCs w:val="18"/>
          <w:lang w:val="pl-PL"/>
        </w:rPr>
        <w:t xml:space="preserve">sporządzone wg </w:t>
      </w:r>
      <w:r w:rsidRPr="004774DC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 xml:space="preserve">załącznika nr </w:t>
      </w:r>
      <w:r w:rsidR="00060901" w:rsidRPr="004774DC">
        <w:rPr>
          <w:rFonts w:ascii="Century Gothic" w:hAnsi="Century Gothic" w:cs="Gill Sans MT"/>
          <w:color w:val="00B050"/>
          <w:sz w:val="18"/>
          <w:szCs w:val="18"/>
          <w:u w:val="single"/>
          <w:lang w:val="pl-PL"/>
        </w:rPr>
        <w:t>3</w:t>
      </w:r>
    </w:p>
    <w:p w14:paraId="54F838DC" w14:textId="77777777" w:rsidR="00D554C8" w:rsidRPr="00AD7A56" w:rsidRDefault="00D554C8" w:rsidP="000E5679">
      <w:pPr>
        <w:pStyle w:val="Akapitzlist"/>
        <w:numPr>
          <w:ilvl w:val="2"/>
          <w:numId w:val="12"/>
        </w:numPr>
        <w:spacing w:after="60" w:line="240" w:lineRule="auto"/>
        <w:ind w:left="993" w:right="50" w:hanging="284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Ewentualne pełnomocnictwo</w:t>
      </w:r>
    </w:p>
    <w:p w14:paraId="51AA22B8" w14:textId="77777777" w:rsidR="00D554C8" w:rsidRPr="00AD7A56" w:rsidRDefault="00D554C8">
      <w:pPr>
        <w:pStyle w:val="Akapitzlist"/>
        <w:numPr>
          <w:ilvl w:val="1"/>
          <w:numId w:val="10"/>
        </w:numPr>
        <w:tabs>
          <w:tab w:val="left" w:pos="851"/>
        </w:tabs>
        <w:spacing w:after="60" w:line="240" w:lineRule="auto"/>
        <w:ind w:left="788" w:right="50" w:hanging="431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 w:cs="Arial"/>
          <w:color w:val="auto"/>
          <w:sz w:val="18"/>
          <w:szCs w:val="18"/>
          <w:lang w:val="pl-PL"/>
        </w:rPr>
        <w:t>Wykonawca może złożyć tylko jedną ofertę. Złożenie większej liczby ofert w ramach jednego zamówienia spowoduje odrzucenie wszystkich ofert złożonych przez danego Wykonawcę ramach zamówienia.</w:t>
      </w:r>
    </w:p>
    <w:p w14:paraId="0702BBAC" w14:textId="77777777" w:rsidR="00D554C8" w:rsidRPr="00AD7A56" w:rsidRDefault="00D554C8">
      <w:pPr>
        <w:pStyle w:val="Akapitzlist"/>
        <w:numPr>
          <w:ilvl w:val="1"/>
          <w:numId w:val="10"/>
        </w:numPr>
        <w:tabs>
          <w:tab w:val="left" w:pos="851"/>
        </w:tabs>
        <w:spacing w:after="60" w:line="240" w:lineRule="auto"/>
        <w:ind w:left="788" w:right="50" w:hanging="431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Do przygotowania oferty zaleca się skorzystanie ze wzorów (formularza oferty, oświadczeń) przygotowanych przez Zamawiającego. Wykonawca może przedstawić ofertę na swoich formularzach z zastrzeżeniem, że muszą one zawierać wszystkie informacje określone przez Zamawiającego w przygotowanych</w:t>
      </w:r>
      <w:r w:rsidRPr="00AD7A56">
        <w:rPr>
          <w:rFonts w:ascii="Century Gothic" w:hAnsi="Century Gothic"/>
          <w:color w:val="auto"/>
          <w:spacing w:val="-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wzorach.</w:t>
      </w:r>
    </w:p>
    <w:p w14:paraId="0EE66C43" w14:textId="77777777" w:rsidR="00D554C8" w:rsidRPr="00AD7A56" w:rsidRDefault="00D554C8">
      <w:pPr>
        <w:pStyle w:val="Akapitzlist"/>
        <w:numPr>
          <w:ilvl w:val="1"/>
          <w:numId w:val="10"/>
        </w:numPr>
        <w:tabs>
          <w:tab w:val="left" w:pos="851"/>
        </w:tabs>
        <w:spacing w:after="60" w:line="240" w:lineRule="auto"/>
        <w:ind w:left="788" w:right="50" w:hanging="431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 w:cs="Gill Sans MT"/>
          <w:color w:val="auto"/>
          <w:sz w:val="18"/>
          <w:szCs w:val="18"/>
          <w:lang w:val="pl-PL" w:eastAsia="zh-CN"/>
        </w:rPr>
        <w:t>Oferta wraz ze wszystkimi wymaganymi załącznikami musi być podpisana przez upoważnioną osobę do reprezentowania Wykonawcy zgodnie z zasadami reprezentacji wskazanymi we właściwym rejestrze; jeżeli osoba podpisująca ofertę działa na podstawie pełnomocnictwa, to pełnomocnictwo to musi w swej treści jednoznacznie wskazywać uprawnienie do podpisania oferty.</w:t>
      </w:r>
    </w:p>
    <w:p w14:paraId="3E8D4154" w14:textId="55F41965" w:rsidR="00D554C8" w:rsidRPr="00AD7A56" w:rsidRDefault="00D554C8" w:rsidP="001534CC">
      <w:pPr>
        <w:pStyle w:val="Akapitzlist"/>
        <w:widowControl w:val="0"/>
        <w:numPr>
          <w:ilvl w:val="1"/>
          <w:numId w:val="10"/>
        </w:numPr>
        <w:tabs>
          <w:tab w:val="left" w:pos="851"/>
          <w:tab w:val="left" w:pos="1134"/>
        </w:tabs>
        <w:spacing w:after="240" w:line="240" w:lineRule="auto"/>
        <w:ind w:left="788" w:right="51" w:hanging="431"/>
        <w:contextualSpacing w:val="0"/>
        <w:jc w:val="both"/>
        <w:rPr>
          <w:rFonts w:ascii="Century Gothic" w:hAnsi="Century Gothic"/>
          <w:i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Wykonawca ponosi wszelkie koszty związane z przygotowaniem i złożeniem oferty.</w:t>
      </w:r>
      <w:r w:rsidRPr="00AD7A56">
        <w:rPr>
          <w:rFonts w:ascii="Century Gothic" w:hAnsi="Century Gothic" w:cs="Arial"/>
          <w:color w:val="auto"/>
          <w:sz w:val="18"/>
          <w:szCs w:val="18"/>
          <w:lang w:val="pl-PL"/>
        </w:rPr>
        <w:t xml:space="preserve"> Zamawiający nie odpowiada za koszty poniesione przez Wykonawcę w związku z przygotowaniem i złożeniem oferty.</w:t>
      </w:r>
    </w:p>
    <w:p w14:paraId="53CC6CAF" w14:textId="77777777" w:rsidR="007A6587" w:rsidRPr="00EB7AF6" w:rsidRDefault="00D554C8">
      <w:pPr>
        <w:pStyle w:val="Akapitzlist"/>
        <w:widowControl w:val="0"/>
        <w:numPr>
          <w:ilvl w:val="0"/>
          <w:numId w:val="10"/>
        </w:numPr>
        <w:tabs>
          <w:tab w:val="num" w:pos="426"/>
        </w:tabs>
        <w:adjustRightInd w:val="0"/>
        <w:spacing w:after="60" w:line="240" w:lineRule="auto"/>
        <w:ind w:left="426" w:hanging="426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Opis sposobu obliczenia ceny:</w:t>
      </w:r>
    </w:p>
    <w:p w14:paraId="6D255162" w14:textId="3F687589" w:rsidR="00AB1B8F" w:rsidRPr="00EB7AF6" w:rsidRDefault="00AB1B8F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0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sz w:val="18"/>
          <w:szCs w:val="18"/>
          <w:lang w:val="pl-PL"/>
        </w:rPr>
        <w:t xml:space="preserve">Wykonawca podaje </w:t>
      </w:r>
      <w:r w:rsidR="00884771" w:rsidRPr="00EB7AF6">
        <w:rPr>
          <w:rFonts w:ascii="Century Gothic" w:hAnsi="Century Gothic"/>
          <w:color w:val="C00000"/>
          <w:sz w:val="18"/>
          <w:szCs w:val="18"/>
          <w:lang w:val="pl-PL"/>
        </w:rPr>
        <w:t xml:space="preserve">RYCZAŁTOWĄ </w:t>
      </w:r>
      <w:r w:rsidRPr="00EB7AF6">
        <w:rPr>
          <w:rFonts w:ascii="Century Gothic" w:hAnsi="Century Gothic"/>
          <w:sz w:val="18"/>
          <w:szCs w:val="18"/>
          <w:lang w:val="pl-PL"/>
        </w:rPr>
        <w:t xml:space="preserve">cenę za realizację przedmiotu zamówienia </w:t>
      </w:r>
      <w:r w:rsidRPr="00EB7AF6">
        <w:rPr>
          <w:rFonts w:ascii="Century Gothic" w:hAnsi="Century Gothic" w:cs="Arial"/>
          <w:bCs/>
          <w:color w:val="943634"/>
          <w:sz w:val="18"/>
          <w:szCs w:val="18"/>
          <w:lang w:val="pl-PL"/>
        </w:rPr>
        <w:t xml:space="preserve">która ma być wymieniona w formularzu oferty przetargowej, </w:t>
      </w:r>
      <w:r w:rsidRPr="00EB7AF6">
        <w:rPr>
          <w:rFonts w:ascii="Century Gothic" w:hAnsi="Century Gothic"/>
          <w:sz w:val="18"/>
          <w:szCs w:val="18"/>
          <w:lang w:val="pl-PL"/>
        </w:rPr>
        <w:t xml:space="preserve">stanowiącym </w:t>
      </w:r>
      <w:r w:rsidRPr="00EB7AF6">
        <w:rPr>
          <w:rFonts w:ascii="Century Gothic" w:hAnsi="Century Gothic"/>
          <w:bCs/>
          <w:color w:val="00B050"/>
          <w:sz w:val="18"/>
          <w:szCs w:val="18"/>
          <w:lang w:val="pl-PL"/>
        </w:rPr>
        <w:t>Załącznik nr 1</w:t>
      </w:r>
      <w:r w:rsidR="005D05A4" w:rsidRPr="00EB7AF6">
        <w:rPr>
          <w:rFonts w:ascii="Century Gothic" w:hAnsi="Century Gothic"/>
          <w:bCs/>
          <w:color w:val="00B050"/>
          <w:sz w:val="18"/>
          <w:szCs w:val="18"/>
          <w:lang w:val="pl-PL"/>
        </w:rPr>
        <w:t>.</w:t>
      </w:r>
      <w:r w:rsidRPr="00EB7AF6">
        <w:rPr>
          <w:rFonts w:ascii="Century Gothic" w:hAnsi="Century Gothic"/>
          <w:b/>
          <w:color w:val="00B050"/>
          <w:sz w:val="18"/>
          <w:szCs w:val="18"/>
          <w:lang w:val="pl-PL"/>
        </w:rPr>
        <w:t xml:space="preserve"> </w:t>
      </w:r>
    </w:p>
    <w:p w14:paraId="1CBBED08" w14:textId="5936E167" w:rsidR="00AB1B8F" w:rsidRPr="00EB7AF6" w:rsidRDefault="00AB1B8F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0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 w:cs="BookAntiqua"/>
          <w:color w:val="632423"/>
          <w:sz w:val="18"/>
          <w:szCs w:val="18"/>
          <w:lang w:val="pl-PL"/>
        </w:rPr>
        <w:t xml:space="preserve">Jako „cenę” należy rozumieć wartość </w:t>
      </w:r>
      <w:r w:rsidR="00884771" w:rsidRPr="00EB7AF6">
        <w:rPr>
          <w:rFonts w:ascii="Century Gothic" w:hAnsi="Century Gothic" w:cs="BookAntiqua"/>
          <w:color w:val="632423"/>
          <w:sz w:val="18"/>
          <w:szCs w:val="18"/>
          <w:lang w:val="pl-PL"/>
        </w:rPr>
        <w:t>RYCZAŁTOWĄ BRUTTO</w:t>
      </w:r>
      <w:r w:rsidRPr="00EB7AF6">
        <w:rPr>
          <w:rFonts w:ascii="Century Gothic" w:hAnsi="Century Gothic" w:cs="BookAntiqua"/>
          <w:color w:val="632423"/>
          <w:sz w:val="18"/>
          <w:szCs w:val="18"/>
          <w:lang w:val="pl-PL"/>
        </w:rPr>
        <w:t xml:space="preserve">, za czynności </w:t>
      </w:r>
      <w:r w:rsidR="00884771" w:rsidRPr="00EB7AF6">
        <w:rPr>
          <w:rFonts w:ascii="Century Gothic" w:hAnsi="Century Gothic"/>
          <w:color w:val="C00000"/>
          <w:w w:val="105"/>
          <w:sz w:val="18"/>
          <w:szCs w:val="18"/>
          <w:lang w:val="pl-PL"/>
        </w:rPr>
        <w:t>wynikające z kompleksowej dostawy urządzeń opisanych jako przedmiot zamówienia</w:t>
      </w:r>
      <w:r w:rsidR="005D05A4" w:rsidRPr="00EB7AF6">
        <w:rPr>
          <w:rFonts w:ascii="Century Gothic" w:eastAsia="Gill Sans MT" w:hAnsi="Century Gothic"/>
          <w:color w:val="C00000"/>
          <w:sz w:val="18"/>
          <w:szCs w:val="18"/>
          <w:lang w:val="pl-PL"/>
        </w:rPr>
        <w:t>.</w:t>
      </w:r>
    </w:p>
    <w:p w14:paraId="54DD9274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Cena oferty ma być podana w złotych polskich. Cena – należy przez to rozumieć cenę w rozumieniu art. 3 ust. 1 pkt. 1 i ust. 2 ustawy z dnia 9 maja 2014 roku o informowaniu o cenach towarów i usług</w:t>
      </w:r>
      <w:r w:rsidR="007A6587" w:rsidRPr="00EB7AF6">
        <w:rPr>
          <w:rFonts w:ascii="Century Gothic" w:hAnsi="Century Gothic"/>
          <w:color w:val="auto"/>
          <w:sz w:val="18"/>
          <w:szCs w:val="18"/>
          <w:lang w:val="pl-PL"/>
        </w:rPr>
        <w:t>.</w:t>
      </w:r>
    </w:p>
    <w:p w14:paraId="2773AE26" w14:textId="77777777" w:rsidR="007A6587" w:rsidRPr="00EB7AF6" w:rsidRDefault="00D554C8" w:rsidP="00584E47">
      <w:pPr>
        <w:pStyle w:val="Akapitzlist"/>
        <w:widowControl w:val="0"/>
        <w:adjustRightInd w:val="0"/>
        <w:spacing w:after="60" w:line="240" w:lineRule="auto"/>
        <w:ind w:left="851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„</w:t>
      </w:r>
      <w:r w:rsidRPr="00EB7AF6">
        <w:rPr>
          <w:rFonts w:ascii="Century Gothic" w:hAnsi="Century Gothic"/>
          <w:iCs/>
          <w:color w:val="auto"/>
          <w:sz w:val="18"/>
          <w:szCs w:val="18"/>
          <w:lang w:val="pl-PL"/>
        </w:rPr>
        <w:t>Cena – wartość wyrażoną w jednostkach pieniężnych, którą kupujący jest obowiązany zapłacić przedsiębiorcy za towar lub usługę. W cenie uwzględnia się podatek od towarów i usług oraz podatek akcyzowy, jeżeli na podstawie odrębnych przepisów sprzedaż towaru (usługi) podlega obciążeniu podatkiem od towarów i usług lub podatkiem akcyzowym. Przez cenę rozumie się również stawkę taryfową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.”</w:t>
      </w:r>
    </w:p>
    <w:p w14:paraId="288E4E05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Zamawiający nie dopuszcza rozliczeń w walutach obcych.</w:t>
      </w:r>
    </w:p>
    <w:p w14:paraId="59E45CC7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Cena ofertowa brutto musi uwzględniać wszystkie koszty związane z realizacją przedmiotu zamówienia zgodnie z opisem przedmiotu zamówienia oraz istotnymi postanowieniami umowy określonymi w niniejszym zaproszeniu.</w:t>
      </w:r>
    </w:p>
    <w:p w14:paraId="12418A05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Cenę podaną w ofercie należy określić z dokładnością do dwóch miejsc po przecinku, stosując zasad opisaną w § 9 ust. 6 rozporządzenia Ministra Finans6w z dnia 25 maja 2005 roku w sprawie zwrotu podatku niekt6rym podatnikom (...). Zaokrąglenia do dwóch miejsc po przecinku należy dokonać zgodnie z zasadą, że końcówki poniżej 0,5 grosza należy pominąć, a końcówkę 0,5 grosza i wyższą należy zaokrąglić do 1 grosza.</w:t>
      </w:r>
    </w:p>
    <w:p w14:paraId="630A9C13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Wykonawca zobowiązany jest zastosować stawkę VAT zgodnie z obowiązującymi przepisami ustawy z 11 marca 2004 roku o podatku od towarów i usług.</w:t>
      </w:r>
    </w:p>
    <w:p w14:paraId="31752BC3" w14:textId="77777777" w:rsidR="007A6587" w:rsidRPr="00EB7AF6" w:rsidRDefault="00D554C8">
      <w:pPr>
        <w:pStyle w:val="Akapitzlist"/>
        <w:widowControl w:val="0"/>
        <w:numPr>
          <w:ilvl w:val="1"/>
          <w:numId w:val="10"/>
        </w:numPr>
        <w:adjustRightInd w:val="0"/>
        <w:spacing w:after="60" w:line="240" w:lineRule="auto"/>
        <w:ind w:left="851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bCs/>
          <w:color w:val="auto"/>
          <w:sz w:val="18"/>
          <w:szCs w:val="18"/>
          <w:lang w:val="pl-PL"/>
        </w:rPr>
        <w:t>Wykonawca będący osobą fizyczną nieprowadzącą działalności gospodarczej, w cenie oferty musi uwzględnić wysokość składek ubezpieczeniowych oraz podatku, koniecznych do poniesienia przez Zamawiającego. Podana w formularzu ofertowym cena będzie traktowana jako cena za wykonanie usługi wraz z opłatami ponoszonymi przez Zamawiającego.</w:t>
      </w:r>
    </w:p>
    <w:p w14:paraId="031E796D" w14:textId="77777777" w:rsidR="00584E47" w:rsidRPr="00EB7AF6" w:rsidRDefault="00D554C8" w:rsidP="00423ED8">
      <w:pPr>
        <w:pStyle w:val="Akapitzlist"/>
        <w:widowControl w:val="0"/>
        <w:numPr>
          <w:ilvl w:val="1"/>
          <w:numId w:val="10"/>
        </w:numPr>
        <w:tabs>
          <w:tab w:val="left" w:pos="993"/>
        </w:tabs>
        <w:adjustRightInd w:val="0"/>
        <w:spacing w:after="240" w:line="240" w:lineRule="auto"/>
        <w:ind w:left="850" w:hanging="425"/>
        <w:contextualSpacing w:val="0"/>
        <w:jc w:val="both"/>
        <w:textAlignment w:val="baseline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Skutki finansowe jakichkolwiek błędów w obliczeniu ceny ofertowej obciążają wyłącznie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lastRenderedPageBreak/>
        <w:t>Wykonawcę niniejszego zamówienia. W</w:t>
      </w:r>
      <w:r w:rsidR="007A6587"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 </w:t>
      </w: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związku, z czym Wykonawca musi przewidzieć wszelkie okoliczności, które mogą wpłynąć na cenę.</w:t>
      </w:r>
    </w:p>
    <w:p w14:paraId="6534D7E3" w14:textId="77777777" w:rsidR="00BD7C35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120" w:line="240" w:lineRule="auto"/>
        <w:ind w:left="426" w:hanging="426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Kryteria oceny ofert i sposobu przyznawania punktacji:</w:t>
      </w:r>
    </w:p>
    <w:p w14:paraId="0D377967" w14:textId="77777777" w:rsidR="004164CD" w:rsidRPr="00EB7AF6" w:rsidRDefault="004164CD">
      <w:pPr>
        <w:pStyle w:val="Tekstpodstawowy"/>
        <w:numPr>
          <w:ilvl w:val="1"/>
          <w:numId w:val="10"/>
        </w:numPr>
        <w:tabs>
          <w:tab w:val="left" w:pos="851"/>
        </w:tabs>
        <w:spacing w:after="60"/>
        <w:ind w:left="709" w:hanging="283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  <w:t>Zamawiający wybierze ofertę najkorzystniejszą DLA POSZCZEGÓLNYCH CZĘŚCI ZAMÓWIENIA na podstawie następujących kryteriów:</w:t>
      </w:r>
    </w:p>
    <w:tbl>
      <w:tblPr>
        <w:tblW w:w="8410" w:type="dxa"/>
        <w:tblInd w:w="608" w:type="dxa"/>
        <w:tblLayout w:type="fixed"/>
        <w:tblLook w:val="0000" w:firstRow="0" w:lastRow="0" w:firstColumn="0" w:lastColumn="0" w:noHBand="0" w:noVBand="0"/>
      </w:tblPr>
      <w:tblGrid>
        <w:gridCol w:w="720"/>
        <w:gridCol w:w="1361"/>
        <w:gridCol w:w="3066"/>
        <w:gridCol w:w="1343"/>
        <w:gridCol w:w="1920"/>
      </w:tblGrid>
      <w:tr w:rsidR="00AD7A56" w:rsidRPr="00EB7AF6" w14:paraId="09B31576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392B3A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/>
              <w:jc w:val="center"/>
              <w:rPr>
                <w:rFonts w:ascii="Century Gothic" w:hAnsi="Century Gothic" w:cs="Gill Sans MT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>Lp.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3C1C7F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/>
              <w:jc w:val="center"/>
              <w:rPr>
                <w:rFonts w:ascii="Century Gothic" w:hAnsi="Century Gothic" w:cs="Gill Sans MT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>Oznaczenie</w:t>
            </w:r>
          </w:p>
        </w:tc>
        <w:tc>
          <w:tcPr>
            <w:tcW w:w="3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D1E1877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-71"/>
              <w:jc w:val="center"/>
              <w:rPr>
                <w:rFonts w:ascii="Century Gothic" w:hAnsi="Century Gothic" w:cs="Gill Sans MT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>Nazwa Kryterium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9D6F62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-48"/>
              <w:jc w:val="center"/>
              <w:rPr>
                <w:rFonts w:ascii="Century Gothic" w:hAnsi="Century Gothic" w:cs="Gill Sans MT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>Waga (%)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700DB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jc w:val="center"/>
              <w:rPr>
                <w:rFonts w:ascii="Century Gothic" w:hAnsi="Century Gothic" w:cs="Gill Sans MT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 xml:space="preserve">Max liczba punktów </w:t>
            </w:r>
          </w:p>
          <w:p w14:paraId="2D78ADDF" w14:textId="77777777" w:rsidR="004164CD" w:rsidRPr="00EB7AF6" w:rsidRDefault="004164CD">
            <w:pPr>
              <w:pStyle w:val="Akapitzlist2"/>
              <w:tabs>
                <w:tab w:val="left" w:pos="1702"/>
              </w:tabs>
              <w:autoSpaceDE w:val="0"/>
              <w:spacing w:after="0" w:line="240" w:lineRule="auto"/>
              <w:ind w:left="0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sz w:val="18"/>
                <w:szCs w:val="18"/>
              </w:rPr>
              <w:t>w kryterium</w:t>
            </w:r>
          </w:p>
        </w:tc>
      </w:tr>
      <w:tr w:rsidR="00AD7A56" w:rsidRPr="00EB7AF6" w14:paraId="4705F12B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74A0A26" w14:textId="14C004FF" w:rsidR="004164CD" w:rsidRPr="00EB7AF6" w:rsidRDefault="004164CD" w:rsidP="00FE5F7B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jc w:val="center"/>
              <w:rPr>
                <w:rFonts w:ascii="Century Gothic" w:hAnsi="Century Gothic" w:cs="Gill Sans MT"/>
                <w:b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b/>
                <w:sz w:val="18"/>
                <w:szCs w:val="18"/>
              </w:rPr>
              <w:t>1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E742A59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jc w:val="center"/>
              <w:rPr>
                <w:rFonts w:ascii="Century Gothic" w:hAnsi="Century Gothic" w:cs="Gill Sans MT"/>
                <w:b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b/>
                <w:sz w:val="18"/>
                <w:szCs w:val="18"/>
              </w:rPr>
              <w:t>K</w:t>
            </w:r>
            <w:r w:rsidRPr="00EB7AF6">
              <w:rPr>
                <w:rFonts w:ascii="Century Gothic" w:hAnsi="Century Gothic" w:cs="Gill Sans MT"/>
                <w:b/>
                <w:sz w:val="18"/>
                <w:szCs w:val="18"/>
                <w:vertAlign w:val="subscript"/>
              </w:rPr>
              <w:t>C</w:t>
            </w:r>
          </w:p>
        </w:tc>
        <w:tc>
          <w:tcPr>
            <w:tcW w:w="306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9896A4D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rPr>
                <w:rFonts w:ascii="Century Gothic" w:hAnsi="Century Gothic" w:cs="Gill Sans MT"/>
                <w:b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b/>
                <w:sz w:val="18"/>
                <w:szCs w:val="18"/>
              </w:rPr>
              <w:t xml:space="preserve">Cena brutto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07C0013D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jc w:val="center"/>
              <w:rPr>
                <w:rFonts w:ascii="Century Gothic" w:hAnsi="Century Gothic" w:cs="Gill Sans MT"/>
                <w:b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b/>
                <w:sz w:val="18"/>
                <w:szCs w:val="18"/>
              </w:rPr>
              <w:t>100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BFC3EE6" w14:textId="77777777" w:rsidR="004164CD" w:rsidRPr="00EB7AF6" w:rsidRDefault="004164CD">
            <w:pPr>
              <w:pStyle w:val="Akapitzlist2"/>
              <w:tabs>
                <w:tab w:val="left" w:pos="1429"/>
              </w:tabs>
              <w:autoSpaceDE w:val="0"/>
              <w:spacing w:after="0" w:line="240" w:lineRule="auto"/>
              <w:ind w:left="0" w:right="139"/>
              <w:jc w:val="center"/>
              <w:rPr>
                <w:rFonts w:ascii="Century Gothic" w:hAnsi="Century Gothic"/>
                <w:b/>
                <w:sz w:val="18"/>
                <w:szCs w:val="18"/>
              </w:rPr>
            </w:pPr>
            <w:r w:rsidRPr="00EB7AF6">
              <w:rPr>
                <w:rFonts w:ascii="Century Gothic" w:hAnsi="Century Gothic" w:cs="Gill Sans MT"/>
                <w:b/>
                <w:sz w:val="18"/>
                <w:szCs w:val="18"/>
              </w:rPr>
              <w:t>100</w:t>
            </w:r>
          </w:p>
        </w:tc>
      </w:tr>
    </w:tbl>
    <w:p w14:paraId="4A01E2F3" w14:textId="77777777" w:rsidR="004164CD" w:rsidRPr="00EB7AF6" w:rsidRDefault="004164CD" w:rsidP="004164CD">
      <w:pPr>
        <w:tabs>
          <w:tab w:val="left" w:pos="993"/>
        </w:tabs>
        <w:autoSpaceDE w:val="0"/>
        <w:spacing w:after="120" w:line="240" w:lineRule="auto"/>
        <w:ind w:left="482" w:right="142"/>
        <w:contextualSpacing/>
        <w:jc w:val="both"/>
        <w:rPr>
          <w:rFonts w:ascii="Century Gothic" w:hAnsi="Century Gothic" w:cs="Gill Sans MT"/>
          <w:sz w:val="18"/>
          <w:szCs w:val="18"/>
          <w:lang w:eastAsia="zh-CN"/>
        </w:rPr>
      </w:pPr>
      <w:r w:rsidRPr="00EB7AF6">
        <w:rPr>
          <w:rFonts w:ascii="Century Gothic" w:hAnsi="Century Gothic" w:cs="Gill Sans MT"/>
          <w:sz w:val="18"/>
          <w:szCs w:val="18"/>
          <w:lang w:eastAsia="zh-CN"/>
        </w:rPr>
        <w:t xml:space="preserve">Zmawiający wybierze tę ofertę spośród ofert nieodrzuconych, która uzyska najwyższą liczbę punktów zgodnie ze wskazanymi powyżej kryteriami. Liczba punktów będzie zaokrąglona do drugiego miejsca po przecinku. </w:t>
      </w:r>
    </w:p>
    <w:p w14:paraId="456C666F" w14:textId="77777777" w:rsidR="004164CD" w:rsidRPr="00EB7AF6" w:rsidRDefault="004164CD" w:rsidP="004164CD">
      <w:pPr>
        <w:tabs>
          <w:tab w:val="left" w:pos="1429"/>
        </w:tabs>
        <w:autoSpaceDE w:val="0"/>
        <w:ind w:left="480" w:right="139"/>
        <w:contextualSpacing/>
        <w:jc w:val="both"/>
        <w:rPr>
          <w:rFonts w:ascii="Century Gothic" w:hAnsi="Century Gothic" w:cs="Gill Sans MT"/>
          <w:b/>
          <w:sz w:val="18"/>
          <w:szCs w:val="18"/>
          <w:u w:val="single"/>
          <w:lang w:eastAsia="zh-CN"/>
        </w:rPr>
      </w:pPr>
    </w:p>
    <w:p w14:paraId="6AA28836" w14:textId="77777777" w:rsidR="004164CD" w:rsidRPr="00EB7AF6" w:rsidRDefault="004164CD" w:rsidP="004164CD">
      <w:pPr>
        <w:autoSpaceDE w:val="0"/>
        <w:autoSpaceDN w:val="0"/>
        <w:adjustRightInd w:val="0"/>
        <w:ind w:left="480" w:right="139"/>
        <w:jc w:val="both"/>
        <w:rPr>
          <w:rFonts w:ascii="Century Gothic" w:hAnsi="Century Gothic" w:cs="Calibri"/>
          <w:b/>
          <w:sz w:val="18"/>
          <w:szCs w:val="18"/>
          <w:u w:val="single"/>
          <w:lang w:eastAsia="zh-CN"/>
        </w:rPr>
      </w:pPr>
      <w:r w:rsidRPr="00EB7AF6">
        <w:rPr>
          <w:rFonts w:ascii="Century Gothic" w:hAnsi="Century Gothic" w:cs="Calibri"/>
          <w:b/>
          <w:sz w:val="18"/>
          <w:szCs w:val="18"/>
          <w:u w:val="single"/>
          <w:lang w:eastAsia="zh-CN"/>
        </w:rPr>
        <w:t>Sposób oceny ofert: kryterium - Cena brutto</w:t>
      </w:r>
    </w:p>
    <w:p w14:paraId="7850824A" w14:textId="77777777" w:rsidR="004164CD" w:rsidRPr="00EB7AF6" w:rsidRDefault="004164CD" w:rsidP="004164CD">
      <w:pPr>
        <w:autoSpaceDE w:val="0"/>
        <w:autoSpaceDN w:val="0"/>
        <w:adjustRightInd w:val="0"/>
        <w:spacing w:after="120" w:line="240" w:lineRule="auto"/>
        <w:ind w:left="482" w:right="142"/>
        <w:jc w:val="both"/>
        <w:rPr>
          <w:rFonts w:ascii="Century Gothic" w:hAnsi="Century Gothic" w:cs="Calibri"/>
          <w:sz w:val="18"/>
          <w:szCs w:val="18"/>
          <w:lang w:eastAsia="zh-CN"/>
        </w:rPr>
      </w:pPr>
      <w:r w:rsidRPr="00EB7AF6">
        <w:rPr>
          <w:rFonts w:ascii="Century Gothic" w:hAnsi="Century Gothic" w:cs="Calibri"/>
          <w:sz w:val="18"/>
          <w:szCs w:val="18"/>
          <w:lang w:eastAsia="zh-CN"/>
        </w:rPr>
        <w:t>liczba punktów uzyskanych w kryterium cena brutto obliczona będzie według wzoru:</w:t>
      </w:r>
      <w:r w:rsidRPr="00EB7AF6">
        <w:rPr>
          <w:rFonts w:ascii="Century Gothic" w:hAnsi="Century Gothic" w:cs="Calibri"/>
          <w:sz w:val="18"/>
          <w:szCs w:val="18"/>
          <w:lang w:eastAsia="zh-CN"/>
        </w:rPr>
        <w:tab/>
      </w:r>
    </w:p>
    <w:p w14:paraId="43A348B1" w14:textId="77777777" w:rsidR="004164CD" w:rsidRPr="00EB7AF6" w:rsidRDefault="004164CD" w:rsidP="004164CD">
      <w:pPr>
        <w:tabs>
          <w:tab w:val="left" w:pos="1429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b/>
          <w:sz w:val="18"/>
          <w:szCs w:val="18"/>
          <w:lang w:eastAsia="x-none"/>
        </w:rPr>
        <w:t>K</w:t>
      </w:r>
      <w:r w:rsidRPr="00EB7AF6">
        <w:rPr>
          <w:rFonts w:ascii="Century Gothic" w:hAnsi="Century Gothic" w:cs="Gill Sans MT"/>
          <w:b/>
          <w:sz w:val="18"/>
          <w:szCs w:val="18"/>
          <w:vertAlign w:val="subscript"/>
          <w:lang w:eastAsia="x-none"/>
        </w:rPr>
        <w:t>C</w:t>
      </w:r>
      <w:r w:rsidRPr="00EB7AF6">
        <w:rPr>
          <w:rFonts w:ascii="Century Gothic" w:hAnsi="Century Gothic" w:cs="Gill Sans MT"/>
          <w:b/>
          <w:sz w:val="18"/>
          <w:szCs w:val="18"/>
          <w:lang w:eastAsia="x-none"/>
        </w:rPr>
        <w:t xml:space="preserve"> = K</w:t>
      </w:r>
      <w:r w:rsidRPr="00EB7AF6">
        <w:rPr>
          <w:rFonts w:ascii="Century Gothic" w:hAnsi="Century Gothic" w:cs="Gill Sans MT"/>
          <w:b/>
          <w:sz w:val="18"/>
          <w:szCs w:val="18"/>
          <w:vertAlign w:val="subscript"/>
          <w:lang w:eastAsia="x-none"/>
        </w:rPr>
        <w:t xml:space="preserve">CN </w:t>
      </w:r>
      <w:r w:rsidRPr="00EB7AF6">
        <w:rPr>
          <w:rFonts w:ascii="Century Gothic" w:hAnsi="Century Gothic" w:cs="Gill Sans MT"/>
          <w:b/>
          <w:sz w:val="18"/>
          <w:szCs w:val="18"/>
          <w:lang w:eastAsia="x-none"/>
        </w:rPr>
        <w:t>/ K</w:t>
      </w:r>
      <w:r w:rsidRPr="00EB7AF6">
        <w:rPr>
          <w:rFonts w:ascii="Century Gothic" w:hAnsi="Century Gothic" w:cs="Gill Sans MT"/>
          <w:b/>
          <w:sz w:val="18"/>
          <w:szCs w:val="18"/>
          <w:vertAlign w:val="subscript"/>
          <w:lang w:eastAsia="x-none"/>
        </w:rPr>
        <w:t xml:space="preserve">CB </w:t>
      </w:r>
      <w:r w:rsidRPr="00EB7AF6">
        <w:rPr>
          <w:rFonts w:ascii="Century Gothic" w:hAnsi="Century Gothic" w:cs="Gill Sans MT"/>
          <w:b/>
          <w:sz w:val="18"/>
          <w:szCs w:val="18"/>
          <w:lang w:eastAsia="x-none"/>
        </w:rPr>
        <w:t>x 100 (pkt.)</w:t>
      </w:r>
    </w:p>
    <w:p w14:paraId="6A289939" w14:textId="77777777" w:rsidR="004164CD" w:rsidRPr="00EB7AF6" w:rsidRDefault="004164CD" w:rsidP="004164CD">
      <w:pPr>
        <w:tabs>
          <w:tab w:val="left" w:pos="1429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gdzie:</w:t>
      </w:r>
    </w:p>
    <w:p w14:paraId="328B0144" w14:textId="77777777" w:rsidR="004164CD" w:rsidRPr="00EB7AF6" w:rsidRDefault="004164CD" w:rsidP="004164CD">
      <w:pPr>
        <w:tabs>
          <w:tab w:val="left" w:pos="1429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K</w:t>
      </w:r>
      <w:r w:rsidRPr="00EB7AF6">
        <w:rPr>
          <w:rFonts w:ascii="Century Gothic" w:hAnsi="Century Gothic" w:cs="Gill Sans MT"/>
          <w:sz w:val="18"/>
          <w:szCs w:val="18"/>
          <w:vertAlign w:val="subscript"/>
          <w:lang w:eastAsia="x-none"/>
        </w:rPr>
        <w:t xml:space="preserve">C </w:t>
      </w:r>
      <w:r w:rsidRPr="00EB7AF6">
        <w:rPr>
          <w:rFonts w:ascii="Century Gothic" w:hAnsi="Century Gothic" w:cs="Gill Sans MT"/>
          <w:sz w:val="18"/>
          <w:szCs w:val="18"/>
          <w:lang w:eastAsia="x-none"/>
        </w:rPr>
        <w:t xml:space="preserve">- ilość punktów przyznanych Wykonawcy </w:t>
      </w:r>
    </w:p>
    <w:p w14:paraId="19BC5437" w14:textId="77777777" w:rsidR="004164CD" w:rsidRPr="00EB7AF6" w:rsidRDefault="004164CD" w:rsidP="004164CD">
      <w:pPr>
        <w:tabs>
          <w:tab w:val="left" w:pos="1429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K</w:t>
      </w:r>
      <w:r w:rsidRPr="00EB7AF6">
        <w:rPr>
          <w:rFonts w:ascii="Century Gothic" w:hAnsi="Century Gothic" w:cs="Gill Sans MT"/>
          <w:sz w:val="18"/>
          <w:szCs w:val="18"/>
          <w:vertAlign w:val="subscript"/>
          <w:lang w:eastAsia="x-none"/>
        </w:rPr>
        <w:t xml:space="preserve">CN </w:t>
      </w:r>
      <w:r w:rsidRPr="00EB7AF6">
        <w:rPr>
          <w:rFonts w:ascii="Century Gothic" w:hAnsi="Century Gothic" w:cs="Gill Sans MT"/>
          <w:sz w:val="18"/>
          <w:szCs w:val="18"/>
          <w:lang w:eastAsia="x-none"/>
        </w:rPr>
        <w:t>- najniższa zaoferowana cena</w:t>
      </w:r>
    </w:p>
    <w:p w14:paraId="68F77288" w14:textId="77777777" w:rsidR="004164CD" w:rsidRPr="00EB7AF6" w:rsidRDefault="004164CD" w:rsidP="004164CD">
      <w:pPr>
        <w:tabs>
          <w:tab w:val="left" w:pos="1429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K</w:t>
      </w:r>
      <w:r w:rsidRPr="00EB7AF6">
        <w:rPr>
          <w:rFonts w:ascii="Century Gothic" w:hAnsi="Century Gothic" w:cs="Gill Sans MT"/>
          <w:sz w:val="18"/>
          <w:szCs w:val="18"/>
          <w:vertAlign w:val="subscript"/>
          <w:lang w:eastAsia="x-none"/>
        </w:rPr>
        <w:t xml:space="preserve">CB </w:t>
      </w:r>
      <w:r w:rsidRPr="00EB7AF6">
        <w:rPr>
          <w:rFonts w:ascii="Century Gothic" w:hAnsi="Century Gothic" w:cs="Gill Sans MT"/>
          <w:sz w:val="18"/>
          <w:szCs w:val="18"/>
          <w:lang w:eastAsia="x-none"/>
        </w:rPr>
        <w:t>- cena oferty badanej</w:t>
      </w:r>
    </w:p>
    <w:p w14:paraId="77F1C037" w14:textId="77777777" w:rsidR="004164CD" w:rsidRPr="00EB7AF6" w:rsidRDefault="004164CD" w:rsidP="004164CD">
      <w:pPr>
        <w:tabs>
          <w:tab w:val="left" w:pos="1429"/>
        </w:tabs>
        <w:suppressAutoHyphens/>
        <w:spacing w:after="60"/>
        <w:ind w:left="482" w:right="142"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100 – współczynnik wagi kryterium</w:t>
      </w:r>
    </w:p>
    <w:p w14:paraId="10680501" w14:textId="77777777" w:rsidR="004164CD" w:rsidRPr="00EB7AF6" w:rsidRDefault="004164CD" w:rsidP="004164CD">
      <w:pPr>
        <w:tabs>
          <w:tab w:val="left" w:pos="1134"/>
        </w:tabs>
        <w:suppressAutoHyphens/>
        <w:ind w:left="480" w:right="139"/>
        <w:contextualSpacing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>Kryterium cena brutto będzie rozpatrywane na podstawie ceny ofertowej brutto podanej przez Wykonawcę w formula</w:t>
      </w:r>
      <w:r w:rsidRPr="00EB7AF6">
        <w:rPr>
          <w:rFonts w:ascii="Century Gothic" w:hAnsi="Century Gothic" w:cs="Gill Sans MT"/>
          <w:sz w:val="18"/>
          <w:szCs w:val="18"/>
          <w:lang w:eastAsia="x-none"/>
        </w:rPr>
        <w:softHyphen/>
        <w:t>rzu ofertowym.</w:t>
      </w:r>
    </w:p>
    <w:p w14:paraId="0194B722" w14:textId="77777777" w:rsidR="004164CD" w:rsidRPr="00EB7AF6" w:rsidRDefault="004164CD" w:rsidP="00B937ED">
      <w:pPr>
        <w:tabs>
          <w:tab w:val="left" w:pos="1429"/>
        </w:tabs>
        <w:suppressAutoHyphens/>
        <w:spacing w:after="240" w:line="240" w:lineRule="auto"/>
        <w:ind w:left="482" w:right="142"/>
        <w:jc w:val="both"/>
        <w:textAlignment w:val="baseline"/>
        <w:rPr>
          <w:rFonts w:ascii="Century Gothic" w:hAnsi="Century Gothic" w:cs="Gill Sans MT"/>
          <w:sz w:val="18"/>
          <w:szCs w:val="18"/>
          <w:lang w:eastAsia="x-none"/>
        </w:rPr>
      </w:pPr>
      <w:r w:rsidRPr="00EB7AF6">
        <w:rPr>
          <w:rFonts w:ascii="Century Gothic" w:hAnsi="Century Gothic" w:cs="Gill Sans MT"/>
          <w:sz w:val="18"/>
          <w:szCs w:val="18"/>
          <w:lang w:eastAsia="x-none"/>
        </w:rPr>
        <w:t xml:space="preserve">W kryterium tym można uzyskać maksymalnie </w:t>
      </w:r>
      <w:r w:rsidRPr="00EB7AF6">
        <w:rPr>
          <w:rFonts w:ascii="Century Gothic" w:hAnsi="Century Gothic" w:cs="Gill Sans MT"/>
          <w:sz w:val="18"/>
          <w:szCs w:val="18"/>
          <w:u w:val="single"/>
          <w:lang w:eastAsia="x-none"/>
        </w:rPr>
        <w:t>100 punktów</w:t>
      </w:r>
      <w:r w:rsidRPr="00EB7AF6">
        <w:rPr>
          <w:rFonts w:ascii="Century Gothic" w:hAnsi="Century Gothic" w:cs="Gill Sans MT"/>
          <w:sz w:val="18"/>
          <w:szCs w:val="18"/>
          <w:lang w:eastAsia="x-none"/>
        </w:rPr>
        <w:t>.</w:t>
      </w:r>
    </w:p>
    <w:p w14:paraId="376C3464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tabs>
          <w:tab w:val="num" w:pos="426"/>
        </w:tabs>
        <w:adjustRightInd w:val="0"/>
        <w:spacing w:after="60" w:line="240" w:lineRule="auto"/>
        <w:ind w:left="426" w:hanging="426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bCs/>
          <w:color w:val="auto"/>
          <w:u w:val="single"/>
          <w:lang w:val="pl-PL"/>
        </w:rPr>
        <w:t>Miejsce</w:t>
      </w:r>
      <w:r w:rsidRPr="00EB7AF6">
        <w:rPr>
          <w:rFonts w:ascii="Century Gothic" w:hAnsi="Century Gothic"/>
          <w:b/>
          <w:color w:val="auto"/>
          <w:u w:val="single"/>
          <w:lang w:val="pl-PL"/>
        </w:rPr>
        <w:t xml:space="preserve"> i termin składania ofert:</w:t>
      </w:r>
    </w:p>
    <w:p w14:paraId="6D4B66E3" w14:textId="77777777" w:rsidR="00870ABC" w:rsidRPr="00EB7AF6" w:rsidRDefault="00870ABC" w:rsidP="00870ABC">
      <w:pPr>
        <w:pStyle w:val="Tekstpodstawowy"/>
        <w:numPr>
          <w:ilvl w:val="1"/>
          <w:numId w:val="10"/>
        </w:numPr>
        <w:tabs>
          <w:tab w:val="left" w:pos="840"/>
        </w:tabs>
        <w:ind w:left="850" w:hanging="493"/>
        <w:jc w:val="both"/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 xml:space="preserve">Oferta oraz załączniki muszą być podpisane </w:t>
      </w:r>
      <w:r w:rsidR="00D554C8"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przez</w:t>
      </w:r>
      <w:r w:rsidR="00D554C8" w:rsidRPr="00EB7AF6">
        <w:rPr>
          <w:rFonts w:ascii="Century Gothic" w:hAnsi="Century Gothic"/>
          <w:b w:val="0"/>
          <w:i w:val="0"/>
          <w:color w:val="00B0F0"/>
          <w:spacing w:val="-6"/>
          <w:sz w:val="18"/>
          <w:szCs w:val="18"/>
          <w:lang w:val="pl-PL"/>
        </w:rPr>
        <w:t xml:space="preserve"> </w:t>
      </w:r>
      <w:r w:rsidR="00D554C8"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wykonawcę albo osobę uprawnioną do reprezentowania</w:t>
      </w:r>
      <w:r w:rsidR="00D554C8" w:rsidRPr="00EB7AF6">
        <w:rPr>
          <w:rFonts w:ascii="Century Gothic" w:hAnsi="Century Gothic"/>
          <w:b w:val="0"/>
          <w:i w:val="0"/>
          <w:color w:val="00B0F0"/>
          <w:spacing w:val="-7"/>
          <w:sz w:val="18"/>
          <w:szCs w:val="18"/>
          <w:lang w:val="pl-PL"/>
        </w:rPr>
        <w:t xml:space="preserve"> </w:t>
      </w:r>
      <w:r w:rsidR="00D554C8"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wykonawcy</w:t>
      </w: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 xml:space="preserve"> wybraną formą podpisu:</w:t>
      </w:r>
    </w:p>
    <w:p w14:paraId="7CFD8E0C" w14:textId="77777777" w:rsidR="00870ABC" w:rsidRPr="00EB7AF6" w:rsidRDefault="00870ABC" w:rsidP="00870ABC">
      <w:pPr>
        <w:pStyle w:val="Tekstpodstawowy"/>
        <w:numPr>
          <w:ilvl w:val="0"/>
          <w:numId w:val="127"/>
        </w:numPr>
        <w:tabs>
          <w:tab w:val="left" w:pos="840"/>
        </w:tabs>
        <w:ind w:left="1135" w:hanging="284"/>
        <w:jc w:val="both"/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kwalifikowanym podpisem elektronicznym,</w:t>
      </w:r>
    </w:p>
    <w:p w14:paraId="18F30F95" w14:textId="77777777" w:rsidR="00870ABC" w:rsidRPr="00EB7AF6" w:rsidRDefault="00870ABC" w:rsidP="00870ABC">
      <w:pPr>
        <w:pStyle w:val="Tekstpodstawowy"/>
        <w:numPr>
          <w:ilvl w:val="0"/>
          <w:numId w:val="127"/>
        </w:numPr>
        <w:tabs>
          <w:tab w:val="left" w:pos="840"/>
        </w:tabs>
        <w:ind w:left="1135" w:hanging="284"/>
        <w:jc w:val="both"/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podpisem zaufanym</w:t>
      </w:r>
    </w:p>
    <w:p w14:paraId="6D0B261F" w14:textId="77777777" w:rsidR="00870ABC" w:rsidRPr="00EB7AF6" w:rsidRDefault="00870ABC" w:rsidP="00870ABC">
      <w:pPr>
        <w:pStyle w:val="Tekstpodstawowy"/>
        <w:numPr>
          <w:ilvl w:val="0"/>
          <w:numId w:val="127"/>
        </w:numPr>
        <w:tabs>
          <w:tab w:val="left" w:pos="840"/>
        </w:tabs>
        <w:ind w:left="1135" w:hanging="284"/>
        <w:jc w:val="both"/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 xml:space="preserve">elektronicznym podpisem osobistym </w:t>
      </w:r>
    </w:p>
    <w:p w14:paraId="027F5BC3" w14:textId="76C13495" w:rsidR="00870ABC" w:rsidRPr="00EB7AF6" w:rsidRDefault="00870ABC" w:rsidP="00870ABC">
      <w:pPr>
        <w:pStyle w:val="Tekstpodstawowy"/>
        <w:numPr>
          <w:ilvl w:val="0"/>
          <w:numId w:val="127"/>
        </w:numPr>
        <w:tabs>
          <w:tab w:val="left" w:pos="840"/>
        </w:tabs>
        <w:spacing w:after="60"/>
        <w:ind w:left="1134" w:hanging="283"/>
        <w:jc w:val="both"/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color w:val="00B0F0"/>
          <w:sz w:val="18"/>
          <w:szCs w:val="18"/>
          <w:lang w:val="pl-PL"/>
        </w:rPr>
        <w:t>lub w formie własnoręcznie podpisanego skanu formularza ofertowego i wymaganych załączników.</w:t>
      </w:r>
    </w:p>
    <w:p w14:paraId="4669EB05" w14:textId="77777777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51" w:hanging="491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>Ofertę wraz z załącznikami należy złożyć:</w:t>
      </w:r>
    </w:p>
    <w:p w14:paraId="5462B802" w14:textId="1B19DD8C" w:rsidR="003F4977" w:rsidRPr="00EB7AF6" w:rsidRDefault="00423ED8" w:rsidP="003F4977">
      <w:pPr>
        <w:numPr>
          <w:ilvl w:val="0"/>
          <w:numId w:val="8"/>
        </w:numPr>
        <w:tabs>
          <w:tab w:val="clear" w:pos="1544"/>
          <w:tab w:val="num" w:pos="1080"/>
        </w:tabs>
        <w:spacing w:after="0" w:line="240" w:lineRule="auto"/>
        <w:ind w:left="1080" w:right="38" w:hanging="240"/>
        <w:contextualSpacing/>
        <w:jc w:val="both"/>
        <w:rPr>
          <w:rFonts w:ascii="Century Gothic" w:hAnsi="Century Gothic"/>
          <w:b/>
          <w:color w:val="00B0F0"/>
          <w:sz w:val="18"/>
          <w:szCs w:val="18"/>
        </w:rPr>
      </w:pPr>
      <w:r w:rsidRPr="00EB7AF6">
        <w:rPr>
          <w:rFonts w:ascii="Century Gothic" w:eastAsia="Calibri" w:hAnsi="Century Gothic"/>
          <w:b/>
          <w:color w:val="00B0F0"/>
          <w:sz w:val="18"/>
          <w:szCs w:val="18"/>
          <w:lang w:eastAsia="en-US"/>
        </w:rPr>
        <w:t xml:space="preserve">drogą elektroniczną </w:t>
      </w:r>
      <w:r w:rsidRPr="00EB7AF6">
        <w:rPr>
          <w:rFonts w:ascii="Century Gothic" w:hAnsi="Century Gothic"/>
          <w:b/>
          <w:color w:val="00B0F0"/>
          <w:sz w:val="18"/>
          <w:szCs w:val="18"/>
        </w:rPr>
        <w:t>za pośrednictwem portalu</w:t>
      </w:r>
      <w:r w:rsidR="003F4977" w:rsidRPr="00EB7AF6">
        <w:rPr>
          <w:rFonts w:ascii="Century Gothic" w:hAnsi="Century Gothic"/>
          <w:b/>
          <w:color w:val="00B0F0"/>
          <w:sz w:val="18"/>
          <w:szCs w:val="18"/>
        </w:rPr>
        <w:t xml:space="preserve">, na którym opublikowane jest zapytanie ofertowa tj. </w:t>
      </w:r>
      <w:hyperlink r:id="rId9">
        <w:r w:rsidRPr="00EB7AF6">
          <w:rPr>
            <w:rFonts w:ascii="Century Gothic" w:hAnsi="Century Gothic"/>
            <w:b/>
            <w:color w:val="00B0F0"/>
            <w:sz w:val="18"/>
            <w:szCs w:val="18"/>
            <w:u w:val="single" w:color="0462C1"/>
          </w:rPr>
          <w:t>https://bazakonkurencyjnosci.funduszeeuropejskie.gov.pl/</w:t>
        </w:r>
      </w:hyperlink>
    </w:p>
    <w:p w14:paraId="73B3BAA0" w14:textId="77777777" w:rsidR="00423ED8" w:rsidRPr="00EB7AF6" w:rsidRDefault="00423ED8" w:rsidP="00423ED8">
      <w:pPr>
        <w:spacing w:after="0" w:line="240" w:lineRule="auto"/>
        <w:ind w:left="840" w:right="38"/>
        <w:contextualSpacing/>
        <w:jc w:val="both"/>
        <w:rPr>
          <w:rFonts w:ascii="Century Gothic" w:eastAsia="Calibri" w:hAnsi="Century Gothic"/>
          <w:b/>
          <w:sz w:val="18"/>
          <w:szCs w:val="18"/>
          <w:lang w:eastAsia="en-US"/>
        </w:rPr>
      </w:pPr>
    </w:p>
    <w:p w14:paraId="6E40D843" w14:textId="77777777" w:rsidR="00423ED8" w:rsidRPr="00EB7AF6" w:rsidRDefault="00423ED8" w:rsidP="00423ED8">
      <w:pPr>
        <w:spacing w:after="0" w:line="240" w:lineRule="auto"/>
        <w:ind w:left="840" w:right="38"/>
        <w:contextualSpacing/>
        <w:jc w:val="both"/>
        <w:rPr>
          <w:rFonts w:ascii="Century Gothic" w:eastAsia="Calibri" w:hAnsi="Century Gothic"/>
          <w:b/>
          <w:sz w:val="18"/>
          <w:szCs w:val="18"/>
          <w:lang w:eastAsia="en-US"/>
        </w:rPr>
      </w:pPr>
    </w:p>
    <w:p w14:paraId="22330C80" w14:textId="77777777" w:rsidR="00D554C8" w:rsidRPr="00EB7AF6" w:rsidRDefault="00D554C8" w:rsidP="00116C65">
      <w:pPr>
        <w:pStyle w:val="Akapitzlis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1134" w:right="-2" w:firstLine="696"/>
        <w:jc w:val="both"/>
        <w:rPr>
          <w:rFonts w:ascii="Century Gothic" w:hAnsi="Century Gothic"/>
          <w:b/>
          <w:color w:val="auto"/>
          <w:sz w:val="18"/>
          <w:szCs w:val="18"/>
          <w:lang w:val="pl-PL"/>
        </w:rPr>
      </w:pPr>
    </w:p>
    <w:p w14:paraId="1B733CDB" w14:textId="648B81EC" w:rsidR="00D554C8" w:rsidRPr="00EB7AF6" w:rsidRDefault="00D554C8" w:rsidP="00116C65">
      <w:pPr>
        <w:pStyle w:val="Akapitzlis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1134" w:right="-2" w:firstLine="696"/>
        <w:jc w:val="both"/>
        <w:rPr>
          <w:rFonts w:ascii="Century Gothic" w:hAnsi="Century Gothic"/>
          <w:b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b/>
          <w:color w:val="auto"/>
          <w:sz w:val="18"/>
          <w:szCs w:val="18"/>
          <w:lang w:val="pl-PL"/>
        </w:rPr>
        <w:t xml:space="preserve">w terminie do: </w:t>
      </w:r>
      <w:r w:rsidR="005020BB" w:rsidRPr="00EB7AF6">
        <w:rPr>
          <w:rFonts w:ascii="Century Gothic" w:hAnsi="Century Gothic"/>
          <w:b/>
          <w:color w:val="00B0F0"/>
          <w:sz w:val="18"/>
          <w:szCs w:val="18"/>
          <w:lang w:val="pl-PL"/>
        </w:rPr>
        <w:t xml:space="preserve">31 marca </w:t>
      </w:r>
      <w:r w:rsidR="00116C65" w:rsidRPr="00EB7AF6">
        <w:rPr>
          <w:rFonts w:ascii="Century Gothic" w:hAnsi="Century Gothic"/>
          <w:b/>
          <w:color w:val="00B0F0"/>
          <w:sz w:val="18"/>
          <w:szCs w:val="18"/>
          <w:lang w:val="pl-PL"/>
        </w:rPr>
        <w:t>202</w:t>
      </w:r>
      <w:r w:rsidR="005020BB" w:rsidRPr="00EB7AF6">
        <w:rPr>
          <w:rFonts w:ascii="Century Gothic" w:hAnsi="Century Gothic"/>
          <w:b/>
          <w:color w:val="00B0F0"/>
          <w:sz w:val="18"/>
          <w:szCs w:val="18"/>
          <w:lang w:val="pl-PL"/>
        </w:rPr>
        <w:t>6</w:t>
      </w:r>
      <w:r w:rsidR="00116C65" w:rsidRPr="00EB7AF6">
        <w:rPr>
          <w:rFonts w:ascii="Century Gothic" w:hAnsi="Century Gothic"/>
          <w:b/>
          <w:color w:val="00B0F0"/>
          <w:sz w:val="18"/>
          <w:szCs w:val="18"/>
          <w:lang w:val="pl-PL"/>
        </w:rPr>
        <w:t xml:space="preserve"> roku </w:t>
      </w:r>
      <w:r w:rsidRPr="00EB7AF6">
        <w:rPr>
          <w:rFonts w:ascii="Century Gothic" w:hAnsi="Century Gothic"/>
          <w:b/>
          <w:color w:val="auto"/>
          <w:sz w:val="18"/>
          <w:szCs w:val="18"/>
          <w:lang w:val="pl-PL"/>
        </w:rPr>
        <w:t>do godz. 10.00 (liczy się data wpływu)</w:t>
      </w:r>
    </w:p>
    <w:p w14:paraId="2EF2536F" w14:textId="77777777" w:rsidR="00D554C8" w:rsidRPr="00EB7AF6" w:rsidRDefault="00D554C8" w:rsidP="00116C65">
      <w:pPr>
        <w:pStyle w:val="Akapitzlis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1134" w:right="-2" w:firstLine="696"/>
        <w:jc w:val="both"/>
        <w:rPr>
          <w:rFonts w:ascii="Century Gothic" w:hAnsi="Century Gothic"/>
          <w:b/>
          <w:color w:val="auto"/>
          <w:sz w:val="18"/>
          <w:szCs w:val="18"/>
          <w:lang w:val="pl-PL"/>
        </w:rPr>
      </w:pPr>
    </w:p>
    <w:p w14:paraId="217793CE" w14:textId="02C29B5C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51" w:hanging="491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eastAsia="Calibri" w:hAnsi="Century Gothic" w:cs="Arial"/>
          <w:b w:val="0"/>
          <w:i w:val="0"/>
          <w:sz w:val="18"/>
          <w:szCs w:val="18"/>
          <w:lang w:val="pl-PL"/>
        </w:rPr>
        <w:t>Przed upływem terminu składania ofert Wykonawca może wprowadzić zmiany do złożonej oferty lub wycofać ofertę. Zmiany lub wycofanie muszą być doręczone Zamawiającemu przed upływem terminu składania ofert. Oświadczenie o wprowadzeniu zmian lub wycofaniu powinno być złożone w sposób określony w pkt. 1</w:t>
      </w:r>
      <w:r w:rsidR="00ED3A6A" w:rsidRPr="00EB7AF6">
        <w:rPr>
          <w:rFonts w:ascii="Century Gothic" w:eastAsia="Calibri" w:hAnsi="Century Gothic" w:cs="Arial"/>
          <w:b w:val="0"/>
          <w:i w:val="0"/>
          <w:sz w:val="18"/>
          <w:szCs w:val="18"/>
          <w:lang w:val="pl-PL"/>
        </w:rPr>
        <w:t>2</w:t>
      </w:r>
      <w:r w:rsidRPr="00EB7AF6">
        <w:rPr>
          <w:rFonts w:ascii="Century Gothic" w:eastAsia="Calibri" w:hAnsi="Century Gothic" w:cs="Arial"/>
          <w:b w:val="0"/>
          <w:i w:val="0"/>
          <w:sz w:val="18"/>
          <w:szCs w:val="18"/>
          <w:lang w:val="pl-PL"/>
        </w:rPr>
        <w:t>.2 a tytuł e-maila zawierać oznaczenie wyrazami odpowiednio „ZMIANA” lub „WYCOFANIE”.</w:t>
      </w:r>
    </w:p>
    <w:p w14:paraId="036E0E72" w14:textId="77777777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240"/>
        <w:ind w:left="850" w:hanging="493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eastAsia="Calibri" w:hAnsi="Century Gothic" w:cs="Arial"/>
          <w:b w:val="0"/>
          <w:i w:val="0"/>
          <w:sz w:val="18"/>
          <w:szCs w:val="18"/>
          <w:lang w:val="pl-PL"/>
        </w:rPr>
        <w:lastRenderedPageBreak/>
        <w:t>Wykonawca nie może wycofać oferty i wprowadzać zmian w treści oferty po upływie terminu składania ofert.</w:t>
      </w:r>
    </w:p>
    <w:p w14:paraId="302CDF44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 w:cs="Gill Sans MT"/>
          <w:b/>
          <w:bCs/>
          <w:iCs/>
          <w:color w:val="auto"/>
          <w:u w:val="single"/>
          <w:lang w:val="pl-PL" w:eastAsia="zh-CN"/>
        </w:rPr>
        <w:t>Termin</w:t>
      </w:r>
      <w:r w:rsidRPr="00EB7AF6">
        <w:rPr>
          <w:rFonts w:ascii="Century Gothic" w:hAnsi="Century Gothic" w:cs="Gill Sans MT"/>
          <w:b/>
          <w:iCs/>
          <w:color w:val="auto"/>
          <w:u w:val="single"/>
          <w:lang w:val="pl-PL" w:eastAsia="zh-CN"/>
        </w:rPr>
        <w:t xml:space="preserve"> związania ofertą</w:t>
      </w:r>
      <w:r w:rsidRPr="00EB7AF6">
        <w:rPr>
          <w:rFonts w:ascii="Century Gothic" w:hAnsi="Century Gothic"/>
          <w:b/>
          <w:color w:val="auto"/>
          <w:u w:val="single"/>
          <w:lang w:val="pl-PL"/>
        </w:rPr>
        <w:t>:</w:t>
      </w:r>
    </w:p>
    <w:p w14:paraId="447E01DA" w14:textId="77777777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51" w:hanging="491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 w:eastAsia="zh-CN"/>
        </w:rPr>
        <w:t>Wykonawca składający ofertę pozostaje nią związany przez okres 30 dni</w:t>
      </w: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  <w:t>.</w:t>
      </w:r>
    </w:p>
    <w:p w14:paraId="3119F358" w14:textId="77777777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240"/>
        <w:ind w:left="850" w:hanging="493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 w:eastAsia="zh-CN"/>
        </w:rPr>
        <w:t>Bieg terminu związania ofertą rozpoczyna się wraz z upływem terminu składania ofert.</w:t>
      </w:r>
    </w:p>
    <w:p w14:paraId="4B994711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Osoba upoważniona do kontaktu z Wykonawcami:</w:t>
      </w:r>
    </w:p>
    <w:p w14:paraId="524837AF" w14:textId="77777777" w:rsidR="00D554C8" w:rsidRPr="00EB7AF6" w:rsidRDefault="00D554C8" w:rsidP="00D554C8">
      <w:pPr>
        <w:spacing w:after="0" w:line="240" w:lineRule="auto"/>
        <w:ind w:left="357" w:right="142"/>
        <w:rPr>
          <w:rFonts w:ascii="Century Gothic" w:hAnsi="Century Gothic" w:cs="Gill Sans MT"/>
          <w:sz w:val="18"/>
          <w:szCs w:val="18"/>
          <w:lang w:eastAsia="zh-CN"/>
        </w:rPr>
      </w:pPr>
      <w:r w:rsidRPr="00EB7AF6">
        <w:rPr>
          <w:rFonts w:ascii="Century Gothic" w:hAnsi="Century Gothic" w:cs="Gill Sans MT"/>
          <w:sz w:val="18"/>
          <w:szCs w:val="18"/>
          <w:lang w:eastAsia="zh-CN"/>
        </w:rPr>
        <w:t>Osobami uprawnionymi do porozumiewania się z Wykonawcami są</w:t>
      </w:r>
      <w:r w:rsidRPr="00EB7AF6">
        <w:rPr>
          <w:rFonts w:ascii="Century Gothic" w:hAnsi="Century Gothic" w:cs="Gill Sans MT"/>
          <w:b/>
          <w:sz w:val="18"/>
          <w:szCs w:val="18"/>
          <w:lang w:eastAsia="zh-CN"/>
        </w:rPr>
        <w:t>:</w:t>
      </w:r>
    </w:p>
    <w:p w14:paraId="378D0C9E" w14:textId="77777777" w:rsidR="00D554C8" w:rsidRPr="00EB7AF6" w:rsidRDefault="00D554C8" w:rsidP="00B20745">
      <w:pPr>
        <w:numPr>
          <w:ilvl w:val="4"/>
          <w:numId w:val="4"/>
        </w:numPr>
        <w:spacing w:after="120" w:line="240" w:lineRule="auto"/>
        <w:ind w:left="720" w:hanging="238"/>
        <w:jc w:val="both"/>
        <w:rPr>
          <w:rFonts w:ascii="Century Gothic" w:hAnsi="Century Gothic" w:cs="Gill Sans MT"/>
          <w:bCs/>
          <w:sz w:val="18"/>
          <w:szCs w:val="18"/>
          <w:lang w:eastAsia="zh-CN"/>
        </w:rPr>
      </w:pPr>
      <w:r w:rsidRPr="00EB7AF6">
        <w:rPr>
          <w:rFonts w:ascii="Century Gothic" w:hAnsi="Century Gothic" w:cs="Gill Sans MT"/>
          <w:bCs/>
          <w:sz w:val="18"/>
          <w:szCs w:val="18"/>
          <w:u w:val="single"/>
          <w:lang w:eastAsia="zh-CN"/>
        </w:rPr>
        <w:t xml:space="preserve">Małgorzata Jasionek </w:t>
      </w:r>
      <w:r w:rsidRPr="00EB7AF6">
        <w:rPr>
          <w:rFonts w:ascii="Century Gothic" w:hAnsi="Century Gothic" w:cs="Gill Sans MT"/>
          <w:bCs/>
          <w:sz w:val="18"/>
          <w:szCs w:val="18"/>
          <w:lang w:eastAsia="zh-CN"/>
        </w:rPr>
        <w:t>- inspektor Urzędu Gminy Kościelisko</w:t>
      </w:r>
    </w:p>
    <w:p w14:paraId="2967CECE" w14:textId="175CE1B1" w:rsidR="00D554C8" w:rsidRPr="00EB7AF6" w:rsidRDefault="00155CE2" w:rsidP="004C6C7C">
      <w:pPr>
        <w:spacing w:after="240" w:line="240" w:lineRule="auto"/>
        <w:ind w:left="357"/>
        <w:jc w:val="both"/>
        <w:rPr>
          <w:rFonts w:ascii="Century Gothic" w:hAnsi="Century Gothic" w:cs="Gill Sans MT"/>
          <w:bCs/>
          <w:color w:val="00B0F0"/>
          <w:sz w:val="18"/>
          <w:szCs w:val="18"/>
          <w:lang w:eastAsia="zh-CN"/>
        </w:rPr>
      </w:pPr>
      <w:r w:rsidRPr="00EB7AF6">
        <w:rPr>
          <w:rFonts w:ascii="Century Gothic" w:hAnsi="Century Gothic" w:cs="Gill Sans MT"/>
          <w:bCs/>
          <w:color w:val="00B0F0"/>
          <w:sz w:val="18"/>
          <w:szCs w:val="18"/>
          <w:lang w:eastAsia="zh-CN"/>
        </w:rPr>
        <w:t xml:space="preserve">Komunikacja w zapytaniu odbywać będzie się za pośrednictwem portalu </w:t>
      </w:r>
      <w:r w:rsidR="00333AA5" w:rsidRPr="00EB7AF6">
        <w:rPr>
          <w:rFonts w:ascii="Century Gothic" w:hAnsi="Century Gothic" w:cs="Gill Sans MT"/>
          <w:bCs/>
          <w:color w:val="00B0F0"/>
          <w:sz w:val="18"/>
          <w:szCs w:val="18"/>
          <w:u w:val="single"/>
          <w:lang w:eastAsia="zh-CN"/>
        </w:rPr>
        <w:t>https://bazakonkurencyjnosci.funduszeeuropejskie.gov.pl/</w:t>
      </w:r>
      <w:r w:rsidR="00333AA5" w:rsidRPr="00EB7AF6">
        <w:rPr>
          <w:rFonts w:ascii="Century Gothic" w:hAnsi="Century Gothic" w:cs="Gill Sans MT"/>
          <w:bCs/>
          <w:color w:val="00B0F0"/>
          <w:sz w:val="18"/>
          <w:szCs w:val="18"/>
          <w:lang w:eastAsia="zh-CN"/>
        </w:rPr>
        <w:t xml:space="preserve"> na którym opublikowane jest zapytanie ofertowe.</w:t>
      </w:r>
    </w:p>
    <w:p w14:paraId="0E758862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 w:cs="Gill Sans MT"/>
          <w:b/>
          <w:iCs/>
          <w:color w:val="auto"/>
          <w:u w:val="single"/>
          <w:lang w:val="pl-PL" w:eastAsia="zh-CN"/>
        </w:rPr>
        <w:t>Zabezpieczenie należytego wykonania umowy:</w:t>
      </w:r>
    </w:p>
    <w:p w14:paraId="4DFDDF62" w14:textId="77777777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24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Zamawiający nie wymaga wniesienia zabezpieczenia należytego wykonania umowy.</w:t>
      </w:r>
    </w:p>
    <w:p w14:paraId="1F6F8CE4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Wybór</w:t>
      </w:r>
      <w:r w:rsidRPr="00EB7AF6">
        <w:rPr>
          <w:rFonts w:ascii="Century Gothic" w:hAnsi="Century Gothic"/>
          <w:b/>
          <w:color w:val="auto"/>
          <w:spacing w:val="-2"/>
          <w:u w:val="single"/>
          <w:lang w:val="pl-PL"/>
        </w:rPr>
        <w:t xml:space="preserve"> </w:t>
      </w:r>
      <w:r w:rsidRPr="00EB7AF6">
        <w:rPr>
          <w:rFonts w:ascii="Century Gothic" w:hAnsi="Century Gothic"/>
          <w:b/>
          <w:color w:val="auto"/>
          <w:u w:val="single"/>
          <w:lang w:val="pl-PL"/>
        </w:rPr>
        <w:t>oferty najkorzystniejszej:</w:t>
      </w:r>
    </w:p>
    <w:p w14:paraId="157CDBF3" w14:textId="6EEA87D8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Zamawiający w pierwszej kolejności będzie oceniał ofertę z najwyższą liczbą punktów przyznanych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b w:val="0"/>
          <w:i w:val="0"/>
          <w:spacing w:val="-11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ramach</w:t>
      </w:r>
      <w:r w:rsidRPr="00AD7A56">
        <w:rPr>
          <w:rFonts w:ascii="Century Gothic" w:hAnsi="Century Gothic"/>
          <w:b w:val="0"/>
          <w:i w:val="0"/>
          <w:spacing w:val="-9"/>
          <w:sz w:val="18"/>
          <w:szCs w:val="18"/>
          <w:lang w:val="pl-PL"/>
        </w:rPr>
        <w:t xml:space="preserve"> </w:t>
      </w:r>
      <w:r w:rsidR="008248E7" w:rsidRPr="00AD7A56">
        <w:rPr>
          <w:rFonts w:ascii="Century Gothic" w:hAnsi="Century Gothic"/>
          <w:b w:val="0"/>
          <w:i w:val="0"/>
          <w:spacing w:val="-9"/>
          <w:sz w:val="18"/>
          <w:szCs w:val="18"/>
          <w:lang w:val="pl-PL"/>
        </w:rPr>
        <w:t xml:space="preserve">ocenianych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kryteri</w:t>
      </w:r>
      <w:r w:rsidR="008248E7"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ów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.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Zamawiający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może</w:t>
      </w:r>
      <w:r w:rsidRPr="00AD7A56">
        <w:rPr>
          <w:rFonts w:ascii="Century Gothic" w:hAnsi="Century Gothic"/>
          <w:b w:val="0"/>
          <w:i w:val="0"/>
          <w:spacing w:val="-11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wezwać</w:t>
      </w:r>
      <w:r w:rsidRPr="00AD7A56">
        <w:rPr>
          <w:rFonts w:ascii="Century Gothic" w:hAnsi="Century Gothic"/>
          <w:b w:val="0"/>
          <w:i w:val="0"/>
          <w:spacing w:val="-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wykonawcę,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którego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oferta</w:t>
      </w:r>
      <w:r w:rsidRPr="00AD7A56">
        <w:rPr>
          <w:rFonts w:ascii="Century Gothic" w:hAnsi="Century Gothic"/>
          <w:b w:val="0"/>
          <w:i w:val="0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jest oceniana, do uzupełnienia dokumentów/oświadczeń wymaganych przez Zamawiającego i wskazanych w zaproszeniu oraz złożenia wyjaśnień treści złożonych dokumentów/oświadczeń lub treści</w:t>
      </w:r>
      <w:r w:rsidRPr="00AD7A56">
        <w:rPr>
          <w:rFonts w:ascii="Century Gothic" w:hAnsi="Century Gothic"/>
          <w:b w:val="0"/>
          <w:i w:val="0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oferty</w:t>
      </w:r>
      <w:r w:rsidRPr="00AD7A56">
        <w:rPr>
          <w:rFonts w:ascii="Century Gothic" w:eastAsia="Calibri" w:hAnsi="Century Gothic" w:cs="Arial"/>
          <w:b w:val="0"/>
          <w:i w:val="0"/>
          <w:sz w:val="18"/>
          <w:szCs w:val="18"/>
          <w:lang w:val="pl-PL"/>
        </w:rPr>
        <w:t xml:space="preserve"> w wyznaczonym przez Zamawiającego terminie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.</w:t>
      </w:r>
    </w:p>
    <w:p w14:paraId="720EB9F0" w14:textId="0ADF6579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Zamawiający wybierze ofertę najkorzystniejszą - ofertę, która otrzymała najwyższą liczbę punków w ramach </w:t>
      </w:r>
      <w:r w:rsidR="008248E7"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ocenianych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kryteri</w:t>
      </w:r>
      <w:r w:rsidR="008248E7"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ów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i spełnia wszystkie wymagania określone przez</w:t>
      </w:r>
      <w:r w:rsidRPr="00AD7A56">
        <w:rPr>
          <w:rFonts w:ascii="Century Gothic" w:hAnsi="Century Gothic"/>
          <w:b w:val="0"/>
          <w:i w:val="0"/>
          <w:spacing w:val="-1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Zamawiającego.</w:t>
      </w:r>
    </w:p>
    <w:p w14:paraId="3A002306" w14:textId="77777777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W przypadku uchylenia się od zawarcia umowy przez wykonawcę, na warunkach określonych w niniejszym </w:t>
      </w:r>
      <w:r w:rsidRPr="00AD7A56">
        <w:rPr>
          <w:rFonts w:ascii="Century Gothic" w:hAnsi="Century Gothic"/>
          <w:b w:val="0"/>
          <w:i w:val="0"/>
          <w:iCs/>
          <w:sz w:val="18"/>
          <w:szCs w:val="18"/>
          <w:lang w:val="pl-PL"/>
        </w:rPr>
        <w:t>zaproszeniu, Zamawiający może wybrać ofertę najkorzystniejszą spośród pozostałych ofert niepodlegających</w:t>
      </w:r>
      <w:r w:rsidRPr="00AD7A56">
        <w:rPr>
          <w:rFonts w:ascii="Century Gothic" w:hAnsi="Century Gothic"/>
          <w:b w:val="0"/>
          <w:i w:val="0"/>
          <w:iCs/>
          <w:spacing w:val="-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iCs/>
          <w:sz w:val="18"/>
          <w:szCs w:val="18"/>
          <w:lang w:val="pl-PL"/>
        </w:rPr>
        <w:t>odrzuceniu.</w:t>
      </w:r>
    </w:p>
    <w:p w14:paraId="324C7A51" w14:textId="77777777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bCs/>
          <w:i w:val="0"/>
          <w:sz w:val="18"/>
          <w:szCs w:val="18"/>
          <w:u w:val="single"/>
          <w:lang w:val="pl-PL"/>
        </w:rPr>
        <w:t>Zamawiający może odrzucić ofertę, jeżeli:</w:t>
      </w:r>
    </w:p>
    <w:p w14:paraId="3AFD46CC" w14:textId="77777777" w:rsidR="00D554C8" w:rsidRPr="00AD7A56" w:rsidRDefault="00D554C8">
      <w:pPr>
        <w:pStyle w:val="Akapitzlist"/>
        <w:widowControl w:val="0"/>
        <w:numPr>
          <w:ilvl w:val="0"/>
          <w:numId w:val="8"/>
        </w:numPr>
        <w:tabs>
          <w:tab w:val="clear" w:pos="1544"/>
          <w:tab w:val="left" w:pos="426"/>
          <w:tab w:val="num" w:pos="1080"/>
        </w:tabs>
        <w:autoSpaceDE w:val="0"/>
        <w:autoSpaceDN w:val="0"/>
        <w:spacing w:after="0" w:line="240" w:lineRule="auto"/>
        <w:ind w:left="1080" w:hanging="240"/>
        <w:contextualSpacing w:val="0"/>
        <w:rPr>
          <w:rFonts w:ascii="Century Gothic" w:hAnsi="Century Gothic"/>
          <w:bCs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bCs/>
          <w:color w:val="auto"/>
          <w:sz w:val="18"/>
          <w:szCs w:val="18"/>
          <w:lang w:val="pl-PL"/>
        </w:rPr>
        <w:t>jej treść nie odpowiada treści zaproszenia do złożenia oferty</w:t>
      </w:r>
    </w:p>
    <w:p w14:paraId="2191E3FE" w14:textId="77777777" w:rsidR="00D554C8" w:rsidRPr="00AD7A56" w:rsidRDefault="00D554C8">
      <w:pPr>
        <w:pStyle w:val="Akapitzlist"/>
        <w:widowControl w:val="0"/>
        <w:numPr>
          <w:ilvl w:val="0"/>
          <w:numId w:val="8"/>
        </w:numPr>
        <w:tabs>
          <w:tab w:val="clear" w:pos="1544"/>
          <w:tab w:val="left" w:pos="426"/>
          <w:tab w:val="num" w:pos="1080"/>
        </w:tabs>
        <w:autoSpaceDE w:val="0"/>
        <w:autoSpaceDN w:val="0"/>
        <w:spacing w:after="0" w:line="240" w:lineRule="auto"/>
        <w:ind w:left="1080" w:hanging="240"/>
        <w:contextualSpacing w:val="0"/>
        <w:rPr>
          <w:rFonts w:ascii="Century Gothic" w:hAnsi="Century Gothic"/>
          <w:bCs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bCs/>
          <w:color w:val="auto"/>
          <w:sz w:val="18"/>
          <w:szCs w:val="18"/>
          <w:lang w:val="pl-PL"/>
        </w:rPr>
        <w:t>jest złożona po terminie składania ofert</w:t>
      </w:r>
    </w:p>
    <w:p w14:paraId="74E43F9E" w14:textId="77777777" w:rsidR="00D554C8" w:rsidRPr="00AD7A56" w:rsidRDefault="00D554C8">
      <w:pPr>
        <w:pStyle w:val="Akapitzlist"/>
        <w:widowControl w:val="0"/>
        <w:numPr>
          <w:ilvl w:val="0"/>
          <w:numId w:val="8"/>
        </w:numPr>
        <w:tabs>
          <w:tab w:val="clear" w:pos="1544"/>
          <w:tab w:val="left" w:pos="426"/>
          <w:tab w:val="num" w:pos="1080"/>
        </w:tabs>
        <w:autoSpaceDE w:val="0"/>
        <w:autoSpaceDN w:val="0"/>
        <w:spacing w:after="0" w:line="240" w:lineRule="auto"/>
        <w:ind w:left="1080" w:hanging="240"/>
        <w:contextualSpacing w:val="0"/>
        <w:rPr>
          <w:rFonts w:ascii="Century Gothic" w:hAnsi="Century Gothic"/>
          <w:bCs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bCs/>
          <w:color w:val="auto"/>
          <w:sz w:val="18"/>
          <w:szCs w:val="18"/>
          <w:lang w:val="pl-PL"/>
        </w:rPr>
        <w:t>jest nieważna na podstawie innych przepisów</w:t>
      </w:r>
    </w:p>
    <w:p w14:paraId="73698103" w14:textId="77777777" w:rsidR="00D554C8" w:rsidRPr="00AD7A56" w:rsidRDefault="00D554C8">
      <w:pPr>
        <w:pStyle w:val="Akapitzlist"/>
        <w:widowControl w:val="0"/>
        <w:numPr>
          <w:ilvl w:val="0"/>
          <w:numId w:val="8"/>
        </w:numPr>
        <w:tabs>
          <w:tab w:val="clear" w:pos="1544"/>
          <w:tab w:val="left" w:pos="426"/>
          <w:tab w:val="num" w:pos="1080"/>
        </w:tabs>
        <w:autoSpaceDE w:val="0"/>
        <w:autoSpaceDN w:val="0"/>
        <w:spacing w:after="240" w:line="240" w:lineRule="auto"/>
        <w:ind w:left="1077" w:hanging="238"/>
        <w:contextualSpacing w:val="0"/>
        <w:jc w:val="both"/>
        <w:rPr>
          <w:rFonts w:ascii="Century Gothic" w:hAnsi="Century Gothic"/>
          <w:bCs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nie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zawiera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informacji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niezbędnych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do</w:t>
      </w:r>
      <w:r w:rsidRPr="00AD7A5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jej</w:t>
      </w:r>
      <w:r w:rsidRPr="00AD7A5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oceny,</w:t>
      </w:r>
      <w:r w:rsidRPr="00AD7A5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szczególności</w:t>
      </w:r>
      <w:r w:rsidRPr="00AD7A5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cen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za poszczególne elementy zamówienia, obliczonych zgodnie z wymaganiami określonymi w niniejszym</w:t>
      </w:r>
      <w:r w:rsidRPr="00AD7A56">
        <w:rPr>
          <w:rFonts w:ascii="Century Gothic" w:hAnsi="Century Gothic"/>
          <w:iCs/>
          <w:color w:val="auto"/>
          <w:sz w:val="18"/>
          <w:szCs w:val="18"/>
          <w:lang w:val="pl-PL"/>
        </w:rPr>
        <w:t xml:space="preserve"> zaproszeniu.</w:t>
      </w:r>
    </w:p>
    <w:p w14:paraId="31875098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Unieważnienie postępowania:</w:t>
      </w:r>
    </w:p>
    <w:p w14:paraId="15CE32FE" w14:textId="6311DCB4" w:rsidR="00E61B0A" w:rsidRPr="00EE79C9" w:rsidRDefault="00E61B0A" w:rsidP="00EE79C9">
      <w:pPr>
        <w:pStyle w:val="Akapitzlist"/>
        <w:spacing w:after="240" w:line="240" w:lineRule="auto"/>
        <w:ind w:left="425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EB7AF6">
        <w:rPr>
          <w:rFonts w:ascii="Century Gothic" w:hAnsi="Century Gothic"/>
          <w:color w:val="auto"/>
          <w:sz w:val="18"/>
          <w:szCs w:val="18"/>
          <w:lang w:val="pl-PL"/>
        </w:rPr>
        <w:t>Zamawiający ma prawo do unieważnienia postępowania w każdej chwili</w:t>
      </w:r>
      <w:r w:rsidR="00EE79C9" w:rsidRPr="00EB7AF6">
        <w:rPr>
          <w:rFonts w:ascii="Century Gothic" w:hAnsi="Century Gothic"/>
          <w:color w:val="auto"/>
          <w:sz w:val="18"/>
          <w:szCs w:val="18"/>
          <w:lang w:val="pl-PL"/>
        </w:rPr>
        <w:t xml:space="preserve"> bez podania przyczyn</w:t>
      </w:r>
      <w:r w:rsidR="00EE79C9">
        <w:rPr>
          <w:rFonts w:ascii="Century Gothic" w:hAnsi="Century Gothic"/>
          <w:color w:val="auto"/>
          <w:sz w:val="18"/>
          <w:szCs w:val="18"/>
          <w:lang w:val="pl-PL"/>
        </w:rPr>
        <w:t>.</w:t>
      </w:r>
    </w:p>
    <w:p w14:paraId="6B79CFB4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color w:val="auto"/>
          <w:lang w:val="pl-PL"/>
        </w:rPr>
      </w:pPr>
      <w:r w:rsidRPr="00EB7AF6">
        <w:rPr>
          <w:rFonts w:ascii="Century Gothic" w:hAnsi="Century Gothic" w:cs="Gill Sans MT"/>
          <w:b/>
          <w:color w:val="auto"/>
          <w:u w:val="single"/>
          <w:lang w:val="pl-PL"/>
        </w:rPr>
        <w:t>Istotne dla stron postanowienia, które zostaną wprowadzone do treści zawieranej umowy</w:t>
      </w:r>
      <w:r w:rsidRPr="00EB7AF6">
        <w:rPr>
          <w:rFonts w:ascii="Century Gothic" w:hAnsi="Century Gothic"/>
          <w:b/>
          <w:color w:val="auto"/>
          <w:u w:val="single"/>
          <w:lang w:val="pl-PL"/>
        </w:rPr>
        <w:t>:</w:t>
      </w:r>
    </w:p>
    <w:p w14:paraId="3B2228FF" w14:textId="4B00A37E" w:rsidR="00D554C8" w:rsidRPr="00AD7A56" w:rsidRDefault="00D554C8">
      <w:pPr>
        <w:pStyle w:val="Tekstpodstawowy"/>
        <w:numPr>
          <w:ilvl w:val="1"/>
          <w:numId w:val="10"/>
        </w:numPr>
        <w:tabs>
          <w:tab w:val="left" w:pos="840"/>
        </w:tabs>
        <w:spacing w:after="6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 xml:space="preserve">Istotne postanowienia zawarte są w projekcie umowy stanowiącej </w:t>
      </w:r>
      <w:r w:rsidRPr="008B3DE3">
        <w:rPr>
          <w:rFonts w:ascii="Century Gothic" w:hAnsi="Century Gothic"/>
          <w:b w:val="0"/>
          <w:i w:val="0"/>
          <w:color w:val="00B050"/>
          <w:sz w:val="18"/>
          <w:szCs w:val="18"/>
          <w:u w:val="single"/>
          <w:lang w:val="pl-PL"/>
        </w:rPr>
        <w:t xml:space="preserve">załącznik nr </w:t>
      </w:r>
      <w:r w:rsidR="008B3DE3">
        <w:rPr>
          <w:rFonts w:ascii="Century Gothic" w:hAnsi="Century Gothic"/>
          <w:b w:val="0"/>
          <w:i w:val="0"/>
          <w:color w:val="00B050"/>
          <w:sz w:val="18"/>
          <w:szCs w:val="18"/>
          <w:u w:val="single"/>
          <w:lang w:val="pl-PL"/>
        </w:rPr>
        <w:t>4</w:t>
      </w:r>
      <w:r w:rsidRPr="008B3DE3">
        <w:rPr>
          <w:rFonts w:ascii="Century Gothic" w:hAnsi="Century Gothic"/>
          <w:b w:val="0"/>
          <w:i w:val="0"/>
          <w:color w:val="00B05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do zaproszenia</w:t>
      </w:r>
    </w:p>
    <w:p w14:paraId="288B9B2D" w14:textId="77777777" w:rsidR="00D554C8" w:rsidRPr="00AD7A56" w:rsidRDefault="00D554C8" w:rsidP="00EE79C9">
      <w:pPr>
        <w:pStyle w:val="Tekstpodstawowy"/>
        <w:numPr>
          <w:ilvl w:val="1"/>
          <w:numId w:val="10"/>
        </w:numPr>
        <w:tabs>
          <w:tab w:val="left" w:pos="840"/>
        </w:tabs>
        <w:spacing w:after="24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Przyjęcie warunków postępowania jednoznaczne z przyjęciem warunków umowy proponowanych przez Zamawiającego.</w:t>
      </w:r>
    </w:p>
    <w:p w14:paraId="0ECCCD57" w14:textId="77777777" w:rsidR="00D554C8" w:rsidRPr="00EB7AF6" w:rsidRDefault="00D554C8">
      <w:pPr>
        <w:pStyle w:val="Akapitzlist"/>
        <w:numPr>
          <w:ilvl w:val="0"/>
          <w:numId w:val="10"/>
        </w:numPr>
        <w:spacing w:after="60" w:line="240" w:lineRule="auto"/>
        <w:ind w:left="357" w:right="-60" w:hanging="357"/>
        <w:contextualSpacing w:val="0"/>
        <w:rPr>
          <w:rFonts w:ascii="Century Gothic" w:hAnsi="Century Gothic"/>
          <w:b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Formalności jakie powinny zostać dopełnione po wyborze oferty w celu zawarcia umowy:</w:t>
      </w:r>
    </w:p>
    <w:p w14:paraId="61EE3ABA" w14:textId="77777777" w:rsidR="00D554C8" w:rsidRPr="00EB7AF6" w:rsidRDefault="00D554C8">
      <w:pPr>
        <w:pStyle w:val="Tekstpodstawowy"/>
        <w:numPr>
          <w:ilvl w:val="1"/>
          <w:numId w:val="10"/>
        </w:numPr>
        <w:tabs>
          <w:tab w:val="left" w:pos="851"/>
        </w:tabs>
        <w:ind w:left="851" w:hanging="567"/>
        <w:jc w:val="both"/>
        <w:rPr>
          <w:rFonts w:ascii="Century Gothic" w:hAnsi="Century Gothic" w:cs="Gill Sans MT"/>
          <w:b w:val="0"/>
          <w:bCs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 w:val="0"/>
          <w:bCs/>
          <w:i w:val="0"/>
          <w:sz w:val="18"/>
          <w:szCs w:val="18"/>
          <w:lang w:val="pl-PL"/>
        </w:rPr>
        <w:t>Najpóźniej w dniu podpisania umowy Wykonawca jest zobowiązany do przedłożenia następujących dokumentów:</w:t>
      </w:r>
    </w:p>
    <w:p w14:paraId="0B4FCD49" w14:textId="77777777" w:rsidR="00D554C8" w:rsidRPr="00EB7AF6" w:rsidRDefault="00D554C8" w:rsidP="00B15B04">
      <w:pPr>
        <w:pStyle w:val="Tekstpodstawowy"/>
        <w:numPr>
          <w:ilvl w:val="2"/>
          <w:numId w:val="9"/>
        </w:numPr>
        <w:ind w:left="1276" w:hanging="425"/>
        <w:jc w:val="both"/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Cs/>
          <w:i w:val="0"/>
          <w:sz w:val="18"/>
          <w:szCs w:val="18"/>
          <w:lang w:val="pl-PL"/>
        </w:rPr>
        <w:lastRenderedPageBreak/>
        <w:t>Umowy regulującej współpracę wykonawców</w:t>
      </w: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  <w:t xml:space="preserve"> – jeżeli oferta Wykonawców wspólnie ubiegających się o udzielenie zamówienia zostanie wybrana za najkorzystniejszą. (Umowa powinna zawierać w szczególności oznaczenie stron, cel działania, czas trwania umowy, zasady współdziałania, w tym zakres prac przewidziany przez każdą ze stron oraz zasady dokonywania rozliczeń.)</w:t>
      </w:r>
    </w:p>
    <w:p w14:paraId="1634CB9A" w14:textId="77777777" w:rsidR="00B15B04" w:rsidRPr="00EB7AF6" w:rsidRDefault="00D554C8" w:rsidP="00B15B04">
      <w:pPr>
        <w:pStyle w:val="Tekstpodstawowy"/>
        <w:numPr>
          <w:ilvl w:val="2"/>
          <w:numId w:val="9"/>
        </w:numPr>
        <w:ind w:left="1276" w:hanging="425"/>
        <w:jc w:val="both"/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bCs/>
          <w:i w:val="0"/>
          <w:sz w:val="18"/>
          <w:szCs w:val="18"/>
          <w:lang w:val="pl-PL"/>
        </w:rPr>
        <w:t>Umowy spółki cywilnej</w:t>
      </w:r>
      <w:r w:rsidRPr="00EB7AF6">
        <w:rPr>
          <w:rFonts w:ascii="Century Gothic" w:hAnsi="Century Gothic" w:cs="Gill Sans MT"/>
          <w:b w:val="0"/>
          <w:i w:val="0"/>
          <w:sz w:val="18"/>
          <w:szCs w:val="18"/>
          <w:lang w:val="pl-PL"/>
        </w:rPr>
        <w:t xml:space="preserve"> (jeżeli działalność prowadzona jest w formie spółki cywilnej</w:t>
      </w:r>
      <w:r w:rsidRPr="00EB7AF6">
        <w:rPr>
          <w:rFonts w:ascii="Century Gothic" w:hAnsi="Century Gothic"/>
          <w:b w:val="0"/>
          <w:i w:val="0"/>
          <w:sz w:val="18"/>
          <w:szCs w:val="18"/>
          <w:lang w:val="pl-PL"/>
        </w:rPr>
        <w:t>)</w:t>
      </w:r>
      <w:r w:rsidR="006D1C09" w:rsidRPr="00EB7AF6">
        <w:rPr>
          <w:rFonts w:ascii="Century Gothic" w:hAnsi="Century Gothic" w:cs="Gill Sans MT"/>
          <w:i w:val="0"/>
          <w:sz w:val="18"/>
          <w:szCs w:val="18"/>
          <w:lang w:val="pl-PL"/>
        </w:rPr>
        <w:t>.</w:t>
      </w:r>
    </w:p>
    <w:p w14:paraId="6F5EC8A0" w14:textId="79937DA9" w:rsidR="00B15B04" w:rsidRPr="00EB7AF6" w:rsidRDefault="00F63666" w:rsidP="00B15B04">
      <w:pPr>
        <w:pStyle w:val="Tekstpodstawowy"/>
        <w:numPr>
          <w:ilvl w:val="2"/>
          <w:numId w:val="9"/>
        </w:numPr>
        <w:spacing w:after="240"/>
        <w:ind w:left="1276" w:hanging="425"/>
        <w:jc w:val="both"/>
        <w:rPr>
          <w:rFonts w:ascii="Century Gothic" w:hAnsi="Century Gothic" w:cs="Gill Sans MT"/>
          <w:b w:val="0"/>
          <w:i w:val="0"/>
          <w:iCs/>
          <w:color w:val="00B0F0"/>
          <w:sz w:val="18"/>
          <w:szCs w:val="18"/>
          <w:lang w:val="pl-PL"/>
        </w:rPr>
      </w:pPr>
      <w:r w:rsidRPr="00EB7AF6">
        <w:rPr>
          <w:rFonts w:ascii="Century Gothic" w:hAnsi="Century Gothic" w:cs="Gill Sans MT"/>
          <w:i w:val="0"/>
          <w:iCs/>
          <w:color w:val="00B0F0"/>
          <w:sz w:val="18"/>
          <w:szCs w:val="18"/>
        </w:rPr>
        <w:t>Certyfikaty, katy techniczne i atesty itp. dokumenty potwierdzające spełnienie wymagań założonych w opisie przedmiotu zamówienia</w:t>
      </w:r>
      <w:r w:rsidR="00B15B04" w:rsidRPr="00EB7AF6">
        <w:rPr>
          <w:rFonts w:ascii="Century Gothic" w:hAnsi="Century Gothic" w:cs="Gill Sans MT"/>
          <w:i w:val="0"/>
          <w:iCs/>
          <w:color w:val="00B0F0"/>
          <w:sz w:val="18"/>
          <w:szCs w:val="18"/>
        </w:rPr>
        <w:t xml:space="preserve">. </w:t>
      </w:r>
    </w:p>
    <w:p w14:paraId="35DF1E95" w14:textId="77777777" w:rsidR="00D554C8" w:rsidRPr="00EB7AF6" w:rsidRDefault="00D554C8">
      <w:pPr>
        <w:pStyle w:val="Akapitzlist"/>
        <w:numPr>
          <w:ilvl w:val="0"/>
          <w:numId w:val="10"/>
        </w:numPr>
        <w:spacing w:after="60" w:line="240" w:lineRule="auto"/>
        <w:ind w:left="357" w:right="142" w:hanging="357"/>
        <w:contextualSpacing w:val="0"/>
        <w:rPr>
          <w:rFonts w:ascii="Century Gothic" w:hAnsi="Century Gothic"/>
          <w:b/>
          <w:color w:val="auto"/>
          <w:lang w:val="pl-PL"/>
        </w:rPr>
      </w:pPr>
      <w:r w:rsidRPr="00EB7AF6">
        <w:rPr>
          <w:rFonts w:ascii="Century Gothic" w:hAnsi="Century Gothic"/>
          <w:b/>
          <w:color w:val="auto"/>
          <w:u w:val="single"/>
          <w:lang w:val="pl-PL"/>
        </w:rPr>
        <w:t>Pozostałe postanowienia:</w:t>
      </w:r>
    </w:p>
    <w:p w14:paraId="4BA511B8" w14:textId="77777777" w:rsidR="00D554C8" w:rsidRPr="00AD7A56" w:rsidRDefault="00D554C8" w:rsidP="00B15B04">
      <w:pPr>
        <w:pStyle w:val="Tekstpodstawowy"/>
        <w:numPr>
          <w:ilvl w:val="1"/>
          <w:numId w:val="10"/>
        </w:numPr>
        <w:tabs>
          <w:tab w:val="left" w:pos="840"/>
        </w:tabs>
        <w:spacing w:after="240"/>
        <w:ind w:left="839" w:hanging="482"/>
        <w:jc w:val="both"/>
        <w:rPr>
          <w:rFonts w:ascii="Century Gothic" w:hAnsi="Century Gothic"/>
          <w:b w:val="0"/>
          <w:i w:val="0"/>
          <w:sz w:val="18"/>
          <w:szCs w:val="18"/>
          <w:lang w:val="pl-PL"/>
        </w:rPr>
      </w:pPr>
      <w:r w:rsidRPr="00AD7A56">
        <w:rPr>
          <w:rFonts w:ascii="Century Gothic" w:hAnsi="Century Gothic" w:cs="Calibri"/>
          <w:b w:val="0"/>
          <w:i w:val="0"/>
          <w:sz w:val="18"/>
          <w:szCs w:val="18"/>
          <w:lang w:val="pl-PL"/>
        </w:rPr>
        <w:t>Zamawiający jest uprawniony do poprawienia w tekście oferty oczywistych omyłek pisarskich i rachunkowych oraz innych omyłek, niezwłocznie zawiadamiając o tym danego Wykonawcę</w:t>
      </w:r>
      <w:r w:rsidRPr="00AD7A56">
        <w:rPr>
          <w:rFonts w:ascii="Century Gothic" w:hAnsi="Century Gothic"/>
          <w:b w:val="0"/>
          <w:i w:val="0"/>
          <w:sz w:val="18"/>
          <w:szCs w:val="18"/>
          <w:lang w:val="pl-PL"/>
        </w:rPr>
        <w:t>.</w:t>
      </w:r>
    </w:p>
    <w:p w14:paraId="16A5A6A6" w14:textId="77777777" w:rsidR="00D554C8" w:rsidRPr="00EB7AF6" w:rsidRDefault="00D554C8">
      <w:pPr>
        <w:pStyle w:val="Akapitzlist"/>
        <w:numPr>
          <w:ilvl w:val="0"/>
          <w:numId w:val="10"/>
        </w:numPr>
        <w:tabs>
          <w:tab w:val="num" w:pos="426"/>
        </w:tabs>
        <w:spacing w:after="0" w:line="240" w:lineRule="auto"/>
        <w:ind w:left="426" w:right="139" w:hanging="426"/>
        <w:contextualSpacing w:val="0"/>
        <w:rPr>
          <w:rFonts w:ascii="Century Gothic" w:hAnsi="Century Gothic"/>
          <w:b/>
          <w:color w:val="auto"/>
          <w:lang w:val="pl-PL"/>
        </w:rPr>
      </w:pPr>
      <w:r w:rsidRPr="00EB7AF6">
        <w:rPr>
          <w:rFonts w:ascii="Century Gothic" w:hAnsi="Century Gothic" w:cs="Gill Sans MT"/>
          <w:b/>
          <w:iCs/>
          <w:color w:val="auto"/>
          <w:u w:val="single"/>
          <w:lang w:val="pl-PL"/>
        </w:rPr>
        <w:t xml:space="preserve">Informacja dotycząca </w:t>
      </w:r>
      <w:r w:rsidRPr="00EB7AF6">
        <w:rPr>
          <w:rFonts w:ascii="Century Gothic" w:hAnsi="Century Gothic" w:cs="Arial"/>
          <w:b/>
          <w:bCs/>
          <w:iCs/>
          <w:color w:val="auto"/>
          <w:u w:val="single"/>
          <w:lang w:val="pl-PL"/>
        </w:rPr>
        <w:t>ochrony danych osobowych – RODO:</w:t>
      </w:r>
    </w:p>
    <w:p w14:paraId="6BF6E9DF" w14:textId="3895622B" w:rsidR="00D554C8" w:rsidRPr="00EB7AF6" w:rsidRDefault="00D554C8">
      <w:pPr>
        <w:numPr>
          <w:ilvl w:val="1"/>
          <w:numId w:val="10"/>
        </w:numPr>
        <w:tabs>
          <w:tab w:val="left" w:pos="840"/>
        </w:tabs>
        <w:spacing w:after="0" w:line="240" w:lineRule="auto"/>
        <w:ind w:left="840" w:hanging="48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Zgodnie z art. 13 Rozporządzenia Parlamentu Europejskiego i Rady (UE) 2016/679 z dnia 27 kwietnia 2016 r. w sprawie ochrony osób fizycznych w związku z przetwarzaniem danych osobowych i w sprawie swobodnego przepływu takich danych oraz uchylenia dyrektywy 95/46/WE (dalej zwane „RODO”) uprzejmie informuję, iż:</w:t>
      </w:r>
    </w:p>
    <w:p w14:paraId="7A76F95C" w14:textId="1006780D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 xml:space="preserve">Administratorem Pani/Pana danych jest Gmina Kościelisko, ul. </w:t>
      </w:r>
      <w:r w:rsidR="004B5777" w:rsidRPr="00EB7AF6">
        <w:rPr>
          <w:rFonts w:ascii="Century Gothic" w:hAnsi="Century Gothic" w:cs="Arial"/>
          <w:sz w:val="18"/>
          <w:szCs w:val="18"/>
        </w:rPr>
        <w:t>Nędzy-</w:t>
      </w:r>
      <w:proofErr w:type="spellStart"/>
      <w:r w:rsidR="004B5777" w:rsidRPr="00EB7AF6">
        <w:rPr>
          <w:rFonts w:ascii="Century Gothic" w:hAnsi="Century Gothic" w:cs="Arial"/>
          <w:sz w:val="18"/>
          <w:szCs w:val="18"/>
        </w:rPr>
        <w:t>Kubińca</w:t>
      </w:r>
      <w:proofErr w:type="spellEnd"/>
      <w:r w:rsidR="004B5777" w:rsidRPr="00EB7AF6">
        <w:rPr>
          <w:rFonts w:ascii="Century Gothic" w:hAnsi="Century Gothic" w:cs="Arial"/>
          <w:sz w:val="18"/>
          <w:szCs w:val="18"/>
        </w:rPr>
        <w:t xml:space="preserve"> 101</w:t>
      </w:r>
      <w:r w:rsidRPr="00EB7AF6">
        <w:rPr>
          <w:rFonts w:ascii="Century Gothic" w:hAnsi="Century Gothic" w:cs="Arial"/>
          <w:sz w:val="18"/>
          <w:szCs w:val="18"/>
        </w:rPr>
        <w:t xml:space="preserve">, 34-511 Kościelisko, tel. 18 20 </w:t>
      </w:r>
      <w:r w:rsidR="004B5777" w:rsidRPr="00EB7AF6">
        <w:rPr>
          <w:rFonts w:ascii="Century Gothic" w:hAnsi="Century Gothic" w:cs="Arial"/>
          <w:sz w:val="18"/>
          <w:szCs w:val="18"/>
        </w:rPr>
        <w:t>23 4</w:t>
      </w:r>
      <w:r w:rsidRPr="00EB7AF6">
        <w:rPr>
          <w:rFonts w:ascii="Century Gothic" w:hAnsi="Century Gothic" w:cs="Arial"/>
          <w:sz w:val="18"/>
          <w:szCs w:val="18"/>
        </w:rPr>
        <w:t xml:space="preserve">00, e-mail: </w:t>
      </w:r>
      <w:hyperlink r:id="rId10" w:history="1">
        <w:r w:rsidRPr="00EB7AF6">
          <w:rPr>
            <w:rFonts w:ascii="Century Gothic" w:hAnsi="Century Gothic" w:cs="Arial"/>
            <w:sz w:val="18"/>
            <w:szCs w:val="18"/>
            <w:u w:val="single"/>
          </w:rPr>
          <w:t>gmina@gminakoscielisko.pl</w:t>
        </w:r>
      </w:hyperlink>
      <w:r w:rsidRPr="00EB7AF6">
        <w:rPr>
          <w:rFonts w:ascii="Century Gothic" w:hAnsi="Century Gothic" w:cs="Arial"/>
          <w:sz w:val="18"/>
          <w:szCs w:val="18"/>
        </w:rPr>
        <w:t>.</w:t>
      </w:r>
    </w:p>
    <w:p w14:paraId="57B0FA21" w14:textId="29FBFCFB" w:rsidR="0049031C" w:rsidRPr="00EB7AF6" w:rsidRDefault="0049031C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/>
          <w:sz w:val="18"/>
          <w:szCs w:val="18"/>
        </w:rPr>
        <w:t xml:space="preserve">Administrator wyznaczył Inspektora Danych Osobowych, z którym można się kontaktować pod adresem e-mail: </w:t>
      </w:r>
      <w:r w:rsidRPr="00EB7AF6">
        <w:rPr>
          <w:rFonts w:ascii="Century Gothic" w:hAnsi="Century Gothic" w:cs="Arial"/>
          <w:sz w:val="18"/>
          <w:szCs w:val="18"/>
        </w:rPr>
        <w:t>prawnicy@gminakoscielisko.pl, tel. 18 20 23 400</w:t>
      </w:r>
    </w:p>
    <w:p w14:paraId="2E737A39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Pani/Pana dane osobowe przetwarzane będą w celu zawarcia i realizacji umowy i wypełnienie obowiązków wynikających z przepisów prawa, np. prawa podatkowego i przepisów regulujących zasady rachunkowości, na podstawie art. 6 ust.1 pkt. b i c RODO.</w:t>
      </w:r>
    </w:p>
    <w:p w14:paraId="1F24AA7C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Odbiorcami/kategoriami odbiorców Pani/Pana danych osobowych będą upoważnieni pracownicy i osoby współpracujące przy wykonywaniu umowy, podmioty świadczące usługi dla Gminy Kościelisko – audytorzy podatkowi, biegli ewidencji badający sprawozdania finansowe, podmioty wspierające usługi płatnicze drogą elektroniczną, upoważnione organy publiczne – na ich żądanie.</w:t>
      </w:r>
    </w:p>
    <w:p w14:paraId="5CAD1F5A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Pani/Pana dane nie będą przekazywane do państwa trzeciego lub organizacji międzynarodowej.</w:t>
      </w:r>
    </w:p>
    <w:p w14:paraId="7898A465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Dane będą przechowywane przez okres realizacji umowy, w tym obowiązków z tytułu gwarancji, rękojmi i serwisu (jeżeli dotyczy), przepisów ustawy o narodowym zasobie archiwalnym.</w:t>
      </w:r>
    </w:p>
    <w:p w14:paraId="12E7BBB1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Posiada Pani/Pan prawo do żądania dostępu do swoich danych osobowych, prawo ich sprostowania, usunięcia lub ograniczenia przetwarzania.</w:t>
      </w:r>
    </w:p>
    <w:p w14:paraId="5F1838A9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Posiada Pani/Pan prawo wniesienia skargi do Prezesa Urzędu Ochrony Danych Osobowych, gdy uzna Pani/Pan, iż przetwarzanie danych narusza przepisy RODO.</w:t>
      </w:r>
    </w:p>
    <w:p w14:paraId="3F42908C" w14:textId="77777777" w:rsidR="00D554C8" w:rsidRPr="00EB7AF6" w:rsidRDefault="00D554C8">
      <w:pPr>
        <w:numPr>
          <w:ilvl w:val="2"/>
          <w:numId w:val="10"/>
        </w:numPr>
        <w:spacing w:after="0" w:line="240" w:lineRule="auto"/>
        <w:ind w:left="1440" w:hanging="600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Podanie danych osobowych jest warunkiem zawarcia umowy.</w:t>
      </w:r>
    </w:p>
    <w:p w14:paraId="50E6A9C1" w14:textId="7754FC8C" w:rsidR="0049031C" w:rsidRPr="00EB7AF6" w:rsidRDefault="00D554C8">
      <w:pPr>
        <w:numPr>
          <w:ilvl w:val="2"/>
          <w:numId w:val="10"/>
        </w:numPr>
        <w:tabs>
          <w:tab w:val="clear" w:pos="1440"/>
          <w:tab w:val="left" w:pos="1418"/>
        </w:tabs>
        <w:spacing w:after="120" w:line="240" w:lineRule="auto"/>
        <w:ind w:left="1418" w:hanging="709"/>
        <w:jc w:val="both"/>
        <w:rPr>
          <w:rFonts w:ascii="Century Gothic" w:eastAsia="Calibri" w:hAnsi="Century Gothic" w:cs="Times"/>
          <w:iCs/>
          <w:sz w:val="18"/>
          <w:szCs w:val="18"/>
          <w:u w:val="single"/>
          <w:lang w:eastAsia="en-US"/>
        </w:rPr>
      </w:pPr>
      <w:r w:rsidRPr="00EB7AF6">
        <w:rPr>
          <w:rFonts w:ascii="Century Gothic" w:hAnsi="Century Gothic" w:cs="Arial"/>
          <w:sz w:val="18"/>
          <w:szCs w:val="18"/>
        </w:rPr>
        <w:t>Pani/Pana dane nie będą przetwarzane w sposób zautomatyzowany i nie będą poddawane profilowaniu.</w:t>
      </w:r>
    </w:p>
    <w:p w14:paraId="3CB8EA79" w14:textId="77777777" w:rsidR="00D554C8" w:rsidRPr="00EB7AF6" w:rsidRDefault="00D554C8">
      <w:pPr>
        <w:pStyle w:val="Akapitzlist"/>
        <w:widowControl w:val="0"/>
        <w:numPr>
          <w:ilvl w:val="0"/>
          <w:numId w:val="10"/>
        </w:numPr>
        <w:adjustRightInd w:val="0"/>
        <w:spacing w:after="60" w:line="240" w:lineRule="auto"/>
        <w:ind w:left="357" w:hanging="357"/>
        <w:contextualSpacing w:val="0"/>
        <w:jc w:val="both"/>
        <w:textAlignment w:val="baseline"/>
        <w:rPr>
          <w:rFonts w:ascii="Century Gothic" w:hAnsi="Century Gothic"/>
          <w:vanish/>
          <w:color w:val="auto"/>
          <w:lang w:val="pl-PL"/>
        </w:rPr>
      </w:pPr>
      <w:r w:rsidRPr="00EB7AF6">
        <w:rPr>
          <w:rFonts w:ascii="Century Gothic" w:hAnsi="Century Gothic"/>
          <w:b/>
          <w:bCs/>
          <w:color w:val="auto"/>
          <w:u w:val="single"/>
          <w:lang w:val="pl-PL"/>
        </w:rPr>
        <w:t>Załączniki:</w:t>
      </w:r>
    </w:p>
    <w:p w14:paraId="14B77FFD" w14:textId="77777777" w:rsidR="008568CA" w:rsidRPr="00EB7AF6" w:rsidRDefault="008568CA" w:rsidP="00D554C8">
      <w:pPr>
        <w:spacing w:after="0" w:line="240" w:lineRule="auto"/>
        <w:ind w:left="709" w:hanging="284"/>
        <w:jc w:val="both"/>
        <w:rPr>
          <w:rFonts w:ascii="Century Gothic" w:hAnsi="Century Gothic" w:cs="Gill Sans MT"/>
          <w:u w:val="single"/>
        </w:rPr>
      </w:pPr>
    </w:p>
    <w:p w14:paraId="25556F62" w14:textId="5002A178" w:rsidR="004164CD" w:rsidRPr="00EB7AF6" w:rsidRDefault="00686B19" w:rsidP="004164CD">
      <w:pPr>
        <w:spacing w:after="0" w:line="240" w:lineRule="auto"/>
        <w:ind w:left="709" w:hanging="284"/>
        <w:jc w:val="both"/>
        <w:rPr>
          <w:rFonts w:ascii="Century Gothic" w:hAnsi="Century Gothic" w:cs="Gill Sans MT"/>
          <w:sz w:val="18"/>
          <w:szCs w:val="18"/>
        </w:rPr>
      </w:pPr>
      <w:r w:rsidRPr="00EB7AF6">
        <w:rPr>
          <w:rFonts w:ascii="Century Gothic" w:hAnsi="Century Gothic" w:cs="Gill Sans MT"/>
          <w:sz w:val="18"/>
          <w:szCs w:val="18"/>
          <w:u w:val="single"/>
        </w:rPr>
        <w:t>Za</w:t>
      </w:r>
      <w:r w:rsidR="004164CD" w:rsidRPr="00EB7AF6">
        <w:rPr>
          <w:rFonts w:ascii="Century Gothic" w:hAnsi="Century Gothic" w:cs="Gill Sans MT"/>
          <w:sz w:val="18"/>
          <w:szCs w:val="18"/>
          <w:u w:val="single"/>
        </w:rPr>
        <w:t xml:space="preserve">łącznik Nr </w:t>
      </w:r>
      <w:r w:rsidRPr="00EB7AF6">
        <w:rPr>
          <w:rFonts w:ascii="Century Gothic" w:hAnsi="Century Gothic" w:cs="Gill Sans MT"/>
          <w:sz w:val="18"/>
          <w:szCs w:val="18"/>
          <w:u w:val="single"/>
        </w:rPr>
        <w:t>1</w:t>
      </w:r>
      <w:r w:rsidR="004164CD" w:rsidRPr="00EB7AF6">
        <w:rPr>
          <w:rFonts w:ascii="Century Gothic" w:hAnsi="Century Gothic" w:cs="Gill Sans MT"/>
          <w:sz w:val="18"/>
          <w:szCs w:val="18"/>
          <w:u w:val="single"/>
        </w:rPr>
        <w:t xml:space="preserve"> </w:t>
      </w:r>
      <w:r w:rsidR="004164CD" w:rsidRPr="00EB7AF6">
        <w:rPr>
          <w:rFonts w:ascii="Century Gothic" w:hAnsi="Century Gothic" w:cs="Gill Sans MT"/>
          <w:sz w:val="18"/>
          <w:szCs w:val="18"/>
        </w:rPr>
        <w:t>– formularz ofertowy</w:t>
      </w:r>
    </w:p>
    <w:p w14:paraId="599EB64D" w14:textId="6EA4F269" w:rsidR="004164CD" w:rsidRPr="00EB7AF6" w:rsidRDefault="004164CD" w:rsidP="004164CD">
      <w:pPr>
        <w:spacing w:after="0" w:line="240" w:lineRule="auto"/>
        <w:ind w:left="709" w:hanging="284"/>
        <w:jc w:val="both"/>
        <w:rPr>
          <w:rFonts w:ascii="Century Gothic" w:hAnsi="Century Gothic" w:cs="Gill Sans MT"/>
          <w:sz w:val="18"/>
          <w:szCs w:val="18"/>
        </w:rPr>
      </w:pPr>
      <w:r w:rsidRPr="00EB7AF6">
        <w:rPr>
          <w:rFonts w:ascii="Century Gothic" w:hAnsi="Century Gothic" w:cs="Gill Sans MT"/>
          <w:sz w:val="18"/>
          <w:szCs w:val="18"/>
          <w:u w:val="single"/>
        </w:rPr>
        <w:t xml:space="preserve">Załącznik Nr </w:t>
      </w:r>
      <w:r w:rsidR="00686B19" w:rsidRPr="00EB7AF6">
        <w:rPr>
          <w:rFonts w:ascii="Century Gothic" w:hAnsi="Century Gothic" w:cs="Gill Sans MT"/>
          <w:sz w:val="18"/>
          <w:szCs w:val="18"/>
          <w:u w:val="single"/>
        </w:rPr>
        <w:t>2</w:t>
      </w:r>
      <w:r w:rsidRPr="00EB7AF6">
        <w:rPr>
          <w:rFonts w:ascii="Century Gothic" w:hAnsi="Century Gothic" w:cs="Gill Sans MT"/>
          <w:sz w:val="18"/>
          <w:szCs w:val="18"/>
          <w:u w:val="single"/>
        </w:rPr>
        <w:t xml:space="preserve"> </w:t>
      </w:r>
      <w:r w:rsidRPr="00EB7AF6">
        <w:rPr>
          <w:rFonts w:ascii="Century Gothic" w:hAnsi="Century Gothic" w:cs="Gill Sans MT"/>
          <w:sz w:val="18"/>
          <w:szCs w:val="18"/>
        </w:rPr>
        <w:t>– oświadczenie dot. spełniania warunków udziału w postępowaniu</w:t>
      </w:r>
    </w:p>
    <w:p w14:paraId="093500F4" w14:textId="644D100F" w:rsidR="00882513" w:rsidRPr="00EB7AF6" w:rsidRDefault="004164CD" w:rsidP="007215FC">
      <w:pPr>
        <w:spacing w:after="0" w:line="240" w:lineRule="auto"/>
        <w:ind w:left="709" w:hanging="284"/>
        <w:jc w:val="both"/>
        <w:rPr>
          <w:rFonts w:ascii="Century Gothic" w:hAnsi="Century Gothic" w:cs="Gill Sans MT"/>
          <w:sz w:val="18"/>
          <w:szCs w:val="18"/>
        </w:rPr>
      </w:pPr>
      <w:r w:rsidRPr="00EB7AF6">
        <w:rPr>
          <w:rFonts w:ascii="Century Gothic" w:hAnsi="Century Gothic" w:cs="Gill Sans MT"/>
          <w:sz w:val="18"/>
          <w:szCs w:val="18"/>
          <w:u w:val="single"/>
        </w:rPr>
        <w:t xml:space="preserve">Załącznik Nr </w:t>
      </w:r>
      <w:r w:rsidR="00686B19" w:rsidRPr="00EB7AF6">
        <w:rPr>
          <w:rFonts w:ascii="Century Gothic" w:hAnsi="Century Gothic" w:cs="Gill Sans MT"/>
          <w:sz w:val="18"/>
          <w:szCs w:val="18"/>
          <w:u w:val="single"/>
        </w:rPr>
        <w:t>3</w:t>
      </w:r>
      <w:r w:rsidRPr="00EB7AF6">
        <w:rPr>
          <w:rFonts w:ascii="Century Gothic" w:hAnsi="Century Gothic" w:cs="Gill Sans MT"/>
          <w:sz w:val="18"/>
          <w:szCs w:val="18"/>
          <w:u w:val="single"/>
        </w:rPr>
        <w:t xml:space="preserve"> </w:t>
      </w:r>
      <w:r w:rsidRPr="00EB7AF6">
        <w:rPr>
          <w:rFonts w:ascii="Century Gothic" w:hAnsi="Century Gothic" w:cs="Gill Sans MT"/>
          <w:sz w:val="18"/>
          <w:szCs w:val="18"/>
        </w:rPr>
        <w:t xml:space="preserve">– oświadczenie dot. </w:t>
      </w:r>
      <w:r w:rsidR="00882513" w:rsidRPr="00EB7AF6">
        <w:rPr>
          <w:rFonts w:ascii="Century Gothic" w:hAnsi="Century Gothic" w:cs="Gill Sans MT"/>
          <w:sz w:val="18"/>
          <w:szCs w:val="18"/>
        </w:rPr>
        <w:t>W</w:t>
      </w:r>
      <w:r w:rsidRPr="00EB7AF6">
        <w:rPr>
          <w:rFonts w:ascii="Century Gothic" w:hAnsi="Century Gothic" w:cs="Gill Sans MT"/>
          <w:sz w:val="18"/>
          <w:szCs w:val="18"/>
        </w:rPr>
        <w:t>ykluczenia</w:t>
      </w:r>
    </w:p>
    <w:p w14:paraId="01564952" w14:textId="523A38C1" w:rsidR="00EE79C9" w:rsidRPr="00EB7AF6" w:rsidRDefault="004164CD" w:rsidP="00423ED8">
      <w:pPr>
        <w:spacing w:after="0" w:line="240" w:lineRule="auto"/>
        <w:ind w:left="709" w:hanging="284"/>
        <w:jc w:val="both"/>
        <w:rPr>
          <w:rFonts w:ascii="Century Gothic" w:hAnsi="Century Gothic"/>
          <w:sz w:val="18"/>
          <w:szCs w:val="18"/>
        </w:rPr>
      </w:pPr>
      <w:r w:rsidRPr="00EB7AF6">
        <w:rPr>
          <w:rFonts w:ascii="Century Gothic" w:hAnsi="Century Gothic"/>
          <w:sz w:val="18"/>
          <w:szCs w:val="18"/>
          <w:u w:val="single"/>
        </w:rPr>
        <w:t xml:space="preserve">Załącznik Nr </w:t>
      </w:r>
      <w:r w:rsidR="007215FC" w:rsidRPr="00EB7AF6">
        <w:rPr>
          <w:rFonts w:ascii="Century Gothic" w:hAnsi="Century Gothic"/>
          <w:sz w:val="18"/>
          <w:szCs w:val="18"/>
          <w:u w:val="single"/>
        </w:rPr>
        <w:t>4</w:t>
      </w:r>
      <w:r w:rsidRPr="00EB7AF6">
        <w:rPr>
          <w:rFonts w:ascii="Century Gothic" w:hAnsi="Century Gothic"/>
          <w:sz w:val="18"/>
          <w:szCs w:val="18"/>
          <w:u w:val="single"/>
        </w:rPr>
        <w:t xml:space="preserve"> </w:t>
      </w:r>
      <w:r w:rsidRPr="00EB7AF6">
        <w:rPr>
          <w:rFonts w:ascii="Century Gothic" w:hAnsi="Century Gothic"/>
          <w:sz w:val="18"/>
          <w:szCs w:val="18"/>
        </w:rPr>
        <w:t>– projekt umowy</w:t>
      </w:r>
    </w:p>
    <w:p w14:paraId="042EC0DD" w14:textId="77777777" w:rsidR="00D554C8" w:rsidRPr="00AD7A56" w:rsidRDefault="00D554C8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/>
          <w:sz w:val="18"/>
          <w:szCs w:val="18"/>
        </w:rPr>
      </w:pPr>
    </w:p>
    <w:p w14:paraId="10A989E6" w14:textId="77777777" w:rsidR="00D554C8" w:rsidRPr="00AD7A56" w:rsidRDefault="00D554C8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/>
          <w:sz w:val="18"/>
          <w:szCs w:val="18"/>
        </w:rPr>
      </w:pPr>
    </w:p>
    <w:p w14:paraId="531BE517" w14:textId="147D1AD6" w:rsidR="00D554C8" w:rsidRPr="00AD7A56" w:rsidRDefault="00D554C8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/>
          <w:sz w:val="20"/>
          <w:szCs w:val="20"/>
        </w:rPr>
      </w:pPr>
      <w:r w:rsidRPr="00AD7A56">
        <w:rPr>
          <w:rFonts w:ascii="Century Gothic" w:hAnsi="Century Gothic" w:cs="Gill Sans MT"/>
          <w:b/>
          <w:sz w:val="20"/>
          <w:szCs w:val="20"/>
        </w:rPr>
        <w:t>Wójt Gminy Kościelisko</w:t>
      </w:r>
    </w:p>
    <w:p w14:paraId="70308775" w14:textId="52152FBC" w:rsidR="00D554C8" w:rsidRPr="00AD7A56" w:rsidRDefault="00D554C8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/>
          <w:sz w:val="20"/>
          <w:szCs w:val="20"/>
        </w:rPr>
      </w:pPr>
    </w:p>
    <w:p w14:paraId="10C9871F" w14:textId="35B8336F" w:rsidR="00D554C8" w:rsidRDefault="004774DC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/>
          <w:sz w:val="20"/>
          <w:szCs w:val="20"/>
        </w:rPr>
      </w:pPr>
      <w:r>
        <w:rPr>
          <w:rFonts w:ascii="Century Gothic" w:hAnsi="Century Gothic" w:cs="Gill Sans MT"/>
          <w:b/>
          <w:sz w:val="20"/>
          <w:szCs w:val="20"/>
        </w:rPr>
        <w:t>Roman Krupa</w:t>
      </w:r>
    </w:p>
    <w:p w14:paraId="5B96E37F" w14:textId="457C0BC4" w:rsidR="00342B5D" w:rsidRPr="00306F04" w:rsidRDefault="00FE5F7B" w:rsidP="00306F04">
      <w:pPr>
        <w:pStyle w:val="Nagwek"/>
        <w:tabs>
          <w:tab w:val="left" w:pos="708"/>
        </w:tabs>
        <w:ind w:left="4961"/>
        <w:jc w:val="center"/>
        <w:rPr>
          <w:rFonts w:ascii="Century Gothic" w:hAnsi="Century Gothic" w:cs="Gill Sans MT"/>
          <w:bCs/>
          <w:sz w:val="16"/>
          <w:szCs w:val="16"/>
        </w:rPr>
      </w:pPr>
      <w:r w:rsidRPr="00FE5F7B">
        <w:rPr>
          <w:rFonts w:ascii="Century Gothic" w:hAnsi="Century Gothic" w:cs="Gill Sans MT"/>
          <w:bCs/>
          <w:sz w:val="16"/>
          <w:szCs w:val="16"/>
        </w:rPr>
        <w:t>(podpisano podpisem elektronicznym)</w:t>
      </w:r>
      <w:r w:rsidR="00342B5D" w:rsidRPr="00AD7A56">
        <w:rPr>
          <w:rFonts w:ascii="Century Gothic" w:hAnsi="Century Gothic" w:cs="Gill Sans MT"/>
          <w:b/>
          <w:sz w:val="18"/>
          <w:szCs w:val="18"/>
        </w:rPr>
        <w:br w:type="page"/>
      </w:r>
    </w:p>
    <w:p w14:paraId="02F01480" w14:textId="77777777" w:rsidR="003240B5" w:rsidRPr="00AD7A56" w:rsidRDefault="003240B5" w:rsidP="00D554C8">
      <w:pPr>
        <w:pStyle w:val="Nagwek"/>
        <w:tabs>
          <w:tab w:val="left" w:pos="708"/>
        </w:tabs>
        <w:ind w:left="4961"/>
        <w:jc w:val="center"/>
        <w:rPr>
          <w:rFonts w:ascii="Century Gothic" w:hAnsi="Century Gothic"/>
          <w:b/>
          <w:vanish/>
          <w:sz w:val="20"/>
          <w:szCs w:val="20"/>
          <w:u w:val="single"/>
        </w:rPr>
      </w:pPr>
    </w:p>
    <w:p w14:paraId="3252BE3C" w14:textId="51C5571E" w:rsidR="003240B5" w:rsidRPr="00AD7A56" w:rsidRDefault="00BA4ED4" w:rsidP="003240B5">
      <w:pPr>
        <w:pStyle w:val="Akapitzlist"/>
        <w:spacing w:after="0" w:line="240" w:lineRule="auto"/>
        <w:ind w:left="0"/>
        <w:jc w:val="right"/>
        <w:rPr>
          <w:rFonts w:ascii="Century Gothic" w:hAnsi="Century Gothic" w:cs="Gill Sans MT"/>
          <w:color w:val="auto"/>
          <w:sz w:val="20"/>
          <w:u w:val="single"/>
          <w:lang w:eastAsia="zh-CN"/>
        </w:rPr>
      </w:pPr>
      <w:proofErr w:type="spellStart"/>
      <w:r w:rsidRPr="00AD7A56">
        <w:rPr>
          <w:rFonts w:ascii="Century Gothic" w:hAnsi="Century Gothic" w:cs="Gill Sans MT"/>
          <w:color w:val="auto"/>
          <w:sz w:val="20"/>
          <w:u w:val="single"/>
          <w:lang w:eastAsia="zh-CN"/>
        </w:rPr>
        <w:t>Załącznik</w:t>
      </w:r>
      <w:proofErr w:type="spellEnd"/>
      <w:r w:rsidRPr="00AD7A56">
        <w:rPr>
          <w:rFonts w:ascii="Century Gothic" w:hAnsi="Century Gothic" w:cs="Gill Sans MT"/>
          <w:color w:val="auto"/>
          <w:sz w:val="20"/>
          <w:u w:val="single"/>
          <w:lang w:eastAsia="zh-CN"/>
        </w:rPr>
        <w:t xml:space="preserve"> nr</w:t>
      </w:r>
      <w:r w:rsidR="006D36F4" w:rsidRPr="00AD7A56">
        <w:rPr>
          <w:rFonts w:ascii="Century Gothic" w:hAnsi="Century Gothic" w:cs="Gill Sans MT"/>
          <w:color w:val="auto"/>
          <w:sz w:val="20"/>
          <w:u w:val="single"/>
          <w:lang w:eastAsia="zh-CN"/>
        </w:rPr>
        <w:t xml:space="preserve"> </w:t>
      </w:r>
      <w:r w:rsidR="00686B19" w:rsidRPr="00AD7A56">
        <w:rPr>
          <w:rFonts w:ascii="Century Gothic" w:hAnsi="Century Gothic" w:cs="Gill Sans MT"/>
          <w:color w:val="auto"/>
          <w:sz w:val="20"/>
          <w:u w:val="single"/>
          <w:lang w:eastAsia="zh-CN"/>
        </w:rPr>
        <w:t>1</w:t>
      </w:r>
    </w:p>
    <w:p w14:paraId="0B738603" w14:textId="75E9AA06" w:rsidR="006D36F4" w:rsidRPr="00AD7A56" w:rsidRDefault="00D554C8" w:rsidP="006D36F4">
      <w:pPr>
        <w:pStyle w:val="Akapitzlist"/>
        <w:spacing w:after="0" w:line="240" w:lineRule="auto"/>
        <w:ind w:left="0"/>
        <w:jc w:val="right"/>
        <w:rPr>
          <w:rFonts w:ascii="Century Gothic" w:hAnsi="Century Gothic"/>
          <w:color w:val="auto"/>
          <w:sz w:val="20"/>
          <w:szCs w:val="20"/>
        </w:rPr>
      </w:pPr>
      <w:r w:rsidRPr="00AD7A56">
        <w:rPr>
          <w:rFonts w:ascii="Century Gothic" w:hAnsi="Century Gothic"/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935" distR="114935" simplePos="0" relativeHeight="251659264" behindDoc="0" locked="0" layoutInCell="1" allowOverlap="1" wp14:anchorId="47CB3F98" wp14:editId="287F63D5">
                <wp:simplePos x="0" y="0"/>
                <wp:positionH relativeFrom="column">
                  <wp:posOffset>-54610</wp:posOffset>
                </wp:positionH>
                <wp:positionV relativeFrom="paragraph">
                  <wp:posOffset>74295</wp:posOffset>
                </wp:positionV>
                <wp:extent cx="2139315" cy="921385"/>
                <wp:effectExtent l="0" t="0" r="0" b="0"/>
                <wp:wrapNone/>
                <wp:docPr id="10" name="Pole tekstow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921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48C1C3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383E10CF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4017AD2A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675B0789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2A3D0676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022DA1BB" w14:textId="77777777" w:rsidR="00D554C8" w:rsidRPr="006E08E6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2BA233A3" w14:textId="77777777" w:rsidR="00D554C8" w:rsidRPr="006E08E6" w:rsidRDefault="00D554C8" w:rsidP="00D554C8">
                            <w:pPr>
                              <w:jc w:val="center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  <w:r w:rsidRPr="006E08E6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CB3F98" id="_x0000_t202" coordsize="21600,21600" o:spt="202" path="m,l,21600r21600,l21600,xe">
                <v:stroke joinstyle="miter"/>
                <v:path gradientshapeok="t" o:connecttype="rect"/>
              </v:shapetype>
              <v:shape id="Pole tekstowe 10" o:spid="_x0000_s1026" type="#_x0000_t202" style="position:absolute;left:0;text-align:left;margin-left:-4.3pt;margin-top:5.85pt;width:168.45pt;height:72.55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">
                <v:textbox>
                  <w:txbxContent>
                    <w:p w14:paraId="2E48C1C3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383E10CF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4017AD2A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675B0789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2A3D0676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022DA1BB" w14:textId="77777777" w:rsidR="00D554C8" w:rsidRPr="006E08E6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2BA233A3" w14:textId="77777777" w:rsidR="00D554C8" w:rsidRPr="006E08E6" w:rsidRDefault="00D554C8" w:rsidP="00D554C8">
                      <w:pPr>
                        <w:jc w:val="center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  <w:r w:rsidRPr="006E08E6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</w:p>
    <w:p w14:paraId="5F42F439" w14:textId="495090D2" w:rsidR="00D554C8" w:rsidRPr="00AD7A56" w:rsidRDefault="006D36F4" w:rsidP="004164CD">
      <w:pPr>
        <w:pStyle w:val="Akapitzlist"/>
        <w:spacing w:after="0" w:line="240" w:lineRule="auto"/>
        <w:ind w:left="0"/>
        <w:rPr>
          <w:rFonts w:ascii="Century Gothic" w:hAnsi="Century Gothic"/>
          <w:color w:val="auto"/>
          <w:lang w:eastAsia="zh-CN"/>
        </w:rPr>
      </w:pPr>
      <w:r w:rsidRPr="00AD7A56">
        <w:rPr>
          <w:rFonts w:ascii="Century Gothic" w:hAnsi="Century Gothic"/>
          <w:color w:val="auto"/>
          <w:sz w:val="20"/>
          <w:szCs w:val="20"/>
        </w:rPr>
        <w:t xml:space="preserve">                                                                   </w:t>
      </w:r>
    </w:p>
    <w:p w14:paraId="26A02745" w14:textId="77777777" w:rsidR="00D554C8" w:rsidRPr="00AD7A56" w:rsidRDefault="00D554C8" w:rsidP="00D554C8">
      <w:pPr>
        <w:spacing w:after="0" w:line="240" w:lineRule="auto"/>
        <w:jc w:val="both"/>
        <w:rPr>
          <w:rFonts w:ascii="Century Gothic" w:hAnsi="Century Gothic" w:cs="Gill Sans MT"/>
          <w:sz w:val="18"/>
          <w:lang w:eastAsia="zh-CN"/>
        </w:rPr>
      </w:pPr>
    </w:p>
    <w:p w14:paraId="690F3F81" w14:textId="77777777" w:rsidR="00D554C8" w:rsidRPr="00AD7A56" w:rsidRDefault="00D554C8" w:rsidP="00D554C8">
      <w:pPr>
        <w:spacing w:after="0" w:line="240" w:lineRule="auto"/>
        <w:jc w:val="both"/>
        <w:rPr>
          <w:rFonts w:ascii="Century Gothic" w:hAnsi="Century Gothic" w:cs="Gill Sans MT"/>
          <w:sz w:val="18"/>
          <w:lang w:eastAsia="zh-CN"/>
        </w:rPr>
      </w:pPr>
    </w:p>
    <w:p w14:paraId="090435F9" w14:textId="77777777" w:rsidR="00D554C8" w:rsidRPr="00AD7A56" w:rsidRDefault="00D554C8" w:rsidP="00D554C8">
      <w:pPr>
        <w:keepNext/>
        <w:tabs>
          <w:tab w:val="num" w:pos="1152"/>
        </w:tabs>
        <w:spacing w:after="0" w:line="240" w:lineRule="auto"/>
        <w:ind w:left="1152" w:hanging="1152"/>
        <w:jc w:val="right"/>
        <w:outlineLvl w:val="5"/>
        <w:rPr>
          <w:rFonts w:ascii="Century Gothic" w:hAnsi="Century Gothic" w:cs="Gill Sans MT"/>
          <w:b/>
          <w:bCs/>
          <w:sz w:val="18"/>
          <w:szCs w:val="20"/>
          <w:lang w:eastAsia="zh-CN"/>
        </w:rPr>
      </w:pPr>
      <w:r w:rsidRPr="00AD7A56">
        <w:rPr>
          <w:rFonts w:ascii="Century Gothic" w:hAnsi="Century Gothic" w:cs="Gill Sans MT"/>
          <w:bCs/>
          <w:sz w:val="18"/>
          <w:szCs w:val="18"/>
          <w:lang w:eastAsia="zh-CN"/>
        </w:rPr>
        <w:t xml:space="preserve">..................................... dnia ................................... </w:t>
      </w:r>
    </w:p>
    <w:p w14:paraId="01973979" w14:textId="77777777" w:rsidR="00D554C8" w:rsidRPr="00AD7A56" w:rsidRDefault="00D554C8" w:rsidP="00D554C8">
      <w:pPr>
        <w:spacing w:after="0" w:line="240" w:lineRule="auto"/>
        <w:ind w:right="6644"/>
        <w:jc w:val="center"/>
        <w:rPr>
          <w:rFonts w:ascii="Century Gothic" w:hAnsi="Century Gothic" w:cs="Gill Sans MT"/>
          <w:sz w:val="18"/>
          <w:lang w:eastAsia="zh-CN"/>
        </w:rPr>
      </w:pPr>
    </w:p>
    <w:p w14:paraId="21848A49" w14:textId="77777777" w:rsidR="00D554C8" w:rsidRPr="00AD7A56" w:rsidRDefault="00D554C8" w:rsidP="00D554C8">
      <w:pPr>
        <w:spacing w:after="0" w:line="240" w:lineRule="auto"/>
        <w:ind w:right="6644"/>
        <w:jc w:val="center"/>
        <w:rPr>
          <w:rFonts w:ascii="Century Gothic" w:hAnsi="Century Gothic" w:cs="Gill Sans MT"/>
          <w:sz w:val="18"/>
          <w:lang w:eastAsia="zh-CN"/>
        </w:rPr>
      </w:pPr>
    </w:p>
    <w:p w14:paraId="74B9D641" w14:textId="057686D9" w:rsidR="00D554C8" w:rsidRPr="00AD7A56" w:rsidRDefault="00D554C8" w:rsidP="00D554C8">
      <w:pPr>
        <w:spacing w:after="0" w:line="240" w:lineRule="auto"/>
        <w:ind w:right="6644"/>
        <w:rPr>
          <w:rFonts w:ascii="Century Gothic" w:hAnsi="Century Gothic" w:cs="Gill Sans MT"/>
          <w:sz w:val="16"/>
          <w:szCs w:val="16"/>
          <w:lang w:eastAsia="zh-CN"/>
        </w:rPr>
      </w:pPr>
      <w:r w:rsidRPr="00AD7A56">
        <w:rPr>
          <w:noProof/>
        </w:rPr>
        <mc:AlternateContent>
          <mc:Choice Requires="wps">
            <w:drawing>
              <wp:anchor distT="0" distB="0" distL="114935" distR="114935" simplePos="0" relativeHeight="251660288" behindDoc="0" locked="0" layoutInCell="1" allowOverlap="1" wp14:anchorId="5B538601" wp14:editId="3E1960F1">
                <wp:simplePos x="0" y="0"/>
                <wp:positionH relativeFrom="margin">
                  <wp:align>right</wp:align>
                </wp:positionH>
                <wp:positionV relativeFrom="paragraph">
                  <wp:posOffset>9525</wp:posOffset>
                </wp:positionV>
                <wp:extent cx="2634615" cy="817245"/>
                <wp:effectExtent l="0" t="0" r="0" b="1905"/>
                <wp:wrapNone/>
                <wp:docPr id="8" name="Pole tekstow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15" cy="817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86935E" w14:textId="77777777" w:rsidR="00D554C8" w:rsidRPr="007E57A7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b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>Gmina Kościelisko</w:t>
                            </w:r>
                          </w:p>
                          <w:p w14:paraId="38D03472" w14:textId="78CD26E4" w:rsidR="00D554C8" w:rsidRPr="007E57A7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b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 xml:space="preserve">ul. </w:t>
                            </w:r>
                            <w:r w:rsidR="003976A9">
                              <w:rPr>
                                <w:rFonts w:ascii="Century Gothic" w:hAnsi="Century Gothic" w:cs="Gill Sans MT"/>
                                <w:b/>
                              </w:rPr>
                              <w:t>Nędzy-Kubińca 101</w:t>
                            </w:r>
                          </w:p>
                          <w:p w14:paraId="2678D534" w14:textId="77777777" w:rsidR="00D554C8" w:rsidRPr="007E57A7" w:rsidRDefault="00D554C8" w:rsidP="00D554C8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>34-511 Kościelisko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38601" id="Pole tekstowe 8" o:spid="_x0000_s1027" type="#_x0000_t202" style="position:absolute;margin-left:156.25pt;margin-top:.75pt;width:207.45pt;height:64.35pt;z-index:251660288;visibility:visible;mso-wrap-style:square;mso-width-percent:0;mso-height-percent:0;mso-wrap-distance-left:9.05pt;mso-wrap-distance-top:0;mso-wrap-distance-right:9.05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">
                <v:textbox>
                  <w:txbxContent>
                    <w:p w14:paraId="0F86935E" w14:textId="77777777" w:rsidR="00D554C8" w:rsidRPr="007E57A7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b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>Gmina Kościelisko</w:t>
                      </w:r>
                    </w:p>
                    <w:p w14:paraId="38D03472" w14:textId="78CD26E4" w:rsidR="00D554C8" w:rsidRPr="007E57A7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b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 xml:space="preserve">ul. </w:t>
                      </w:r>
                      <w:r w:rsidR="003976A9">
                        <w:rPr>
                          <w:rFonts w:ascii="Century Gothic" w:hAnsi="Century Gothic" w:cs="Gill Sans MT"/>
                          <w:b/>
                        </w:rPr>
                        <w:t>Nędzy-Kubińca 101</w:t>
                      </w:r>
                    </w:p>
                    <w:p w14:paraId="2678D534" w14:textId="77777777" w:rsidR="00D554C8" w:rsidRPr="007E57A7" w:rsidRDefault="00D554C8" w:rsidP="00D554C8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>34-511 Kościelisko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85D68C0" w14:textId="77777777" w:rsidR="00D554C8" w:rsidRPr="00AD7A56" w:rsidRDefault="00D554C8" w:rsidP="00D554C8">
      <w:pPr>
        <w:tabs>
          <w:tab w:val="left" w:pos="3240"/>
        </w:tabs>
        <w:spacing w:after="0" w:line="240" w:lineRule="auto"/>
        <w:ind w:right="6964"/>
        <w:jc w:val="center"/>
        <w:rPr>
          <w:rFonts w:ascii="Century Gothic" w:hAnsi="Century Gothic" w:cs="Gill Sans MT"/>
          <w:sz w:val="16"/>
          <w:szCs w:val="16"/>
          <w:lang w:eastAsia="zh-CN"/>
        </w:rPr>
      </w:pPr>
    </w:p>
    <w:p w14:paraId="5288439F" w14:textId="654C2E93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sz w:val="16"/>
          <w:szCs w:val="16"/>
          <w:lang w:eastAsia="zh-CN"/>
        </w:rPr>
      </w:pPr>
      <w:r w:rsidRPr="00AD7A56">
        <w:rPr>
          <w:rFonts w:ascii="Century Gothic" w:hAnsi="Century Gothic" w:cs="Gill Sans MT"/>
          <w:sz w:val="16"/>
          <w:szCs w:val="16"/>
          <w:lang w:eastAsia="zh-CN"/>
        </w:rPr>
        <w:t>NIP..................................</w:t>
      </w:r>
      <w:r w:rsidR="008568CA" w:rsidRPr="00AD7A56">
        <w:rPr>
          <w:rFonts w:ascii="Century Gothic" w:hAnsi="Century Gothic" w:cs="Gill Sans MT"/>
          <w:sz w:val="16"/>
          <w:szCs w:val="16"/>
          <w:lang w:eastAsia="zh-CN"/>
        </w:rPr>
        <w:t>..............</w:t>
      </w:r>
      <w:r w:rsidRPr="00AD7A56">
        <w:rPr>
          <w:rFonts w:ascii="Century Gothic" w:hAnsi="Century Gothic" w:cs="Gill Sans MT"/>
          <w:sz w:val="16"/>
          <w:szCs w:val="16"/>
          <w:lang w:eastAsia="zh-CN"/>
        </w:rPr>
        <w:t>................</w:t>
      </w:r>
    </w:p>
    <w:p w14:paraId="50971B9A" w14:textId="31C35026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sz w:val="16"/>
          <w:szCs w:val="16"/>
          <w:lang w:eastAsia="zh-CN"/>
        </w:rPr>
      </w:pPr>
      <w:r w:rsidRPr="00AD7A56">
        <w:rPr>
          <w:rFonts w:ascii="Century Gothic" w:hAnsi="Century Gothic" w:cs="Gill Sans MT"/>
          <w:sz w:val="16"/>
          <w:szCs w:val="16"/>
          <w:lang w:eastAsia="zh-CN"/>
        </w:rPr>
        <w:t>Regon..................................</w:t>
      </w:r>
      <w:r w:rsidR="008568CA" w:rsidRPr="00AD7A56">
        <w:rPr>
          <w:rFonts w:ascii="Century Gothic" w:hAnsi="Century Gothic" w:cs="Gill Sans MT"/>
          <w:sz w:val="16"/>
          <w:szCs w:val="16"/>
          <w:lang w:eastAsia="zh-CN"/>
        </w:rPr>
        <w:t>.............</w:t>
      </w:r>
      <w:r w:rsidRPr="00AD7A56">
        <w:rPr>
          <w:rFonts w:ascii="Century Gothic" w:hAnsi="Century Gothic" w:cs="Gill Sans MT"/>
          <w:sz w:val="16"/>
          <w:szCs w:val="16"/>
          <w:lang w:eastAsia="zh-CN"/>
        </w:rPr>
        <w:t>...........</w:t>
      </w:r>
    </w:p>
    <w:p w14:paraId="500AD1EA" w14:textId="77777777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sz w:val="16"/>
          <w:szCs w:val="16"/>
          <w:lang w:eastAsia="zh-CN"/>
        </w:rPr>
      </w:pPr>
    </w:p>
    <w:p w14:paraId="4A23D839" w14:textId="77777777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b/>
          <w:sz w:val="16"/>
          <w:szCs w:val="16"/>
          <w:lang w:eastAsia="zh-CN"/>
        </w:rPr>
      </w:pPr>
      <w:r w:rsidRPr="00AD7A56">
        <w:rPr>
          <w:rFonts w:ascii="Century Gothic" w:hAnsi="Century Gothic" w:cs="Gill Sans MT"/>
          <w:b/>
          <w:sz w:val="16"/>
          <w:szCs w:val="16"/>
          <w:lang w:eastAsia="zh-CN"/>
        </w:rPr>
        <w:t>DANE KONTAKTOWE:</w:t>
      </w:r>
    </w:p>
    <w:p w14:paraId="5C2AD0DB" w14:textId="5304DBC5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b/>
          <w:sz w:val="16"/>
          <w:szCs w:val="16"/>
          <w:lang w:val="en-US" w:eastAsia="zh-CN"/>
        </w:rPr>
      </w:pPr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Nr fax ............................</w:t>
      </w:r>
      <w:r w:rsidR="008568CA"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..............</w:t>
      </w:r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................</w:t>
      </w:r>
    </w:p>
    <w:p w14:paraId="719B4CB4" w14:textId="3BDC407C" w:rsidR="00D554C8" w:rsidRPr="00AD7A56" w:rsidRDefault="00D554C8" w:rsidP="007A1881">
      <w:pPr>
        <w:tabs>
          <w:tab w:val="left" w:pos="3240"/>
        </w:tabs>
        <w:spacing w:after="0" w:line="360" w:lineRule="auto"/>
        <w:ind w:right="5954"/>
        <w:rPr>
          <w:rFonts w:ascii="Century Gothic" w:hAnsi="Century Gothic" w:cs="Gill Sans MT"/>
          <w:sz w:val="28"/>
          <w:lang w:val="en-US" w:eastAsia="zh-CN"/>
        </w:rPr>
      </w:pPr>
      <w:proofErr w:type="spellStart"/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adres</w:t>
      </w:r>
      <w:proofErr w:type="spellEnd"/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 xml:space="preserve"> </w:t>
      </w:r>
      <w:proofErr w:type="gramStart"/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e-mail:...........</w:t>
      </w:r>
      <w:r w:rsidR="008568CA"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............</w:t>
      </w:r>
      <w:r w:rsidRPr="00AD7A56">
        <w:rPr>
          <w:rFonts w:ascii="Century Gothic" w:hAnsi="Century Gothic" w:cs="Gill Sans MT"/>
          <w:b/>
          <w:sz w:val="16"/>
          <w:szCs w:val="16"/>
          <w:lang w:val="en-US" w:eastAsia="zh-CN"/>
        </w:rPr>
        <w:t>.......................</w:t>
      </w:r>
      <w:proofErr w:type="gramEnd"/>
    </w:p>
    <w:p w14:paraId="6DDA8BDA" w14:textId="77777777" w:rsidR="00D554C8" w:rsidRPr="00AD7A56" w:rsidRDefault="00D554C8" w:rsidP="007A1881">
      <w:pPr>
        <w:keepNext/>
        <w:tabs>
          <w:tab w:val="num" w:pos="720"/>
        </w:tabs>
        <w:spacing w:before="720" w:after="360"/>
        <w:ind w:left="720" w:hanging="720"/>
        <w:jc w:val="center"/>
        <w:outlineLvl w:val="2"/>
        <w:rPr>
          <w:rFonts w:ascii="Century Gothic" w:hAnsi="Century Gothic" w:cs="Gill Sans MT"/>
          <w:b/>
          <w:bCs/>
          <w:sz w:val="28"/>
          <w:szCs w:val="20"/>
          <w:lang w:eastAsia="zh-CN"/>
        </w:rPr>
      </w:pPr>
      <w:r w:rsidRPr="00AD7A56">
        <w:rPr>
          <w:rFonts w:ascii="Century Gothic" w:hAnsi="Century Gothic" w:cs="Gill Sans MT"/>
          <w:b/>
          <w:bCs/>
          <w:sz w:val="28"/>
          <w:szCs w:val="20"/>
          <w:lang w:eastAsia="zh-CN"/>
        </w:rPr>
        <w:t xml:space="preserve">OFERTA  </w:t>
      </w:r>
    </w:p>
    <w:p w14:paraId="74340AC6" w14:textId="63A5A9A2" w:rsidR="00D554C8" w:rsidRPr="00AD7A56" w:rsidRDefault="00D554C8" w:rsidP="00D554C8">
      <w:pPr>
        <w:pStyle w:val="Tekstpodstawowywcity"/>
        <w:spacing w:after="240"/>
        <w:ind w:left="0" w:right="-60"/>
        <w:jc w:val="both"/>
        <w:rPr>
          <w:rFonts w:ascii="Century Gothic" w:hAnsi="Century Gothic" w:cs="Gill Sans MT"/>
          <w:sz w:val="17"/>
          <w:szCs w:val="17"/>
          <w:lang w:eastAsia="zh-CN"/>
        </w:rPr>
      </w:pPr>
      <w:r w:rsidRPr="00AD7A56">
        <w:rPr>
          <w:rFonts w:ascii="Century Gothic" w:hAnsi="Century Gothic" w:cs="Gill Sans MT"/>
          <w:sz w:val="17"/>
          <w:szCs w:val="17"/>
          <w:lang w:eastAsia="zh-CN"/>
        </w:rPr>
        <w:t xml:space="preserve">Stosownie do ogłoszonego postępowania o udzielenie zamówienia publicznego bez stosowania ustawy z dnia </w:t>
      </w:r>
      <w:r w:rsidRPr="00AD7A56">
        <w:rPr>
          <w:rFonts w:ascii="Century Gothic" w:hAnsi="Century Gothic"/>
          <w:sz w:val="17"/>
          <w:szCs w:val="17"/>
        </w:rPr>
        <w:t>11 września 2019 roku Prawo zamówień publicznych (</w:t>
      </w:r>
      <w:r w:rsidRPr="00AD7A56">
        <w:rPr>
          <w:rFonts w:ascii="Century Gothic" w:hAnsi="Century Gothic" w:cs="Gill Sans MT"/>
          <w:sz w:val="17"/>
          <w:szCs w:val="17"/>
        </w:rPr>
        <w:t>tekst jednolity Dz. U. z 202</w:t>
      </w:r>
      <w:r w:rsidR="00316F46" w:rsidRPr="00AD7A56">
        <w:rPr>
          <w:rFonts w:ascii="Century Gothic" w:hAnsi="Century Gothic" w:cs="Gill Sans MT"/>
          <w:sz w:val="17"/>
          <w:szCs w:val="17"/>
        </w:rPr>
        <w:t>4</w:t>
      </w:r>
      <w:r w:rsidRPr="00AD7A56">
        <w:rPr>
          <w:rFonts w:ascii="Century Gothic" w:hAnsi="Century Gothic" w:cs="Gill Sans MT"/>
          <w:sz w:val="17"/>
          <w:szCs w:val="17"/>
        </w:rPr>
        <w:t xml:space="preserve"> roku poz. 1</w:t>
      </w:r>
      <w:r w:rsidR="00316F46" w:rsidRPr="00AD7A56">
        <w:rPr>
          <w:rFonts w:ascii="Century Gothic" w:hAnsi="Century Gothic" w:cs="Gill Sans MT"/>
          <w:sz w:val="17"/>
          <w:szCs w:val="17"/>
        </w:rPr>
        <w:t>320 z późniejszymi zmianami</w:t>
      </w:r>
      <w:r w:rsidRPr="00AD7A56">
        <w:rPr>
          <w:rFonts w:ascii="Century Gothic" w:hAnsi="Century Gothic"/>
          <w:sz w:val="17"/>
          <w:szCs w:val="17"/>
        </w:rPr>
        <w:t>), z uwagi na szacunkową wartość zamówienia poniżej kwot określonych w art. 2 ust. 1 pkt. 1 ww. ustawy w oparciu o regulamin udzielania zamówień publicznych poza ustawą prawo zamówień publicznych</w:t>
      </w:r>
      <w:r w:rsidRPr="00AD7A56">
        <w:rPr>
          <w:rFonts w:ascii="Century Gothic" w:hAnsi="Century Gothic" w:cs="Gill Sans MT"/>
          <w:sz w:val="17"/>
          <w:szCs w:val="17"/>
          <w:lang w:eastAsia="zh-CN"/>
        </w:rPr>
        <w:t xml:space="preserve">, prowadzonego pod nazwą: </w:t>
      </w:r>
    </w:p>
    <w:p w14:paraId="1F513A41" w14:textId="77777777" w:rsidR="00A02D61" w:rsidRPr="00FE5F7B" w:rsidRDefault="00A02D61" w:rsidP="00A02D61">
      <w:pPr>
        <w:pStyle w:val="Sprawa"/>
        <w:spacing w:after="600"/>
        <w:jc w:val="center"/>
        <w:rPr>
          <w:b/>
          <w:i/>
          <w:iCs/>
          <w:color w:val="auto"/>
          <w:sz w:val="24"/>
          <w:szCs w:val="24"/>
        </w:rPr>
      </w:pPr>
      <w:r w:rsidRPr="00C463DF">
        <w:rPr>
          <w:b/>
          <w:bCs/>
          <w:i/>
          <w:iCs/>
          <w:color w:val="auto"/>
          <w:sz w:val="24"/>
          <w:szCs w:val="24"/>
        </w:rPr>
        <w:t>Zakup bezzałogowego pojazdu (</w:t>
      </w:r>
      <w:proofErr w:type="spellStart"/>
      <w:r w:rsidRPr="00C463DF">
        <w:rPr>
          <w:b/>
          <w:bCs/>
          <w:i/>
          <w:iCs/>
          <w:color w:val="auto"/>
          <w:sz w:val="24"/>
          <w:szCs w:val="24"/>
        </w:rPr>
        <w:t>drona</w:t>
      </w:r>
      <w:proofErr w:type="spellEnd"/>
      <w:r w:rsidRPr="00C463DF">
        <w:rPr>
          <w:b/>
          <w:bCs/>
          <w:i/>
          <w:iCs/>
          <w:color w:val="auto"/>
          <w:sz w:val="24"/>
          <w:szCs w:val="24"/>
        </w:rPr>
        <w:t>) zintegrowanego z kamerą termowizyjną oraz sprzętu (kamery termowizyjnej, urządzenia do pomiaru jakości powietrza i tabletu) na potrzeby realizacji projektu "Zapewnienie straży gminnej w Kościelisku wyposażenia niezbędnego do realizacji ochrony powietrza"</w:t>
      </w:r>
    </w:p>
    <w:p w14:paraId="1A19FCDF" w14:textId="77777777" w:rsidR="00A42F76" w:rsidRPr="002F43D0" w:rsidRDefault="00A42F76" w:rsidP="00A42F76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="Century Gothic" w:hAnsi="Century Gothic" w:cs="Book Antiqua"/>
          <w:i/>
          <w:color w:val="000000"/>
          <w:sz w:val="18"/>
          <w:szCs w:val="18"/>
          <w:lang w:eastAsia="zh-CN"/>
        </w:rPr>
      </w:pPr>
      <w:r w:rsidRPr="00851B1C">
        <w:rPr>
          <w:rFonts w:ascii="Century Gothic" w:hAnsi="Century Gothic" w:cs="Book Antiqua"/>
          <w:color w:val="000000"/>
          <w:sz w:val="18"/>
          <w:szCs w:val="18"/>
          <w:lang w:eastAsia="zh-CN"/>
        </w:rPr>
        <w:t>Oferuję wykonanie zamówienia w zakresie objętym zaproszeniem do złożenia oferty za łączną cenę w wysokości:</w:t>
      </w:r>
    </w:p>
    <w:p w14:paraId="7206B1C1" w14:textId="77777777" w:rsidR="00A42F76" w:rsidRPr="00BE0C52" w:rsidRDefault="00A42F76" w:rsidP="00A42F76">
      <w:pPr>
        <w:pStyle w:val="Tekstpodstawowy"/>
        <w:spacing w:after="120" w:line="360" w:lineRule="auto"/>
        <w:ind w:left="720"/>
        <w:jc w:val="center"/>
        <w:rPr>
          <w:rFonts w:ascii="Century Gothic" w:hAnsi="Century Gothic"/>
          <w:bCs/>
          <w:color w:val="C00000"/>
          <w:sz w:val="18"/>
          <w:szCs w:val="18"/>
        </w:rPr>
      </w:pPr>
      <w:r w:rsidRPr="00BE0C52">
        <w:rPr>
          <w:rFonts w:ascii="Century Gothic" w:hAnsi="Century Gothic"/>
          <w:bCs/>
          <w:color w:val="C00000"/>
          <w:sz w:val="18"/>
          <w:szCs w:val="18"/>
        </w:rPr>
        <w:t>................................................ ,</w:t>
      </w:r>
      <w:r>
        <w:rPr>
          <w:rFonts w:ascii="Century Gothic" w:hAnsi="Century Gothic"/>
          <w:bCs/>
          <w:color w:val="C00000"/>
          <w:sz w:val="18"/>
          <w:szCs w:val="18"/>
          <w:lang w:val="pl-PL"/>
        </w:rPr>
        <w:t xml:space="preserve"> </w:t>
      </w:r>
      <w:r w:rsidRPr="00BE0C52">
        <w:rPr>
          <w:rFonts w:ascii="Century Gothic" w:hAnsi="Century Gothic"/>
          <w:bCs/>
          <w:color w:val="C00000"/>
          <w:sz w:val="18"/>
          <w:szCs w:val="18"/>
        </w:rPr>
        <w:t>..................... zł brutto</w:t>
      </w:r>
    </w:p>
    <w:p w14:paraId="05DE228B" w14:textId="77777777" w:rsidR="00A42F76" w:rsidRDefault="00A42F76" w:rsidP="00C20BE6">
      <w:pPr>
        <w:pStyle w:val="Tekstpodstawowy"/>
        <w:spacing w:after="120"/>
        <w:ind w:left="720"/>
        <w:jc w:val="center"/>
        <w:rPr>
          <w:rFonts w:ascii="Century Gothic" w:hAnsi="Century Gothic"/>
          <w:color w:val="C00000"/>
          <w:sz w:val="18"/>
          <w:szCs w:val="18"/>
        </w:rPr>
      </w:pPr>
      <w:r w:rsidRPr="00954047">
        <w:rPr>
          <w:rFonts w:ascii="Century Gothic" w:hAnsi="Century Gothic"/>
          <w:color w:val="C00000"/>
          <w:sz w:val="18"/>
          <w:szCs w:val="18"/>
        </w:rPr>
        <w:t>słownie: ..................................................................................................................................................</w:t>
      </w:r>
    </w:p>
    <w:p w14:paraId="7667908B" w14:textId="77777777" w:rsidR="00C20BE6" w:rsidRPr="003E59BE" w:rsidRDefault="00C20BE6" w:rsidP="00C20BE6">
      <w:pPr>
        <w:pStyle w:val="Standard"/>
        <w:ind w:left="851"/>
        <w:rPr>
          <w:rFonts w:ascii="Century Gothic" w:hAnsi="Century Gothic"/>
          <w:i/>
          <w:iCs/>
          <w:sz w:val="16"/>
          <w:szCs w:val="16"/>
          <w:lang w:bidi="pl-PL"/>
        </w:rPr>
      </w:pPr>
      <w:r w:rsidRPr="003E59BE">
        <w:rPr>
          <w:rFonts w:ascii="Century Gothic" w:hAnsi="Century Gothic"/>
          <w:i/>
          <w:iCs/>
          <w:sz w:val="16"/>
          <w:szCs w:val="16"/>
          <w:lang w:bidi="pl-PL"/>
        </w:rPr>
        <w:t>w tym: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5"/>
        <w:gridCol w:w="1862"/>
        <w:gridCol w:w="901"/>
        <w:gridCol w:w="2481"/>
      </w:tblGrid>
      <w:tr w:rsidR="00C20BE6" w:rsidRPr="003E59BE" w14:paraId="4F321870" w14:textId="77777777" w:rsidTr="006E6E14">
        <w:trPr>
          <w:trHeight w:val="397"/>
        </w:trPr>
        <w:tc>
          <w:tcPr>
            <w:tcW w:w="3715" w:type="dxa"/>
            <w:vAlign w:val="center"/>
          </w:tcPr>
          <w:p w14:paraId="7E2113FC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 w:cs="Arial"/>
                <w:i/>
                <w:iCs/>
                <w:sz w:val="16"/>
                <w:szCs w:val="16"/>
              </w:rPr>
            </w:pPr>
            <w:r w:rsidRPr="003E59BE">
              <w:rPr>
                <w:rFonts w:ascii="Century Gothic" w:hAnsi="Century Gothic" w:cs="Arial"/>
                <w:i/>
                <w:iCs/>
                <w:sz w:val="16"/>
                <w:szCs w:val="16"/>
              </w:rPr>
              <w:t>Wyszczególnienie asortymentu</w:t>
            </w:r>
          </w:p>
        </w:tc>
        <w:tc>
          <w:tcPr>
            <w:tcW w:w="1862" w:type="dxa"/>
          </w:tcPr>
          <w:p w14:paraId="5608B58A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Proponowany model (ewentualnie link do proponowanego modelu)</w:t>
            </w:r>
          </w:p>
        </w:tc>
        <w:tc>
          <w:tcPr>
            <w:tcW w:w="901" w:type="dxa"/>
            <w:vAlign w:val="center"/>
          </w:tcPr>
          <w:p w14:paraId="272946E0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Liczba sztuk dostawy</w:t>
            </w:r>
          </w:p>
        </w:tc>
        <w:tc>
          <w:tcPr>
            <w:tcW w:w="2481" w:type="dxa"/>
            <w:vAlign w:val="center"/>
          </w:tcPr>
          <w:p w14:paraId="7590CDBF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 xml:space="preserve">Cena brutto </w:t>
            </w:r>
          </w:p>
        </w:tc>
      </w:tr>
      <w:tr w:rsidR="00C20BE6" w:rsidRPr="003E59BE" w14:paraId="316A411F" w14:textId="77777777" w:rsidTr="006E6E14">
        <w:trPr>
          <w:trHeight w:val="397"/>
        </w:trPr>
        <w:tc>
          <w:tcPr>
            <w:tcW w:w="3715" w:type="dxa"/>
            <w:vAlign w:val="center"/>
          </w:tcPr>
          <w:p w14:paraId="45807809" w14:textId="6ABE96F2" w:rsidR="00C20BE6" w:rsidRPr="00C20BE6" w:rsidRDefault="00C20BE6" w:rsidP="00C20BE6">
            <w:pPr>
              <w:pStyle w:val="Standard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C20BE6">
              <w:rPr>
                <w:rFonts w:ascii="Century Gothic" w:hAnsi="Century Gothic" w:cs="Arial"/>
                <w:sz w:val="18"/>
                <w:szCs w:val="18"/>
              </w:rPr>
              <w:t>D</w:t>
            </w:r>
            <w:r w:rsidRPr="00C20BE6">
              <w:rPr>
                <w:rFonts w:ascii="Century Gothic" w:hAnsi="Century Gothic" w:cs="Century Gothic"/>
                <w:sz w:val="18"/>
                <w:szCs w:val="18"/>
              </w:rPr>
              <w:t>ron do monitoringu emisji oraz identyfikacji nietypowych wzorców termicznych zintegrowany z kamerą termowizyjną</w:t>
            </w:r>
            <w:r w:rsidR="00B15B04">
              <w:rPr>
                <w:rFonts w:ascii="Century Gothic" w:hAnsi="Century Gothic" w:cs="Century Gothic"/>
                <w:sz w:val="18"/>
                <w:szCs w:val="18"/>
              </w:rPr>
              <w:t xml:space="preserve"> i pakietem gwarancyjnym</w:t>
            </w:r>
          </w:p>
        </w:tc>
        <w:tc>
          <w:tcPr>
            <w:tcW w:w="1862" w:type="dxa"/>
          </w:tcPr>
          <w:p w14:paraId="6C89C483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</w:p>
        </w:tc>
        <w:tc>
          <w:tcPr>
            <w:tcW w:w="901" w:type="dxa"/>
            <w:vAlign w:val="center"/>
          </w:tcPr>
          <w:p w14:paraId="7C44CE39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1 szt.</w:t>
            </w:r>
          </w:p>
        </w:tc>
        <w:tc>
          <w:tcPr>
            <w:tcW w:w="2481" w:type="dxa"/>
            <w:vAlign w:val="center"/>
          </w:tcPr>
          <w:p w14:paraId="76A84BA0" w14:textId="3C534FE2" w:rsidR="00C20BE6" w:rsidRPr="003E59BE" w:rsidRDefault="00C20BE6" w:rsidP="005710C2">
            <w:pPr>
              <w:pStyle w:val="Standard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……………………… zł brutto</w:t>
            </w:r>
          </w:p>
        </w:tc>
      </w:tr>
      <w:tr w:rsidR="00C20BE6" w:rsidRPr="003E59BE" w14:paraId="46CACD74" w14:textId="77777777" w:rsidTr="006E6E14">
        <w:trPr>
          <w:trHeight w:val="397"/>
        </w:trPr>
        <w:tc>
          <w:tcPr>
            <w:tcW w:w="3715" w:type="dxa"/>
            <w:vAlign w:val="center"/>
          </w:tcPr>
          <w:p w14:paraId="3F8CF938" w14:textId="248AFAA9" w:rsidR="00C20BE6" w:rsidRPr="00C20BE6" w:rsidRDefault="00C20BE6" w:rsidP="00C20BE6">
            <w:pPr>
              <w:pStyle w:val="Tekstpodstawowy2"/>
              <w:spacing w:after="0"/>
              <w:jc w:val="both"/>
              <w:rPr>
                <w:b w:val="0"/>
                <w:sz w:val="18"/>
                <w:szCs w:val="18"/>
              </w:rPr>
            </w:pPr>
            <w:r w:rsidRPr="00C20BE6">
              <w:rPr>
                <w:b w:val="0"/>
                <w:sz w:val="18"/>
                <w:szCs w:val="18"/>
              </w:rPr>
              <w:t>C</w:t>
            </w:r>
            <w:r w:rsidRPr="00C20BE6">
              <w:rPr>
                <w:b w:val="0"/>
                <w:color w:val="212121"/>
                <w:sz w:val="18"/>
                <w:szCs w:val="18"/>
              </w:rPr>
              <w:t>zujnik jakości powietrza</w:t>
            </w:r>
            <w:r w:rsidRPr="00C20BE6">
              <w:rPr>
                <w:b w:val="0"/>
                <w:sz w:val="18"/>
                <w:szCs w:val="18"/>
              </w:rPr>
              <w:t xml:space="preserve"> kompatybilny z dronem</w:t>
            </w:r>
          </w:p>
        </w:tc>
        <w:tc>
          <w:tcPr>
            <w:tcW w:w="1862" w:type="dxa"/>
          </w:tcPr>
          <w:p w14:paraId="1E41B6DB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</w:p>
        </w:tc>
        <w:tc>
          <w:tcPr>
            <w:tcW w:w="901" w:type="dxa"/>
            <w:vAlign w:val="center"/>
          </w:tcPr>
          <w:p w14:paraId="5A10BD68" w14:textId="77777777" w:rsidR="00C20BE6" w:rsidRPr="003E59BE" w:rsidRDefault="00C20BE6" w:rsidP="005710C2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1 szt.</w:t>
            </w:r>
          </w:p>
        </w:tc>
        <w:tc>
          <w:tcPr>
            <w:tcW w:w="2481" w:type="dxa"/>
            <w:vAlign w:val="center"/>
          </w:tcPr>
          <w:p w14:paraId="4F3F346B" w14:textId="37BC6BFE" w:rsidR="00C20BE6" w:rsidRPr="003E59BE" w:rsidRDefault="00C20BE6" w:rsidP="005710C2">
            <w:pPr>
              <w:pStyle w:val="Standard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……………………… zł brutto</w:t>
            </w:r>
          </w:p>
        </w:tc>
      </w:tr>
      <w:tr w:rsidR="00C20BE6" w:rsidRPr="003E59BE" w14:paraId="31D5CEC2" w14:textId="77777777" w:rsidTr="006E6E14">
        <w:trPr>
          <w:trHeight w:val="397"/>
        </w:trPr>
        <w:tc>
          <w:tcPr>
            <w:tcW w:w="3715" w:type="dxa"/>
            <w:vAlign w:val="center"/>
          </w:tcPr>
          <w:p w14:paraId="7DC004A2" w14:textId="7152DB00" w:rsidR="00C20BE6" w:rsidRPr="00C20BE6" w:rsidRDefault="00C20BE6" w:rsidP="00C20BE6">
            <w:pPr>
              <w:pStyle w:val="Tekstpodstawowy2"/>
              <w:spacing w:after="0"/>
              <w:jc w:val="both"/>
              <w:rPr>
                <w:b w:val="0"/>
                <w:sz w:val="18"/>
                <w:szCs w:val="18"/>
              </w:rPr>
            </w:pPr>
            <w:r w:rsidRPr="00C20BE6">
              <w:rPr>
                <w:b w:val="0"/>
                <w:sz w:val="18"/>
                <w:szCs w:val="18"/>
              </w:rPr>
              <w:lastRenderedPageBreak/>
              <w:t>Kamera termowizyjna ręczna</w:t>
            </w:r>
          </w:p>
        </w:tc>
        <w:tc>
          <w:tcPr>
            <w:tcW w:w="1862" w:type="dxa"/>
          </w:tcPr>
          <w:p w14:paraId="4A7EC1A6" w14:textId="77777777" w:rsidR="00C20BE6" w:rsidRPr="003E59BE" w:rsidRDefault="00C20BE6" w:rsidP="00C20BE6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</w:p>
        </w:tc>
        <w:tc>
          <w:tcPr>
            <w:tcW w:w="901" w:type="dxa"/>
            <w:vAlign w:val="center"/>
          </w:tcPr>
          <w:p w14:paraId="7BD7CE73" w14:textId="24984ED8" w:rsidR="00C20BE6" w:rsidRPr="003E59BE" w:rsidRDefault="00C20BE6" w:rsidP="00C20BE6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1 szt.</w:t>
            </w:r>
          </w:p>
        </w:tc>
        <w:tc>
          <w:tcPr>
            <w:tcW w:w="2481" w:type="dxa"/>
            <w:vAlign w:val="center"/>
          </w:tcPr>
          <w:p w14:paraId="2118071E" w14:textId="3F85C056" w:rsidR="00C20BE6" w:rsidRPr="003E59BE" w:rsidRDefault="00C20BE6" w:rsidP="00C20BE6">
            <w:pPr>
              <w:pStyle w:val="Standard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……………………… zł brutto</w:t>
            </w:r>
          </w:p>
        </w:tc>
      </w:tr>
      <w:tr w:rsidR="00C20BE6" w:rsidRPr="003E59BE" w14:paraId="4120DC05" w14:textId="77777777" w:rsidTr="006E6E14">
        <w:trPr>
          <w:trHeight w:val="397"/>
        </w:trPr>
        <w:tc>
          <w:tcPr>
            <w:tcW w:w="3715" w:type="dxa"/>
            <w:vAlign w:val="center"/>
          </w:tcPr>
          <w:p w14:paraId="5E0127F7" w14:textId="1EA6841A" w:rsidR="00C20BE6" w:rsidRPr="00C20BE6" w:rsidRDefault="00C20BE6" w:rsidP="00C20BE6">
            <w:pPr>
              <w:pStyle w:val="Tekstpodstawowy2"/>
              <w:spacing w:after="0"/>
              <w:jc w:val="both"/>
              <w:rPr>
                <w:b w:val="0"/>
                <w:sz w:val="18"/>
                <w:szCs w:val="18"/>
              </w:rPr>
            </w:pPr>
            <w:r w:rsidRPr="00C20BE6">
              <w:rPr>
                <w:b w:val="0"/>
                <w:sz w:val="18"/>
                <w:szCs w:val="18"/>
              </w:rPr>
              <w:t xml:space="preserve">Tablet typu </w:t>
            </w:r>
            <w:proofErr w:type="spellStart"/>
            <w:r w:rsidRPr="00C20BE6">
              <w:rPr>
                <w:b w:val="0"/>
                <w:sz w:val="18"/>
                <w:szCs w:val="18"/>
              </w:rPr>
              <w:t>rugged</w:t>
            </w:r>
            <w:proofErr w:type="spellEnd"/>
          </w:p>
        </w:tc>
        <w:tc>
          <w:tcPr>
            <w:tcW w:w="1862" w:type="dxa"/>
          </w:tcPr>
          <w:p w14:paraId="6D671096" w14:textId="77777777" w:rsidR="00C20BE6" w:rsidRPr="003E59BE" w:rsidRDefault="00C20BE6" w:rsidP="00C20BE6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</w:p>
        </w:tc>
        <w:tc>
          <w:tcPr>
            <w:tcW w:w="901" w:type="dxa"/>
            <w:vAlign w:val="center"/>
          </w:tcPr>
          <w:p w14:paraId="25F42CE0" w14:textId="0C91A5F3" w:rsidR="00C20BE6" w:rsidRPr="003E59BE" w:rsidRDefault="00C20BE6" w:rsidP="00C20BE6">
            <w:pPr>
              <w:pStyle w:val="Standard"/>
              <w:jc w:val="center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1 szt.</w:t>
            </w:r>
          </w:p>
        </w:tc>
        <w:tc>
          <w:tcPr>
            <w:tcW w:w="2481" w:type="dxa"/>
            <w:vAlign w:val="center"/>
          </w:tcPr>
          <w:p w14:paraId="236A53E2" w14:textId="2221D87D" w:rsidR="00C20BE6" w:rsidRPr="003E59BE" w:rsidRDefault="00C20BE6" w:rsidP="00C20BE6">
            <w:pPr>
              <w:pStyle w:val="Standard"/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</w:pPr>
            <w:r w:rsidRPr="003E59BE">
              <w:rPr>
                <w:rFonts w:ascii="Century Gothic" w:hAnsi="Century Gothic"/>
                <w:i/>
                <w:iCs/>
                <w:sz w:val="16"/>
                <w:szCs w:val="16"/>
                <w:lang w:bidi="pl-PL"/>
              </w:rPr>
              <w:t>……………………… zł brutto</w:t>
            </w:r>
          </w:p>
        </w:tc>
      </w:tr>
    </w:tbl>
    <w:p w14:paraId="58F2D1CD" w14:textId="77777777" w:rsidR="00C20BE6" w:rsidRDefault="00C20BE6" w:rsidP="00A42F76">
      <w:pPr>
        <w:pStyle w:val="Tekstpodstawowy"/>
        <w:spacing w:after="360"/>
        <w:ind w:left="720"/>
        <w:jc w:val="center"/>
        <w:rPr>
          <w:rFonts w:ascii="Century Gothic" w:hAnsi="Century Gothic"/>
          <w:color w:val="C00000"/>
          <w:sz w:val="18"/>
          <w:szCs w:val="18"/>
        </w:rPr>
      </w:pPr>
    </w:p>
    <w:p w14:paraId="35DFD17D" w14:textId="77777777" w:rsidR="00A42F76" w:rsidRPr="00AC4DE0" w:rsidRDefault="00A42F76" w:rsidP="00A42F76">
      <w:pPr>
        <w:tabs>
          <w:tab w:val="left" w:pos="284"/>
        </w:tabs>
        <w:spacing w:after="240" w:line="240" w:lineRule="auto"/>
        <w:ind w:left="284"/>
        <w:jc w:val="both"/>
        <w:rPr>
          <w:rFonts w:ascii="Century Gothic" w:hAnsi="Century Gothic" w:cs="Gill Sans MT"/>
          <w:b/>
          <w:color w:val="000000"/>
          <w:sz w:val="16"/>
          <w:szCs w:val="16"/>
          <w:u w:val="single"/>
        </w:rPr>
      </w:pPr>
      <w:r w:rsidRPr="00AC4DE0">
        <w:rPr>
          <w:rFonts w:ascii="Century Gothic" w:hAnsi="Century Gothic"/>
          <w:b/>
          <w:color w:val="000000"/>
          <w:sz w:val="16"/>
          <w:szCs w:val="16"/>
        </w:rPr>
        <w:t>UWAGA</w:t>
      </w:r>
      <w:r w:rsidRPr="00AC4DE0">
        <w:rPr>
          <w:rFonts w:ascii="Century Gothic" w:hAnsi="Century Gothic"/>
          <w:b/>
          <w:i/>
          <w:color w:val="000000"/>
          <w:sz w:val="16"/>
          <w:szCs w:val="16"/>
        </w:rPr>
        <w:t>: Wykonawca będący osobą fizyczną nieprowadzącą działalności gospodarczej, w cenie oferty musi uwzględnić wysokość składek ubezpieczeniowych oraz podatku, koniecznych do poniesienia przez Zamawiającego. Podana w formularzu ofertowym cena będzie traktowana jako cena za wykonanie usługi wraz z opłatami ponoszonymi przez Zamawiającego</w:t>
      </w:r>
      <w:r>
        <w:rPr>
          <w:rFonts w:ascii="Century Gothic" w:hAnsi="Century Gothic"/>
          <w:b/>
          <w:i/>
          <w:color w:val="000000"/>
          <w:sz w:val="16"/>
          <w:szCs w:val="16"/>
        </w:rPr>
        <w:t>.</w:t>
      </w:r>
    </w:p>
    <w:p w14:paraId="1F8908ED" w14:textId="7EE55B6C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 w:cs="Gill Sans MT"/>
          <w:sz w:val="18"/>
          <w:szCs w:val="18"/>
        </w:rPr>
        <w:t xml:space="preserve">Oświadczam, że zobowiązuję się do wykonania </w:t>
      </w:r>
      <w:r w:rsidRPr="00A42F76">
        <w:rPr>
          <w:rFonts w:ascii="Century Gothic" w:hAnsi="Century Gothic" w:cs="Gill Sans MT"/>
          <w:color w:val="EE0000"/>
          <w:sz w:val="18"/>
          <w:szCs w:val="18"/>
        </w:rPr>
        <w:t>zlecon</w:t>
      </w:r>
      <w:r w:rsidR="00A42F76" w:rsidRPr="00A42F76">
        <w:rPr>
          <w:rFonts w:ascii="Century Gothic" w:hAnsi="Century Gothic" w:cs="Gill Sans MT"/>
          <w:color w:val="EE0000"/>
          <w:sz w:val="18"/>
          <w:szCs w:val="18"/>
        </w:rPr>
        <w:t xml:space="preserve">ych </w:t>
      </w:r>
      <w:r w:rsidR="00C20BE6">
        <w:rPr>
          <w:rFonts w:ascii="Century Gothic" w:hAnsi="Century Gothic" w:cs="Gill Sans MT"/>
          <w:color w:val="EE0000"/>
          <w:sz w:val="18"/>
          <w:szCs w:val="18"/>
        </w:rPr>
        <w:t>dostaw</w:t>
      </w:r>
      <w:r w:rsidR="00A42F76">
        <w:rPr>
          <w:rFonts w:ascii="Century Gothic" w:hAnsi="Century Gothic" w:cs="Gill Sans MT"/>
          <w:sz w:val="18"/>
          <w:szCs w:val="18"/>
        </w:rPr>
        <w:t xml:space="preserve"> </w:t>
      </w:r>
      <w:r w:rsidRPr="00AD7A56">
        <w:rPr>
          <w:rFonts w:ascii="Century Gothic" w:hAnsi="Century Gothic" w:cs="Gill Sans MT"/>
          <w:sz w:val="18"/>
          <w:szCs w:val="18"/>
        </w:rPr>
        <w:t>stanowiąc</w:t>
      </w:r>
      <w:r w:rsidR="00A42F76">
        <w:rPr>
          <w:rFonts w:ascii="Century Gothic" w:hAnsi="Century Gothic" w:cs="Gill Sans MT"/>
          <w:sz w:val="18"/>
          <w:szCs w:val="18"/>
        </w:rPr>
        <w:t xml:space="preserve">ych </w:t>
      </w:r>
      <w:r w:rsidRPr="00AD7A56">
        <w:rPr>
          <w:rFonts w:ascii="Century Gothic" w:hAnsi="Century Gothic" w:cs="Gill Sans MT"/>
          <w:sz w:val="18"/>
          <w:szCs w:val="18"/>
        </w:rPr>
        <w:t xml:space="preserve">przedmiot zamówienia w terminie </w:t>
      </w:r>
      <w:r w:rsidRPr="00AD7A56">
        <w:rPr>
          <w:rFonts w:ascii="Century Gothic" w:hAnsi="Century Gothic" w:cs="Gill Sans MT"/>
          <w:b/>
          <w:sz w:val="18"/>
          <w:szCs w:val="18"/>
          <w:u w:val="single"/>
        </w:rPr>
        <w:t>wskazanym w zaproszeniu do złożenia oferty</w:t>
      </w:r>
      <w:r w:rsidRPr="00AD7A56">
        <w:rPr>
          <w:rFonts w:ascii="Century Gothic" w:hAnsi="Century Gothic"/>
          <w:b/>
          <w:bCs/>
          <w:sz w:val="18"/>
          <w:szCs w:val="18"/>
          <w:u w:val="single"/>
        </w:rPr>
        <w:t>.</w:t>
      </w:r>
    </w:p>
    <w:p w14:paraId="0CD3D399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 w:cs="Gill Sans MT"/>
          <w:sz w:val="18"/>
          <w:szCs w:val="18"/>
        </w:rPr>
        <w:t xml:space="preserve">Oświadczam, że </w:t>
      </w:r>
      <w:r w:rsidRPr="00AD7A56">
        <w:rPr>
          <w:rFonts w:ascii="Century Gothic" w:hAnsi="Century Gothic" w:cs="Arial"/>
          <w:sz w:val="18"/>
          <w:szCs w:val="18"/>
        </w:rPr>
        <w:t>cena ofertowa stanowiąca wynagrodzenie umowne, została ustalona z uwzględnieniem obowiązujących regulacji prawnych dotyczących minimalnego wynagrodzenia za pracę oraz minimalnej stawki godzinowej, w szczególności w sposób gwarantujący, iż wysokość wynagrodzenia za każdą godzinę wykonywania usług będących przedmiotem niniejszej umowy jest nie niższa, niż wysokość obowiązującej minimalnej stawki godzinowej.</w:t>
      </w:r>
    </w:p>
    <w:p w14:paraId="35695612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 w:cs="Gill Sans MT"/>
          <w:sz w:val="18"/>
          <w:szCs w:val="18"/>
        </w:rPr>
        <w:t xml:space="preserve">Oświadczam, że oferowana cena zawiera wszystkie koszty niezbędne do prawidłowego wykonania przedmiotu zamówienia </w:t>
      </w:r>
      <w:r w:rsidRPr="00AD7A56">
        <w:rPr>
          <w:rFonts w:ascii="Century Gothic" w:hAnsi="Century Gothic" w:cs="Gill Sans MT"/>
          <w:i/>
          <w:iCs/>
          <w:sz w:val="18"/>
          <w:szCs w:val="18"/>
        </w:rPr>
        <w:t>(</w:t>
      </w:r>
      <w:r w:rsidRPr="00AD7A56">
        <w:rPr>
          <w:rFonts w:ascii="Century Gothic" w:hAnsi="Century Gothic" w:cs="Book Antiqua"/>
          <w:i/>
          <w:iCs/>
          <w:sz w:val="18"/>
          <w:szCs w:val="18"/>
        </w:rPr>
        <w:t xml:space="preserve">tj. </w:t>
      </w:r>
      <w:r w:rsidRPr="00AD7A56">
        <w:rPr>
          <w:rFonts w:ascii="Century Gothic" w:hAnsi="Century Gothic" w:cs="BookAntiqua"/>
          <w:i/>
          <w:iCs/>
          <w:sz w:val="18"/>
          <w:szCs w:val="18"/>
        </w:rPr>
        <w:t>koszty wszelkich prac niezbędnych do zrealizowania przedmiotu zamówienia, a nie wymienionych w dokumentach, których wykonanie jest konieczne dla prawidłowego i kompleksowego wykonania przedmiotu zamówienia</w:t>
      </w:r>
      <w:r w:rsidRPr="00AD7A56">
        <w:rPr>
          <w:rFonts w:ascii="Century Gothic" w:hAnsi="Century Gothic" w:cs="Book Antiqua"/>
          <w:i/>
          <w:iCs/>
          <w:sz w:val="18"/>
          <w:szCs w:val="18"/>
        </w:rPr>
        <w:t>)</w:t>
      </w:r>
      <w:r w:rsidRPr="00AD7A56">
        <w:rPr>
          <w:rFonts w:ascii="Century Gothic" w:hAnsi="Century Gothic" w:cs="Book Antiqua"/>
          <w:sz w:val="18"/>
          <w:szCs w:val="18"/>
        </w:rPr>
        <w:t xml:space="preserve"> oraz wszystkie wymagane przepisami podatki i opłaty</w:t>
      </w:r>
      <w:r w:rsidRPr="00AD7A56">
        <w:rPr>
          <w:rFonts w:ascii="Century Gothic" w:hAnsi="Century Gothic" w:cs="Gill Sans MT"/>
          <w:sz w:val="18"/>
          <w:szCs w:val="18"/>
        </w:rPr>
        <w:t>.</w:t>
      </w:r>
    </w:p>
    <w:p w14:paraId="2517C0F0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 w:cs="Gill Sans MT"/>
          <w:sz w:val="18"/>
          <w:szCs w:val="18"/>
        </w:rPr>
        <w:t xml:space="preserve">Oświadczam, że uważam się za związanego niniejszą ofertą w </w:t>
      </w:r>
      <w:r w:rsidRPr="00AD7A56">
        <w:rPr>
          <w:rFonts w:ascii="Century Gothic" w:hAnsi="Century Gothic" w:cs="Gill Sans MT"/>
          <w:sz w:val="18"/>
          <w:szCs w:val="18"/>
          <w:lang w:eastAsia="zh-CN"/>
        </w:rPr>
        <w:t>okresie 30 dni.</w:t>
      </w:r>
    </w:p>
    <w:p w14:paraId="1B518D35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 w:cs="Arial"/>
          <w:sz w:val="18"/>
          <w:szCs w:val="18"/>
        </w:rPr>
        <w:t>Oświadczam, że:</w:t>
      </w:r>
    </w:p>
    <w:p w14:paraId="22A2F1D0" w14:textId="77777777" w:rsidR="00BE0C52" w:rsidRPr="00AD7A56" w:rsidRDefault="00BE0C52">
      <w:pPr>
        <w:numPr>
          <w:ilvl w:val="0"/>
          <w:numId w:val="11"/>
        </w:numPr>
        <w:tabs>
          <w:tab w:val="left" w:pos="567"/>
        </w:tabs>
        <w:spacing w:after="0" w:line="240" w:lineRule="auto"/>
        <w:ind w:left="567" w:hanging="283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 w:cs="Arial"/>
          <w:sz w:val="18"/>
          <w:szCs w:val="18"/>
        </w:rPr>
        <w:t>Zapoznałem się z zaproszeniem do złożenia oferty oraz pozostałymi załączonymi dokumentami i nie wnoszę do nich zastrzeżeń</w:t>
      </w:r>
    </w:p>
    <w:p w14:paraId="60237DF2" w14:textId="77777777" w:rsidR="00BE0C52" w:rsidRPr="00AD7A56" w:rsidRDefault="00BE0C52">
      <w:pPr>
        <w:numPr>
          <w:ilvl w:val="0"/>
          <w:numId w:val="11"/>
        </w:numPr>
        <w:tabs>
          <w:tab w:val="left" w:pos="567"/>
        </w:tabs>
        <w:spacing w:after="0" w:line="240" w:lineRule="auto"/>
        <w:ind w:left="567" w:hanging="283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 w:cs="Arial"/>
          <w:sz w:val="18"/>
          <w:szCs w:val="18"/>
        </w:rPr>
        <w:t>Uzyskałem wszelkie niezbędne informacje do przygotowania oferty</w:t>
      </w:r>
    </w:p>
    <w:p w14:paraId="4CA38E65" w14:textId="77777777" w:rsidR="00BE0C52" w:rsidRPr="00AD7A56" w:rsidRDefault="00BE0C52">
      <w:pPr>
        <w:numPr>
          <w:ilvl w:val="0"/>
          <w:numId w:val="11"/>
        </w:numPr>
        <w:tabs>
          <w:tab w:val="left" w:pos="567"/>
        </w:tabs>
        <w:spacing w:after="0" w:line="240" w:lineRule="auto"/>
        <w:ind w:left="567" w:hanging="283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/>
          <w:sz w:val="18"/>
          <w:szCs w:val="18"/>
        </w:rPr>
        <w:t>Akceptuję załączony do zaproszenia do złożenia oferty projekt umowy. Zobowiązuję się w przypadku wybrania mojej oferty do zawarciu umowy na warunkach w niej określonych, w miejscu i terminie wyznaczonym przez Zamawiającego.</w:t>
      </w:r>
    </w:p>
    <w:p w14:paraId="399A9E98" w14:textId="77777777" w:rsidR="00BE0C52" w:rsidRPr="00AD7A56" w:rsidRDefault="00BE0C52">
      <w:pPr>
        <w:numPr>
          <w:ilvl w:val="0"/>
          <w:numId w:val="11"/>
        </w:numPr>
        <w:tabs>
          <w:tab w:val="left" w:pos="567"/>
        </w:tabs>
        <w:spacing w:after="0" w:line="240" w:lineRule="auto"/>
        <w:ind w:left="567" w:hanging="283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 w:cs="Arial"/>
          <w:sz w:val="18"/>
          <w:szCs w:val="18"/>
        </w:rPr>
        <w:t xml:space="preserve">Niniejsza oferta jest zgodna z przedmiotem zamówienia i niniejszym zaproszeniem. </w:t>
      </w:r>
    </w:p>
    <w:p w14:paraId="7BC30841" w14:textId="77777777" w:rsidR="00BE0C52" w:rsidRPr="00AD7A56" w:rsidRDefault="00BE0C52">
      <w:pPr>
        <w:numPr>
          <w:ilvl w:val="0"/>
          <w:numId w:val="11"/>
        </w:numPr>
        <w:tabs>
          <w:tab w:val="left" w:pos="567"/>
        </w:tabs>
        <w:spacing w:after="120" w:line="240" w:lineRule="auto"/>
        <w:ind w:left="568" w:hanging="284"/>
        <w:jc w:val="both"/>
        <w:rPr>
          <w:rFonts w:ascii="Century Gothic" w:hAnsi="Century Gothic"/>
          <w:sz w:val="18"/>
          <w:szCs w:val="18"/>
        </w:rPr>
      </w:pPr>
      <w:r w:rsidRPr="00AD7A56">
        <w:rPr>
          <w:rFonts w:ascii="Century Gothic" w:hAnsi="Century Gothic"/>
          <w:sz w:val="18"/>
          <w:szCs w:val="18"/>
        </w:rPr>
        <w:t>Uwzględnione zostały zmiany i dodatkowe ustalenia wynikłe w trakcie procedury udzielenia zamówienia stanowiące integralną część zaproszenia do złożenia oferty, wyszczególnione we wszystkich dokonanych przez Zamawiającego pismach</w:t>
      </w:r>
    </w:p>
    <w:p w14:paraId="04209A0E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/>
          <w:sz w:val="18"/>
          <w:szCs w:val="18"/>
        </w:rPr>
        <w:t xml:space="preserve">Oświadczam, że </w:t>
      </w:r>
      <w:r w:rsidRPr="00AD7A56">
        <w:rPr>
          <w:rFonts w:ascii="Century Gothic" w:hAnsi="Century Gothic"/>
          <w:b/>
          <w:sz w:val="18"/>
          <w:szCs w:val="18"/>
        </w:rPr>
        <w:t>wypełniłem*</w:t>
      </w:r>
      <w:r w:rsidRPr="00AD7A56">
        <w:rPr>
          <w:rFonts w:ascii="Century Gothic" w:hAnsi="Century Gothic"/>
          <w:sz w:val="18"/>
          <w:szCs w:val="18"/>
        </w:rPr>
        <w:t xml:space="preserve"> obowiązki informacyjne przewidziane w art. 13 lub art. 14 RODO -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04.05.2016), wobec osób fizycznych, od których dane osobowe bezpośrednio lub pośrednio pozyskałem w celu ubiegania się o udzielenie zamówienia publicznego w niniejszym postępowaniu.</w:t>
      </w:r>
    </w:p>
    <w:p w14:paraId="71C2C90D" w14:textId="077AE9D0" w:rsidR="00BE0C52" w:rsidRPr="00AD7A56" w:rsidRDefault="00BE0C52" w:rsidP="00BE0C52">
      <w:pPr>
        <w:tabs>
          <w:tab w:val="left" w:pos="284"/>
        </w:tabs>
        <w:spacing w:after="120" w:line="240" w:lineRule="auto"/>
        <w:ind w:left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/>
          <w:i/>
          <w:sz w:val="14"/>
          <w:szCs w:val="14"/>
        </w:rPr>
        <w:t xml:space="preserve">* W </w:t>
      </w:r>
      <w:r w:rsidR="007B15A7" w:rsidRPr="00AD7A56">
        <w:rPr>
          <w:rFonts w:ascii="Century Gothic" w:hAnsi="Century Gothic"/>
          <w:i/>
          <w:sz w:val="14"/>
          <w:szCs w:val="14"/>
        </w:rPr>
        <w:t>przypadku,</w:t>
      </w:r>
      <w:r w:rsidRPr="00AD7A56">
        <w:rPr>
          <w:rFonts w:ascii="Century Gothic" w:hAnsi="Century Gothic"/>
          <w:i/>
          <w:sz w:val="14"/>
          <w:szCs w:val="14"/>
        </w:rPr>
        <w:t xml:space="preserve">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58A7D9E1" w14:textId="77777777" w:rsidR="00BE0C52" w:rsidRPr="00AD7A56" w:rsidRDefault="00BE0C52">
      <w:pPr>
        <w:numPr>
          <w:ilvl w:val="0"/>
          <w:numId w:val="15"/>
        </w:numPr>
        <w:tabs>
          <w:tab w:val="left" w:pos="284"/>
        </w:tabs>
        <w:spacing w:after="120" w:line="240" w:lineRule="auto"/>
        <w:ind w:left="284" w:hanging="284"/>
        <w:jc w:val="both"/>
        <w:rPr>
          <w:rFonts w:ascii="Century Gothic" w:hAnsi="Century Gothic" w:cs="Gill Sans MT"/>
          <w:b/>
          <w:sz w:val="18"/>
          <w:szCs w:val="18"/>
          <w:u w:val="single"/>
        </w:rPr>
      </w:pPr>
      <w:r w:rsidRPr="00AD7A56">
        <w:rPr>
          <w:rFonts w:ascii="Century Gothic" w:hAnsi="Century Gothic" w:cs="Times-Bold"/>
          <w:bCs/>
          <w:sz w:val="18"/>
          <w:szCs w:val="18"/>
        </w:rPr>
        <w:t>Osob</w:t>
      </w:r>
      <w:r w:rsidRPr="00AD7A56">
        <w:rPr>
          <w:rFonts w:ascii="Century Gothic" w:hAnsi="Century Gothic" w:cs="TTE1083578t00"/>
          <w:sz w:val="18"/>
          <w:szCs w:val="18"/>
        </w:rPr>
        <w:t xml:space="preserve">ą </w:t>
      </w:r>
      <w:r w:rsidRPr="00AD7A56">
        <w:rPr>
          <w:rFonts w:ascii="Century Gothic" w:hAnsi="Century Gothic" w:cs="Times-Bold"/>
          <w:bCs/>
          <w:sz w:val="18"/>
          <w:szCs w:val="18"/>
        </w:rPr>
        <w:t>uprawnioną do udzielania informacji na temat zło</w:t>
      </w:r>
      <w:r w:rsidRPr="00AD7A56">
        <w:rPr>
          <w:rFonts w:ascii="Century Gothic" w:hAnsi="Century Gothic" w:cs="TTE1083578t00"/>
          <w:sz w:val="18"/>
          <w:szCs w:val="18"/>
        </w:rPr>
        <w:t>ż</w:t>
      </w:r>
      <w:r w:rsidRPr="00AD7A56">
        <w:rPr>
          <w:rFonts w:ascii="Century Gothic" w:hAnsi="Century Gothic" w:cs="Times-Bold"/>
          <w:bCs/>
          <w:sz w:val="18"/>
          <w:szCs w:val="18"/>
        </w:rPr>
        <w:t>onej oferty jest ................................................ telefon .........................................</w:t>
      </w:r>
    </w:p>
    <w:p w14:paraId="3FCFEDDA" w14:textId="77777777" w:rsidR="0018278B" w:rsidRPr="00AD7A56" w:rsidRDefault="0018278B" w:rsidP="0018278B">
      <w:pPr>
        <w:tabs>
          <w:tab w:val="left" w:pos="708"/>
          <w:tab w:val="center" w:pos="4536"/>
          <w:tab w:val="right" w:pos="9072"/>
        </w:tabs>
        <w:ind w:left="142" w:hanging="284"/>
        <w:jc w:val="right"/>
        <w:rPr>
          <w:rFonts w:ascii="Century Gothic" w:hAnsi="Century Gothic" w:cs="Gill Sans MT"/>
          <w:b/>
          <w:sz w:val="17"/>
          <w:szCs w:val="17"/>
          <w:lang w:eastAsia="zh-CN"/>
        </w:rPr>
      </w:pPr>
    </w:p>
    <w:p w14:paraId="26E49A4A" w14:textId="77777777" w:rsidR="0018278B" w:rsidRPr="00AD7A56" w:rsidRDefault="0018278B" w:rsidP="0018278B">
      <w:pPr>
        <w:tabs>
          <w:tab w:val="left" w:pos="708"/>
          <w:tab w:val="center" w:pos="4536"/>
          <w:tab w:val="right" w:pos="9072"/>
        </w:tabs>
        <w:spacing w:after="0" w:line="240" w:lineRule="auto"/>
        <w:ind w:left="4508"/>
        <w:jc w:val="center"/>
        <w:rPr>
          <w:rFonts w:ascii="Century Gothic" w:hAnsi="Century Gothic" w:cs="Gill Sans MT"/>
          <w:b/>
          <w:sz w:val="18"/>
          <w:lang w:eastAsia="zh-CN"/>
        </w:rPr>
      </w:pPr>
      <w:r w:rsidRPr="00AD7A56">
        <w:rPr>
          <w:rFonts w:ascii="Century Gothic" w:hAnsi="Century Gothic" w:cs="Gill Sans MT"/>
          <w:b/>
          <w:sz w:val="18"/>
          <w:lang w:eastAsia="zh-CN"/>
        </w:rPr>
        <w:t>..............................................................................</w:t>
      </w:r>
    </w:p>
    <w:p w14:paraId="13BADD5C" w14:textId="56E89800" w:rsidR="002D3986" w:rsidRPr="00C20BE6" w:rsidRDefault="0018278B" w:rsidP="00C20BE6">
      <w:pPr>
        <w:ind w:left="4510" w:right="50"/>
        <w:jc w:val="center"/>
        <w:rPr>
          <w:rFonts w:ascii="Century Gothic" w:hAnsi="Century Gothic" w:cs="Gill Sans MT"/>
          <w:sz w:val="18"/>
          <w:lang w:eastAsia="zh-CN"/>
        </w:rPr>
      </w:pPr>
      <w:r w:rsidRPr="00AD7A56">
        <w:rPr>
          <w:rFonts w:ascii="Century Gothic" w:hAnsi="Century Gothic" w:cs="Gill Sans MT"/>
          <w:b/>
          <w:sz w:val="18"/>
          <w:lang w:eastAsia="zh-CN"/>
        </w:rPr>
        <w:t>(podpis osoby / osób upoważnionych)</w:t>
      </w:r>
    </w:p>
    <w:p w14:paraId="098A06F5" w14:textId="014F4082" w:rsidR="00941818" w:rsidRPr="00AD7A56" w:rsidRDefault="00941818" w:rsidP="00941818">
      <w:pPr>
        <w:spacing w:after="0" w:line="240" w:lineRule="auto"/>
        <w:ind w:right="50"/>
        <w:rPr>
          <w:rFonts w:ascii="Century Gothic" w:hAnsi="Century Gothic" w:cs="Gill Sans MT"/>
          <w:iCs/>
          <w:u w:val="single"/>
        </w:rPr>
      </w:pPr>
      <w:r w:rsidRPr="00AD7A56">
        <w:rPr>
          <w:i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935" distR="114935" simplePos="0" relativeHeight="251662336" behindDoc="0" locked="0" layoutInCell="1" allowOverlap="1" wp14:anchorId="7CA5588A" wp14:editId="6BEBD3D4">
                <wp:simplePos x="0" y="0"/>
                <wp:positionH relativeFrom="column">
                  <wp:posOffset>0</wp:posOffset>
                </wp:positionH>
                <wp:positionV relativeFrom="paragraph">
                  <wp:posOffset>228600</wp:posOffset>
                </wp:positionV>
                <wp:extent cx="2139315" cy="896620"/>
                <wp:effectExtent l="0" t="0" r="13335" b="17780"/>
                <wp:wrapNone/>
                <wp:docPr id="4" name="Pole tekstow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896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01FF6" w14:textId="77777777" w:rsidR="00941818" w:rsidRDefault="00941818" w:rsidP="00941818">
                            <w:pPr>
                              <w:spacing w:after="0" w:line="240" w:lineRule="auto"/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6786DCD5" w14:textId="77777777" w:rsidR="00941818" w:rsidRDefault="00941818" w:rsidP="00941818">
                            <w:pPr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3BD2C79F" w14:textId="77777777" w:rsidR="00941818" w:rsidRDefault="00941818" w:rsidP="00941818">
                            <w:pPr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2040FC59" w14:textId="77777777" w:rsidR="00941818" w:rsidRPr="00086ACB" w:rsidRDefault="00941818" w:rsidP="00941818">
                            <w:pPr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086ACB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A5588A" id="Pole tekstowe 4" o:spid="_x0000_s1028" type="#_x0000_t202" style="position:absolute;margin-left:0;margin-top:18pt;width:168.45pt;height:70.6pt;z-index:25166233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">
                <v:textbox>
                  <w:txbxContent>
                    <w:p w14:paraId="0B701FF6" w14:textId="77777777" w:rsidR="00941818" w:rsidRDefault="00941818" w:rsidP="00941818">
                      <w:pPr>
                        <w:spacing w:after="0" w:line="240" w:lineRule="auto"/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6786DCD5" w14:textId="77777777" w:rsidR="00941818" w:rsidRDefault="00941818" w:rsidP="00941818">
                      <w:pPr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3BD2C79F" w14:textId="77777777" w:rsidR="00941818" w:rsidRDefault="00941818" w:rsidP="00941818">
                      <w:pPr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2040FC59" w14:textId="77777777" w:rsidR="00941818" w:rsidRPr="00086ACB" w:rsidRDefault="00941818" w:rsidP="00941818">
                      <w:pPr>
                        <w:jc w:val="center"/>
                        <w:rPr>
                          <w:rFonts w:ascii="Century Gothic" w:hAnsi="Century Gothic"/>
                        </w:rPr>
                      </w:pPr>
                      <w:r w:rsidRPr="00086ACB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  <w:r w:rsidRPr="00AD7A56">
        <w:rPr>
          <w:rFonts w:ascii="Century Gothic" w:hAnsi="Century Gothic" w:cs="Gill Sans MT"/>
          <w:iCs/>
          <w:sz w:val="20"/>
          <w:szCs w:val="20"/>
          <w:u w:val="single"/>
        </w:rPr>
        <w:t>WYMAGANY DO ZŁOŻENIA WRZA Z OFERTĄ</w:t>
      </w:r>
      <w:r w:rsidRPr="00AD7A56">
        <w:rPr>
          <w:rFonts w:ascii="Century Gothic" w:hAnsi="Century Gothic" w:cs="Gill Sans MT"/>
          <w:iCs/>
          <w:sz w:val="20"/>
          <w:szCs w:val="20"/>
        </w:rPr>
        <w:t xml:space="preserve">                                                                </w:t>
      </w:r>
      <w:r w:rsidRPr="00AD7A56">
        <w:rPr>
          <w:rFonts w:ascii="Century Gothic" w:hAnsi="Century Gothic" w:cs="Gill Sans MT"/>
          <w:iCs/>
          <w:sz w:val="20"/>
          <w:szCs w:val="20"/>
          <w:u w:val="single"/>
        </w:rPr>
        <w:t xml:space="preserve">Załącznik nr </w:t>
      </w:r>
      <w:r w:rsidR="001F3004" w:rsidRPr="00AD7A56">
        <w:rPr>
          <w:rFonts w:ascii="Century Gothic" w:hAnsi="Century Gothic" w:cs="Gill Sans MT"/>
          <w:iCs/>
          <w:sz w:val="20"/>
          <w:szCs w:val="20"/>
          <w:u w:val="single"/>
        </w:rPr>
        <w:t>2</w:t>
      </w:r>
    </w:p>
    <w:p w14:paraId="0F398959" w14:textId="77777777" w:rsidR="00941818" w:rsidRPr="00AD7A56" w:rsidRDefault="00941818" w:rsidP="00941818">
      <w:pPr>
        <w:spacing w:after="0" w:line="240" w:lineRule="auto"/>
        <w:ind w:right="139"/>
        <w:rPr>
          <w:rFonts w:ascii="Century Gothic" w:hAnsi="Century Gothic" w:cs="Calibri"/>
        </w:rPr>
      </w:pPr>
    </w:p>
    <w:p w14:paraId="2D56D27B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76D58688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7897050A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54A957BA" w14:textId="77777777" w:rsidR="00941818" w:rsidRPr="00AD7A56" w:rsidRDefault="00941818" w:rsidP="00941818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7F976796" w14:textId="77777777" w:rsidR="00941818" w:rsidRPr="00AD7A56" w:rsidRDefault="00941818" w:rsidP="00941818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6E6DF0B5" w14:textId="77777777" w:rsidR="00941818" w:rsidRPr="00AD7A56" w:rsidRDefault="00941818" w:rsidP="00941818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Cs w:val="20"/>
          <w:lang w:eastAsia="zh-CN"/>
        </w:rPr>
      </w:pPr>
      <w:r w:rsidRPr="00AD7A56">
        <w:rPr>
          <w:rFonts w:ascii="Century Gothic" w:hAnsi="Century Gothic" w:cs="Gill Sans MT"/>
          <w:b/>
          <w:bCs/>
          <w:sz w:val="32"/>
          <w:szCs w:val="32"/>
          <w:lang w:eastAsia="zh-CN"/>
        </w:rPr>
        <w:t>Oświadczenie</w:t>
      </w:r>
    </w:p>
    <w:p w14:paraId="0AB83C7A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Arial"/>
          <w:b/>
          <w:u w:val="single"/>
        </w:rPr>
      </w:pPr>
      <w:r w:rsidRPr="00AD7A56">
        <w:rPr>
          <w:rFonts w:ascii="Century Gothic" w:hAnsi="Century Gothic" w:cs="Arial"/>
          <w:b/>
          <w:u w:val="single"/>
        </w:rPr>
        <w:t>DOTYCZĄCE SPEŁNIENIA WARUNKÓW UDZIAŁU W POSTĘPOWANIU</w:t>
      </w:r>
    </w:p>
    <w:p w14:paraId="58F4DD60" w14:textId="77777777" w:rsidR="00941818" w:rsidRPr="00AD7A56" w:rsidRDefault="00941818" w:rsidP="00941818">
      <w:pPr>
        <w:spacing w:after="0" w:line="24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</w:p>
    <w:p w14:paraId="44DD8989" w14:textId="77777777" w:rsidR="00941818" w:rsidRPr="00AD7A56" w:rsidRDefault="00941818" w:rsidP="00941818">
      <w:pPr>
        <w:spacing w:after="0" w:line="24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  <w:r w:rsidRPr="00AD7A56">
        <w:rPr>
          <w:rFonts w:ascii="Century Gothic" w:hAnsi="Century Gothic" w:cs="Arial"/>
          <w:sz w:val="20"/>
          <w:szCs w:val="20"/>
        </w:rPr>
        <w:t>Na potrzeby postępowania prowadzonego pn.:</w:t>
      </w:r>
    </w:p>
    <w:p w14:paraId="01F22890" w14:textId="77777777" w:rsidR="00941818" w:rsidRPr="00AD7A56" w:rsidRDefault="00941818" w:rsidP="00941818">
      <w:pPr>
        <w:pStyle w:val="Akapitzlist"/>
        <w:spacing w:after="0" w:line="240" w:lineRule="auto"/>
        <w:ind w:left="360"/>
        <w:jc w:val="center"/>
        <w:rPr>
          <w:rFonts w:ascii="Century Gothic" w:hAnsi="Century Gothic"/>
          <w:b/>
          <w:bCs/>
          <w:i/>
          <w:color w:val="auto"/>
          <w:sz w:val="20"/>
          <w:szCs w:val="20"/>
        </w:rPr>
      </w:pPr>
    </w:p>
    <w:p w14:paraId="0C5C03A5" w14:textId="77777777" w:rsidR="00C20BE6" w:rsidRPr="00FE5F7B" w:rsidRDefault="00C20BE6" w:rsidP="00C20BE6">
      <w:pPr>
        <w:pStyle w:val="Sprawa"/>
        <w:spacing w:after="600"/>
        <w:jc w:val="center"/>
        <w:rPr>
          <w:b/>
          <w:i/>
          <w:iCs/>
          <w:color w:val="auto"/>
          <w:sz w:val="24"/>
          <w:szCs w:val="24"/>
        </w:rPr>
      </w:pPr>
      <w:r w:rsidRPr="00C463DF">
        <w:rPr>
          <w:b/>
          <w:bCs/>
          <w:i/>
          <w:iCs/>
          <w:color w:val="auto"/>
          <w:sz w:val="24"/>
          <w:szCs w:val="24"/>
        </w:rPr>
        <w:t>Zakup bezzałogowego pojazdu (</w:t>
      </w:r>
      <w:proofErr w:type="spellStart"/>
      <w:r w:rsidRPr="00C463DF">
        <w:rPr>
          <w:b/>
          <w:bCs/>
          <w:i/>
          <w:iCs/>
          <w:color w:val="auto"/>
          <w:sz w:val="24"/>
          <w:szCs w:val="24"/>
        </w:rPr>
        <w:t>drona</w:t>
      </w:r>
      <w:proofErr w:type="spellEnd"/>
      <w:r w:rsidRPr="00C463DF">
        <w:rPr>
          <w:b/>
          <w:bCs/>
          <w:i/>
          <w:iCs/>
          <w:color w:val="auto"/>
          <w:sz w:val="24"/>
          <w:szCs w:val="24"/>
        </w:rPr>
        <w:t>) zintegrowanego z kamerą termowizyjną oraz sprzętu (kamery termowizyjnej, urządzenia do pomiaru jakości powietrza i tabletu) na potrzeby realizacji projektu "Zapewnienie straży gminnej w Kościelisku wyposażenia niezbędnego do realizacji ochrony powietrza"</w:t>
      </w:r>
    </w:p>
    <w:p w14:paraId="066618ED" w14:textId="77777777" w:rsidR="00941818" w:rsidRDefault="00941818" w:rsidP="00941818">
      <w:pPr>
        <w:spacing w:after="0" w:line="240" w:lineRule="auto"/>
        <w:ind w:right="142"/>
        <w:jc w:val="both"/>
        <w:rPr>
          <w:rFonts w:ascii="Century Gothic" w:hAnsi="Century Gothic" w:cs="Arial"/>
          <w:sz w:val="20"/>
          <w:szCs w:val="20"/>
        </w:rPr>
      </w:pPr>
      <w:r w:rsidRPr="00AD7A56">
        <w:rPr>
          <w:rFonts w:ascii="Century Gothic" w:hAnsi="Century Gothic" w:cs="Arial"/>
          <w:sz w:val="20"/>
          <w:szCs w:val="20"/>
        </w:rPr>
        <w:t xml:space="preserve">prowadzonego przez </w:t>
      </w:r>
      <w:r w:rsidRPr="00AD7A56">
        <w:rPr>
          <w:rFonts w:ascii="Century Gothic" w:hAnsi="Century Gothic" w:cs="Arial"/>
          <w:b/>
          <w:sz w:val="20"/>
          <w:szCs w:val="20"/>
        </w:rPr>
        <w:t>Gminę Kościelisko</w:t>
      </w:r>
      <w:r w:rsidRPr="00AD7A56">
        <w:rPr>
          <w:rFonts w:ascii="Century Gothic" w:hAnsi="Century Gothic" w:cs="Arial"/>
          <w:i/>
          <w:sz w:val="20"/>
          <w:szCs w:val="20"/>
        </w:rPr>
        <w:t xml:space="preserve">, </w:t>
      </w:r>
      <w:r w:rsidRPr="00AD7A56">
        <w:rPr>
          <w:rFonts w:ascii="Century Gothic" w:hAnsi="Century Gothic" w:cs="Arial"/>
          <w:sz w:val="20"/>
          <w:szCs w:val="20"/>
        </w:rPr>
        <w:t>oświadczam, co następuje:</w:t>
      </w:r>
    </w:p>
    <w:p w14:paraId="0FCF2C5D" w14:textId="77777777" w:rsidR="008B3DE3" w:rsidRDefault="008B3DE3" w:rsidP="00941818">
      <w:pPr>
        <w:spacing w:after="0" w:line="240" w:lineRule="auto"/>
        <w:ind w:right="142"/>
        <w:jc w:val="both"/>
        <w:rPr>
          <w:rFonts w:ascii="Century Gothic" w:hAnsi="Century Gothic" w:cs="Arial"/>
          <w:sz w:val="20"/>
          <w:szCs w:val="20"/>
        </w:rPr>
      </w:pPr>
    </w:p>
    <w:p w14:paraId="3E47CE59" w14:textId="77777777" w:rsidR="008B3DE3" w:rsidRDefault="008B3DE3" w:rsidP="008B3DE3">
      <w:pPr>
        <w:pStyle w:val="Tekstpodstawowy2"/>
        <w:spacing w:after="240"/>
      </w:pPr>
      <w:r w:rsidRPr="008D1757">
        <w:t>Oświadczam, że spełniam warunki udziału w postępowaniu, określone przez Zamawiającego ego w pkt. 6.1 Zaproszenia do składania ofert</w:t>
      </w:r>
      <w:r>
        <w:t xml:space="preserve"> odnośnie:</w:t>
      </w:r>
    </w:p>
    <w:p w14:paraId="63C41455" w14:textId="2939C3EE" w:rsidR="008B3DE3" w:rsidRPr="006E3926" w:rsidRDefault="008B3DE3" w:rsidP="008B3DE3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284"/>
        </w:tabs>
        <w:adjustRightInd w:val="0"/>
        <w:spacing w:after="60" w:line="240" w:lineRule="auto"/>
        <w:ind w:left="284" w:right="142" w:hanging="284"/>
        <w:contextualSpacing w:val="0"/>
        <w:jc w:val="both"/>
        <w:textAlignment w:val="baseline"/>
        <w:rPr>
          <w:rFonts w:ascii="Century Gothic" w:hAnsi="Century Gothic" w:cs="Arial"/>
          <w:b/>
          <w:i/>
          <w:spacing w:val="2"/>
          <w:sz w:val="18"/>
          <w:szCs w:val="18"/>
          <w:shd w:val="clear" w:color="auto" w:fill="FFFFFF"/>
          <w:lang w:val="pl-PL"/>
        </w:rPr>
      </w:pPr>
      <w:r w:rsidRPr="001F4482"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 xml:space="preserve">Posiadanych uprawnień do wykonywania określonej działalności lub czynności </w:t>
      </w:r>
      <w:r w:rsidRPr="001F4482">
        <w:rPr>
          <w:rFonts w:ascii="Century Gothic" w:hAnsi="Century Gothic" w:cs="Arial"/>
          <w:i/>
          <w:iCs/>
          <w:spacing w:val="2"/>
          <w:sz w:val="18"/>
          <w:szCs w:val="18"/>
          <w:shd w:val="clear" w:color="auto" w:fill="FFFFFF"/>
          <w:lang w:val="pl-PL"/>
        </w:rPr>
        <w:t>(jeśli przepisy prawa tego wymagają)</w:t>
      </w:r>
    </w:p>
    <w:tbl>
      <w:tblPr>
        <w:tblStyle w:val="Tabela-Siatka"/>
        <w:tblW w:w="8930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0"/>
      </w:tblGrid>
      <w:tr w:rsidR="008B3DE3" w14:paraId="441C0EC2" w14:textId="77777777" w:rsidTr="00F20156">
        <w:tc>
          <w:tcPr>
            <w:tcW w:w="8930" w:type="dxa"/>
          </w:tcPr>
          <w:p w14:paraId="744CDF36" w14:textId="3702BCCD" w:rsidR="008B3DE3" w:rsidRPr="008714C9" w:rsidRDefault="008B3DE3" w:rsidP="008B3DE3">
            <w:pPr>
              <w:pStyle w:val="Akapitzlist"/>
              <w:widowControl w:val="0"/>
              <w:tabs>
                <w:tab w:val="left" w:pos="3093"/>
              </w:tabs>
              <w:adjustRightInd w:val="0"/>
              <w:spacing w:after="120" w:line="240" w:lineRule="auto"/>
              <w:ind w:left="317"/>
              <w:contextualSpacing w:val="0"/>
              <w:jc w:val="both"/>
              <w:textAlignment w:val="baseline"/>
              <w:rPr>
                <w:rFonts w:ascii="Century Gothic" w:hAnsi="Century Gothic" w:cs="Arial"/>
                <w:iCs/>
                <w:spacing w:val="2"/>
                <w:sz w:val="18"/>
                <w:szCs w:val="18"/>
                <w:shd w:val="clear" w:color="auto" w:fill="FFFFFF"/>
                <w:lang w:val="pl-PL"/>
              </w:rPr>
            </w:pPr>
          </w:p>
        </w:tc>
      </w:tr>
    </w:tbl>
    <w:p w14:paraId="036EF0F0" w14:textId="77777777" w:rsidR="008B3DE3" w:rsidRPr="001F4482" w:rsidRDefault="008B3DE3" w:rsidP="008B3DE3">
      <w:pPr>
        <w:pStyle w:val="Akapitzlist"/>
        <w:widowControl w:val="0"/>
        <w:adjustRightInd w:val="0"/>
        <w:spacing w:after="0" w:line="240" w:lineRule="auto"/>
        <w:ind w:left="284" w:right="142"/>
        <w:contextualSpacing w:val="0"/>
        <w:jc w:val="both"/>
        <w:textAlignment w:val="baseline"/>
        <w:rPr>
          <w:rFonts w:ascii="Century Gothic" w:hAnsi="Century Gothic" w:cs="Arial"/>
          <w:b/>
          <w:i/>
          <w:spacing w:val="2"/>
          <w:sz w:val="18"/>
          <w:szCs w:val="18"/>
          <w:shd w:val="clear" w:color="auto" w:fill="FFFFFF"/>
          <w:lang w:val="pl-PL"/>
        </w:rPr>
      </w:pPr>
    </w:p>
    <w:p w14:paraId="521DCD1A" w14:textId="77777777" w:rsidR="008B3DE3" w:rsidRPr="00C8212E" w:rsidRDefault="008B3DE3" w:rsidP="008B3DE3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284"/>
        </w:tabs>
        <w:adjustRightInd w:val="0"/>
        <w:spacing w:after="60" w:line="240" w:lineRule="auto"/>
        <w:ind w:left="284" w:right="142" w:hanging="284"/>
        <w:contextualSpacing w:val="0"/>
        <w:jc w:val="both"/>
        <w:textAlignment w:val="baseline"/>
        <w:rPr>
          <w:rFonts w:ascii="Century Gothic" w:hAnsi="Century Gothic" w:cs="Arial"/>
          <w:b/>
          <w:i/>
          <w:spacing w:val="2"/>
          <w:sz w:val="18"/>
          <w:szCs w:val="18"/>
          <w:shd w:val="clear" w:color="auto" w:fill="FFFFFF"/>
          <w:lang w:val="pl-PL"/>
        </w:rPr>
      </w:pPr>
      <w:r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>P</w:t>
      </w:r>
      <w:r w:rsidRPr="001F4482">
        <w:rPr>
          <w:rFonts w:ascii="Century Gothic" w:hAnsi="Century Gothic" w:cs="Gill Sans MT"/>
          <w:bCs/>
          <w:sz w:val="18"/>
          <w:szCs w:val="18"/>
          <w:lang w:val="pl-PL"/>
        </w:rPr>
        <w:t>osiada</w:t>
      </w:r>
      <w:r>
        <w:rPr>
          <w:rFonts w:ascii="Century Gothic" w:hAnsi="Century Gothic" w:cs="Gill Sans MT"/>
          <w:bCs/>
          <w:sz w:val="18"/>
          <w:szCs w:val="18"/>
          <w:lang w:val="pl-PL"/>
        </w:rPr>
        <w:t>nej w</w:t>
      </w:r>
      <w:r w:rsidRPr="001F4482"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>iedz</w:t>
      </w:r>
      <w:r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>y</w:t>
      </w:r>
      <w:r w:rsidRPr="001F4482"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 xml:space="preserve"> i doświadczeni</w:t>
      </w:r>
      <w:r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 xml:space="preserve">a oraz </w:t>
      </w:r>
      <w:r w:rsidRPr="001F4482"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>dyspon</w:t>
      </w:r>
      <w:r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 xml:space="preserve">owania </w:t>
      </w:r>
      <w:r w:rsidRPr="001F4482">
        <w:rPr>
          <w:rFonts w:ascii="Century Gothic" w:hAnsi="Century Gothic" w:cs="Arial"/>
          <w:bCs/>
          <w:spacing w:val="2"/>
          <w:sz w:val="18"/>
          <w:szCs w:val="18"/>
          <w:shd w:val="clear" w:color="auto" w:fill="FFFFFF"/>
          <w:lang w:val="pl-PL"/>
        </w:rPr>
        <w:t>odpowiednim potencjałem technicznym i osobami zdolnymi do wykonania</w:t>
      </w:r>
      <w:r w:rsidRPr="001F4482"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 xml:space="preserve"> zamówienia</w:t>
      </w:r>
      <w:r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>:</w:t>
      </w:r>
    </w:p>
    <w:tbl>
      <w:tblPr>
        <w:tblStyle w:val="Tabela-Siatka"/>
        <w:tblW w:w="8930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0"/>
      </w:tblGrid>
      <w:tr w:rsidR="008B3DE3" w14:paraId="7F0DA6E3" w14:textId="77777777" w:rsidTr="00F20156">
        <w:tc>
          <w:tcPr>
            <w:tcW w:w="8930" w:type="dxa"/>
          </w:tcPr>
          <w:p w14:paraId="68D2EE52" w14:textId="7F11E61A" w:rsidR="008B3DE3" w:rsidRPr="00286B43" w:rsidRDefault="008B3DE3" w:rsidP="00F20156">
            <w:pPr>
              <w:widowControl w:val="0"/>
              <w:tabs>
                <w:tab w:val="left" w:pos="601"/>
              </w:tabs>
              <w:suppressAutoHyphens/>
              <w:autoSpaceDN w:val="0"/>
              <w:spacing w:after="60"/>
              <w:ind w:left="601"/>
              <w:jc w:val="both"/>
              <w:rPr>
                <w:rFonts w:ascii="Century Gothic" w:hAnsi="Century Gothic" w:cs="Mangal"/>
                <w:i/>
                <w:color w:val="833C0B"/>
                <w:kern w:val="3"/>
                <w:sz w:val="18"/>
                <w:szCs w:val="18"/>
                <w:lang w:eastAsia="zh-CN" w:bidi="hi-IN"/>
              </w:rPr>
            </w:pPr>
          </w:p>
        </w:tc>
      </w:tr>
    </w:tbl>
    <w:p w14:paraId="49C85045" w14:textId="77777777" w:rsidR="008B3DE3" w:rsidRPr="002F4E5B" w:rsidRDefault="008B3DE3" w:rsidP="008B3DE3">
      <w:pPr>
        <w:pStyle w:val="Akapitzlist"/>
        <w:widowControl w:val="0"/>
        <w:adjustRightInd w:val="0"/>
        <w:spacing w:after="0" w:line="240" w:lineRule="auto"/>
        <w:ind w:left="284" w:right="142"/>
        <w:contextualSpacing w:val="0"/>
        <w:jc w:val="both"/>
        <w:textAlignment w:val="baseline"/>
        <w:rPr>
          <w:rFonts w:ascii="Century Gothic" w:hAnsi="Century Gothic" w:cs="Arial"/>
          <w:b/>
          <w:i/>
          <w:spacing w:val="2"/>
          <w:sz w:val="18"/>
          <w:szCs w:val="18"/>
          <w:shd w:val="clear" w:color="auto" w:fill="FFFFFF"/>
          <w:lang w:val="pl-PL"/>
        </w:rPr>
      </w:pPr>
    </w:p>
    <w:p w14:paraId="24BC4002" w14:textId="77777777" w:rsidR="008B3DE3" w:rsidRPr="00955823" w:rsidRDefault="008B3DE3" w:rsidP="008B3DE3">
      <w:pPr>
        <w:pStyle w:val="Akapitzlist"/>
        <w:widowControl w:val="0"/>
        <w:numPr>
          <w:ilvl w:val="0"/>
          <w:numId w:val="7"/>
        </w:numPr>
        <w:tabs>
          <w:tab w:val="clear" w:pos="1440"/>
          <w:tab w:val="num" w:pos="284"/>
        </w:tabs>
        <w:adjustRightInd w:val="0"/>
        <w:spacing w:after="120" w:line="240" w:lineRule="auto"/>
        <w:ind w:left="284" w:right="-2" w:hanging="284"/>
        <w:contextualSpacing w:val="0"/>
        <w:jc w:val="both"/>
        <w:textAlignment w:val="baseline"/>
        <w:rPr>
          <w:rFonts w:ascii="Century Gothic" w:hAnsi="Century Gothic" w:cs="Arial"/>
          <w:b/>
          <w:spacing w:val="2"/>
          <w:sz w:val="18"/>
          <w:szCs w:val="18"/>
          <w:shd w:val="clear" w:color="auto" w:fill="FFFFFF"/>
          <w:lang w:val="pl-PL"/>
        </w:rPr>
      </w:pPr>
      <w:r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 xml:space="preserve">Pozostawania </w:t>
      </w:r>
      <w:r w:rsidRPr="00067990"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>w odpowiedniej sytuacji ekonomicznej i finansowej celem prawidłowego i terminowego zrealizowania przedmiotu zamówienia</w:t>
      </w:r>
      <w:r>
        <w:rPr>
          <w:rFonts w:ascii="Century Gothic" w:hAnsi="Century Gothic" w:cs="Arial"/>
          <w:spacing w:val="2"/>
          <w:sz w:val="18"/>
          <w:szCs w:val="18"/>
          <w:shd w:val="clear" w:color="auto" w:fill="FFFFFF"/>
          <w:lang w:val="pl-PL"/>
        </w:rPr>
        <w:t>:</w:t>
      </w:r>
    </w:p>
    <w:tbl>
      <w:tblPr>
        <w:tblStyle w:val="Tabela-Siatka"/>
        <w:tblW w:w="8930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0"/>
      </w:tblGrid>
      <w:tr w:rsidR="008B3DE3" w14:paraId="7359D457" w14:textId="77777777" w:rsidTr="00F20156">
        <w:tc>
          <w:tcPr>
            <w:tcW w:w="8930" w:type="dxa"/>
          </w:tcPr>
          <w:p w14:paraId="64F05781" w14:textId="5F784DD6" w:rsidR="008B3DE3" w:rsidRPr="00C20BE6" w:rsidRDefault="008B3DE3" w:rsidP="00C20BE6">
            <w:pPr>
              <w:widowControl w:val="0"/>
              <w:tabs>
                <w:tab w:val="num" w:pos="317"/>
                <w:tab w:val="left" w:pos="3093"/>
              </w:tabs>
              <w:adjustRightInd w:val="0"/>
              <w:spacing w:after="120"/>
              <w:ind w:left="1080"/>
              <w:jc w:val="both"/>
              <w:textAlignment w:val="baseline"/>
              <w:rPr>
                <w:rFonts w:ascii="Century Gothic" w:hAnsi="Century Gothic" w:cs="Arial"/>
                <w:iCs/>
                <w:spacing w:val="2"/>
                <w:sz w:val="18"/>
                <w:szCs w:val="18"/>
                <w:shd w:val="clear" w:color="auto" w:fill="FFFFFF"/>
              </w:rPr>
            </w:pPr>
          </w:p>
        </w:tc>
      </w:tr>
    </w:tbl>
    <w:p w14:paraId="5833FDB2" w14:textId="77777777" w:rsidR="008B3DE3" w:rsidRPr="002F4E5B" w:rsidRDefault="008B3DE3" w:rsidP="008B3DE3">
      <w:pPr>
        <w:pStyle w:val="Akapitzlist"/>
        <w:widowControl w:val="0"/>
        <w:adjustRightInd w:val="0"/>
        <w:spacing w:after="0" w:line="240" w:lineRule="auto"/>
        <w:ind w:left="284" w:right="142"/>
        <w:contextualSpacing w:val="0"/>
        <w:jc w:val="both"/>
        <w:textAlignment w:val="baseline"/>
        <w:rPr>
          <w:rFonts w:ascii="Century Gothic" w:hAnsi="Century Gothic" w:cs="Arial"/>
          <w:b/>
          <w:spacing w:val="2"/>
          <w:sz w:val="18"/>
          <w:szCs w:val="18"/>
          <w:shd w:val="clear" w:color="auto" w:fill="FFFFFF"/>
          <w:lang w:val="pl-PL"/>
        </w:rPr>
      </w:pPr>
    </w:p>
    <w:p w14:paraId="5D988BAD" w14:textId="77777777" w:rsidR="008B3DE3" w:rsidRPr="007E6E05" w:rsidRDefault="008B3DE3" w:rsidP="008B3DE3">
      <w:pPr>
        <w:keepNext/>
        <w:autoSpaceDE w:val="0"/>
        <w:autoSpaceDN w:val="0"/>
        <w:spacing w:after="0" w:line="240" w:lineRule="auto"/>
        <w:ind w:right="-108"/>
        <w:outlineLvl w:val="8"/>
        <w:rPr>
          <w:rFonts w:ascii="Century Gothic" w:hAnsi="Century Gothic" w:cs="Arial"/>
          <w:bCs/>
          <w:i/>
          <w:iCs/>
          <w:sz w:val="16"/>
          <w:szCs w:val="16"/>
        </w:rPr>
      </w:pPr>
      <w:r w:rsidRPr="007E6E05">
        <w:rPr>
          <w:rFonts w:ascii="Century Gothic" w:hAnsi="Century Gothic" w:cs="Arial"/>
          <w:bCs/>
          <w:i/>
          <w:iCs/>
          <w:sz w:val="16"/>
          <w:szCs w:val="16"/>
        </w:rPr>
        <w:t>Uwaga:</w:t>
      </w:r>
    </w:p>
    <w:p w14:paraId="403348E9" w14:textId="77777777" w:rsidR="008B3DE3" w:rsidRDefault="008B3DE3" w:rsidP="008B3DE3">
      <w:pPr>
        <w:pStyle w:val="Akapitzlist"/>
        <w:widowControl w:val="0"/>
        <w:adjustRightInd w:val="0"/>
        <w:spacing w:after="0" w:line="240" w:lineRule="auto"/>
        <w:ind w:left="284" w:right="142"/>
        <w:contextualSpacing w:val="0"/>
        <w:jc w:val="both"/>
        <w:textAlignment w:val="baseline"/>
        <w:rPr>
          <w:rFonts w:ascii="Century Gothic" w:eastAsia="Times New Roman" w:hAnsi="Century Gothic" w:cs="Times New Roman"/>
          <w:i/>
          <w:iCs/>
          <w:sz w:val="16"/>
          <w:szCs w:val="16"/>
          <w:u w:val="single"/>
          <w:lang w:val="pl-PL" w:eastAsia="zh-CN"/>
        </w:rPr>
      </w:pPr>
      <w:r w:rsidRPr="007E6E05">
        <w:rPr>
          <w:rFonts w:ascii="Century Gothic" w:eastAsia="Times New Roman" w:hAnsi="Century Gothic" w:cs="Times New Roman"/>
          <w:i/>
          <w:iCs/>
          <w:sz w:val="16"/>
          <w:szCs w:val="16"/>
          <w:u w:val="single"/>
          <w:lang w:val="pl-PL" w:eastAsia="zh-CN"/>
        </w:rPr>
        <w:t>Dowody potwierdzające spełnienie warunków udziału w postepowaniu wybrany Wykonawca będzie zobowiązany dostarczyć Zamawiającemu najpóźniej w dniu podpisania umowy.</w:t>
      </w:r>
    </w:p>
    <w:p w14:paraId="1794B09A" w14:textId="77777777" w:rsidR="008B3DE3" w:rsidRDefault="008B3DE3" w:rsidP="00941818">
      <w:pPr>
        <w:spacing w:after="0" w:line="240" w:lineRule="auto"/>
        <w:ind w:right="142"/>
        <w:jc w:val="both"/>
        <w:rPr>
          <w:rFonts w:ascii="Century Gothic" w:hAnsi="Century Gothic" w:cs="Arial"/>
          <w:sz w:val="20"/>
          <w:szCs w:val="20"/>
        </w:rPr>
      </w:pPr>
    </w:p>
    <w:p w14:paraId="7C8F19E1" w14:textId="77777777" w:rsidR="00A80119" w:rsidRPr="00AD7A56" w:rsidRDefault="00A80119" w:rsidP="009E7117">
      <w:pPr>
        <w:pStyle w:val="Tekstpodstawowy2"/>
        <w:rPr>
          <w:rFonts w:cs="Calibri"/>
          <w:color w:val="auto"/>
        </w:rPr>
      </w:pPr>
    </w:p>
    <w:p w14:paraId="5CC0B647" w14:textId="77777777" w:rsidR="00941818" w:rsidRPr="00AD7A56" w:rsidRDefault="00941818" w:rsidP="00941818">
      <w:pPr>
        <w:tabs>
          <w:tab w:val="left" w:pos="708"/>
          <w:tab w:val="center" w:pos="4536"/>
          <w:tab w:val="right" w:pos="9072"/>
        </w:tabs>
        <w:spacing w:after="0" w:line="240" w:lineRule="auto"/>
        <w:ind w:left="4508"/>
        <w:jc w:val="center"/>
        <w:rPr>
          <w:rFonts w:ascii="Century Gothic" w:hAnsi="Century Gothic" w:cs="Gill Sans MT"/>
          <w:b/>
          <w:sz w:val="18"/>
          <w:lang w:eastAsia="zh-CN"/>
        </w:rPr>
      </w:pPr>
      <w:r w:rsidRPr="00AD7A56">
        <w:rPr>
          <w:rFonts w:ascii="Century Gothic" w:hAnsi="Century Gothic" w:cs="Gill Sans MT"/>
          <w:b/>
          <w:sz w:val="18"/>
          <w:lang w:eastAsia="zh-CN"/>
        </w:rPr>
        <w:t>..............................................................................</w:t>
      </w:r>
    </w:p>
    <w:p w14:paraId="681DA8AB" w14:textId="055481C1" w:rsidR="009E7117" w:rsidRPr="00AD7A56" w:rsidRDefault="00941818" w:rsidP="00941818">
      <w:pPr>
        <w:ind w:left="4510" w:right="50"/>
        <w:jc w:val="center"/>
        <w:rPr>
          <w:rFonts w:ascii="Century Gothic" w:hAnsi="Century Gothic" w:cs="Gill Sans MT"/>
          <w:b/>
          <w:sz w:val="18"/>
          <w:lang w:eastAsia="zh-CN"/>
        </w:rPr>
      </w:pPr>
      <w:r w:rsidRPr="00AD7A56">
        <w:rPr>
          <w:rFonts w:ascii="Century Gothic" w:hAnsi="Century Gothic" w:cs="Gill Sans MT"/>
          <w:b/>
          <w:sz w:val="18"/>
          <w:lang w:eastAsia="zh-CN"/>
        </w:rPr>
        <w:t>(podpis osoby / osób upoważnionych)</w:t>
      </w:r>
      <w:r w:rsidR="009E7117" w:rsidRPr="00AD7A56">
        <w:rPr>
          <w:rFonts w:ascii="Century Gothic" w:hAnsi="Century Gothic" w:cs="Gill Sans MT"/>
          <w:b/>
          <w:sz w:val="18"/>
          <w:lang w:eastAsia="zh-CN"/>
        </w:rPr>
        <w:br w:type="page"/>
      </w:r>
    </w:p>
    <w:p w14:paraId="4775CBF1" w14:textId="1E811FFD" w:rsidR="00941818" w:rsidRPr="00AD7A56" w:rsidRDefault="00941818" w:rsidP="00174DE1">
      <w:pPr>
        <w:spacing w:after="0" w:line="240" w:lineRule="auto"/>
        <w:ind w:right="-2"/>
        <w:jc w:val="both"/>
        <w:rPr>
          <w:rFonts w:ascii="Century Gothic" w:hAnsi="Century Gothic" w:cs="Gill Sans MT"/>
          <w:iCs/>
          <w:sz w:val="20"/>
          <w:szCs w:val="20"/>
          <w:u w:val="single"/>
        </w:rPr>
      </w:pPr>
      <w:r w:rsidRPr="00AD7A56">
        <w:rPr>
          <w:rFonts w:ascii="Century Gothic" w:hAnsi="Century Gothic" w:cs="Gill Sans MT"/>
          <w:iCs/>
          <w:sz w:val="20"/>
          <w:szCs w:val="20"/>
          <w:u w:val="single"/>
        </w:rPr>
        <w:lastRenderedPageBreak/>
        <w:t>WYMAGANY DO ZŁOŻENIA WRZA Z OFERTĄ</w:t>
      </w:r>
      <w:r w:rsidRPr="00AD7A56">
        <w:rPr>
          <w:rFonts w:ascii="Century Gothic" w:hAnsi="Century Gothic" w:cs="Gill Sans MT"/>
          <w:iCs/>
          <w:sz w:val="20"/>
          <w:szCs w:val="20"/>
        </w:rPr>
        <w:t xml:space="preserve">                                                              </w:t>
      </w:r>
      <w:r w:rsidRPr="00AD7A56">
        <w:rPr>
          <w:rFonts w:ascii="Century Gothic" w:hAnsi="Century Gothic" w:cs="Gill Sans MT"/>
          <w:iCs/>
          <w:sz w:val="20"/>
          <w:szCs w:val="20"/>
          <w:u w:val="single"/>
        </w:rPr>
        <w:t xml:space="preserve">Załącznik nr </w:t>
      </w:r>
      <w:r w:rsidR="00AF4D85" w:rsidRPr="00AD7A56">
        <w:rPr>
          <w:rFonts w:ascii="Century Gothic" w:hAnsi="Century Gothic" w:cs="Gill Sans MT"/>
          <w:iCs/>
          <w:sz w:val="20"/>
          <w:szCs w:val="20"/>
          <w:u w:val="single"/>
        </w:rPr>
        <w:t>3</w:t>
      </w:r>
    </w:p>
    <w:p w14:paraId="0D1DA4B6" w14:textId="75A13DA0" w:rsidR="00941818" w:rsidRPr="00AD7A56" w:rsidRDefault="00941818" w:rsidP="00941818">
      <w:pPr>
        <w:spacing w:after="0" w:line="240" w:lineRule="auto"/>
        <w:ind w:right="139"/>
        <w:rPr>
          <w:rFonts w:ascii="Century Gothic" w:hAnsi="Century Gothic" w:cs="Calibri"/>
        </w:rPr>
      </w:pPr>
      <w:r w:rsidRPr="00AD7A56">
        <w:rPr>
          <w:iCs/>
          <w:noProof/>
          <w:sz w:val="20"/>
          <w:szCs w:val="20"/>
        </w:rPr>
        <mc:AlternateContent>
          <mc:Choice Requires="wps">
            <w:drawing>
              <wp:anchor distT="0" distB="0" distL="114935" distR="114935" simplePos="0" relativeHeight="251663360" behindDoc="0" locked="0" layoutInCell="1" allowOverlap="1" wp14:anchorId="6E42958C" wp14:editId="1FEE2547">
                <wp:simplePos x="0" y="0"/>
                <wp:positionH relativeFrom="column">
                  <wp:posOffset>0</wp:posOffset>
                </wp:positionH>
                <wp:positionV relativeFrom="paragraph">
                  <wp:posOffset>73025</wp:posOffset>
                </wp:positionV>
                <wp:extent cx="2139315" cy="896620"/>
                <wp:effectExtent l="0" t="0" r="13335" b="17780"/>
                <wp:wrapNone/>
                <wp:docPr id="3" name="Pole tekstow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896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081E53" w14:textId="77777777" w:rsidR="00941818" w:rsidRPr="007659EB" w:rsidRDefault="00941818" w:rsidP="00941818">
                            <w:pPr>
                              <w:rPr>
                                <w:rFonts w:ascii="Gill Sans MT" w:hAnsi="Gill Sans MT" w:cs="Gill Sans MT"/>
                                <w:sz w:val="18"/>
                                <w:szCs w:val="18"/>
                              </w:rPr>
                            </w:pPr>
                          </w:p>
                          <w:p w14:paraId="7D8010D1" w14:textId="77777777" w:rsidR="00941818" w:rsidRPr="007659EB" w:rsidRDefault="00941818" w:rsidP="00941818">
                            <w:pPr>
                              <w:jc w:val="center"/>
                              <w:rPr>
                                <w:rFonts w:ascii="Century Gothic" w:hAnsi="Century Gothic" w:cs="Gill Sans MT"/>
                                <w:sz w:val="18"/>
                                <w:szCs w:val="18"/>
                              </w:rPr>
                            </w:pPr>
                          </w:p>
                          <w:p w14:paraId="35122ABF" w14:textId="77777777" w:rsidR="00941818" w:rsidRPr="00F20024" w:rsidRDefault="00941818" w:rsidP="00941818">
                            <w:pPr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F20024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42958C" id="Pole tekstowe 3" o:spid="_x0000_s1029" type="#_x0000_t202" style="position:absolute;margin-left:0;margin-top:5.75pt;width:168.45pt;height:70.6pt;z-index:251663360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">
                <v:textbox>
                  <w:txbxContent>
                    <w:p w14:paraId="27081E53" w14:textId="77777777" w:rsidR="00941818" w:rsidRPr="007659EB" w:rsidRDefault="00941818" w:rsidP="00941818">
                      <w:pPr>
                        <w:rPr>
                          <w:rFonts w:ascii="Gill Sans MT" w:hAnsi="Gill Sans MT" w:cs="Gill Sans MT"/>
                          <w:sz w:val="18"/>
                          <w:szCs w:val="18"/>
                        </w:rPr>
                      </w:pPr>
                    </w:p>
                    <w:p w14:paraId="7D8010D1" w14:textId="77777777" w:rsidR="00941818" w:rsidRPr="007659EB" w:rsidRDefault="00941818" w:rsidP="00941818">
                      <w:pPr>
                        <w:jc w:val="center"/>
                        <w:rPr>
                          <w:rFonts w:ascii="Century Gothic" w:hAnsi="Century Gothic" w:cs="Gill Sans MT"/>
                          <w:sz w:val="18"/>
                          <w:szCs w:val="18"/>
                        </w:rPr>
                      </w:pPr>
                    </w:p>
                    <w:p w14:paraId="35122ABF" w14:textId="77777777" w:rsidR="00941818" w:rsidRPr="00F20024" w:rsidRDefault="00941818" w:rsidP="00941818">
                      <w:pPr>
                        <w:jc w:val="center"/>
                        <w:rPr>
                          <w:rFonts w:ascii="Century Gothic" w:hAnsi="Century Gothic"/>
                        </w:rPr>
                      </w:pPr>
                      <w:r w:rsidRPr="00F20024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</w:p>
    <w:p w14:paraId="45448A85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7182F731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4851FBB3" w14:textId="77777777" w:rsidR="00941818" w:rsidRPr="00AD7A56" w:rsidRDefault="00941818" w:rsidP="00941818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/>
          <w:b/>
          <w:bCs/>
          <w:sz w:val="28"/>
          <w:szCs w:val="28"/>
        </w:rPr>
      </w:pPr>
    </w:p>
    <w:p w14:paraId="0C31E742" w14:textId="77777777" w:rsidR="00941818" w:rsidRPr="00AD7A56" w:rsidRDefault="00941818" w:rsidP="00941818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/>
          <w:b/>
          <w:bCs/>
          <w:sz w:val="28"/>
          <w:szCs w:val="28"/>
        </w:rPr>
      </w:pPr>
    </w:p>
    <w:p w14:paraId="718191A9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12BDF390" w14:textId="77777777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4EC1E0E6" w14:textId="59AECD59" w:rsidR="00941818" w:rsidRPr="00AD7A56" w:rsidRDefault="00941818" w:rsidP="00941818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  <w:r w:rsidRPr="00AD7A56">
        <w:rPr>
          <w:rFonts w:ascii="Century Gothic" w:hAnsi="Century Gothic" w:cs="Calibri"/>
          <w:b/>
        </w:rPr>
        <w:t>OŚWIADCZENIE O BRAKU PO</w:t>
      </w:r>
      <w:r w:rsidR="008F4D0B" w:rsidRPr="00AD7A56">
        <w:rPr>
          <w:rFonts w:ascii="Century Gothic" w:hAnsi="Century Gothic" w:cs="Calibri"/>
          <w:b/>
        </w:rPr>
        <w:t>DSTAW DO WYKLUCZENIA</w:t>
      </w:r>
    </w:p>
    <w:p w14:paraId="7EDDAD32" w14:textId="77777777" w:rsidR="00941818" w:rsidRPr="00AD7A56" w:rsidRDefault="00941818" w:rsidP="00941818">
      <w:pPr>
        <w:spacing w:after="0" w:line="240" w:lineRule="auto"/>
        <w:ind w:right="139" w:firstLine="709"/>
        <w:jc w:val="both"/>
        <w:rPr>
          <w:rFonts w:ascii="Century Gothic" w:hAnsi="Century Gothic" w:cs="Arial"/>
          <w:sz w:val="20"/>
          <w:szCs w:val="20"/>
        </w:rPr>
      </w:pPr>
    </w:p>
    <w:p w14:paraId="194A489C" w14:textId="77777777" w:rsidR="00941818" w:rsidRPr="00AD7A56" w:rsidRDefault="00941818" w:rsidP="00941818">
      <w:pPr>
        <w:spacing w:after="0" w:line="240" w:lineRule="auto"/>
        <w:ind w:right="139" w:firstLine="709"/>
        <w:jc w:val="both"/>
        <w:rPr>
          <w:rFonts w:ascii="Century Gothic" w:hAnsi="Century Gothic" w:cs="Arial"/>
          <w:sz w:val="20"/>
          <w:szCs w:val="20"/>
        </w:rPr>
      </w:pPr>
    </w:p>
    <w:p w14:paraId="51D03C72" w14:textId="77777777" w:rsidR="00941818" w:rsidRPr="00AD7A56" w:rsidRDefault="00941818" w:rsidP="00941818">
      <w:pPr>
        <w:spacing w:after="0" w:line="24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  <w:r w:rsidRPr="00AD7A56">
        <w:rPr>
          <w:rFonts w:ascii="Century Gothic" w:hAnsi="Century Gothic" w:cs="Arial"/>
          <w:sz w:val="20"/>
          <w:szCs w:val="20"/>
        </w:rPr>
        <w:t>Na potrzeby postępowania prowadzonego pn.:</w:t>
      </w:r>
    </w:p>
    <w:p w14:paraId="3CABCEF6" w14:textId="77777777" w:rsidR="00941818" w:rsidRPr="00AD7A56" w:rsidRDefault="00941818" w:rsidP="00941818">
      <w:pPr>
        <w:spacing w:after="0" w:line="24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</w:p>
    <w:p w14:paraId="674897FC" w14:textId="77777777" w:rsidR="00C20BE6" w:rsidRPr="00FE5F7B" w:rsidRDefault="00C20BE6" w:rsidP="00C20BE6">
      <w:pPr>
        <w:pStyle w:val="Sprawa"/>
        <w:spacing w:after="600"/>
        <w:jc w:val="center"/>
        <w:rPr>
          <w:b/>
          <w:i/>
          <w:iCs/>
          <w:color w:val="auto"/>
          <w:sz w:val="24"/>
          <w:szCs w:val="24"/>
        </w:rPr>
      </w:pPr>
      <w:r w:rsidRPr="00C463DF">
        <w:rPr>
          <w:b/>
          <w:bCs/>
          <w:i/>
          <w:iCs/>
          <w:color w:val="auto"/>
          <w:sz w:val="24"/>
          <w:szCs w:val="24"/>
        </w:rPr>
        <w:t>Zakup bezzałogowego pojazdu (</w:t>
      </w:r>
      <w:proofErr w:type="spellStart"/>
      <w:r w:rsidRPr="00C463DF">
        <w:rPr>
          <w:b/>
          <w:bCs/>
          <w:i/>
          <w:iCs/>
          <w:color w:val="auto"/>
          <w:sz w:val="24"/>
          <w:szCs w:val="24"/>
        </w:rPr>
        <w:t>drona</w:t>
      </w:r>
      <w:proofErr w:type="spellEnd"/>
      <w:r w:rsidRPr="00C463DF">
        <w:rPr>
          <w:b/>
          <w:bCs/>
          <w:i/>
          <w:iCs/>
          <w:color w:val="auto"/>
          <w:sz w:val="24"/>
          <w:szCs w:val="24"/>
        </w:rPr>
        <w:t>) zintegrowanego z kamerą termowizyjną oraz sprzętu (kamery termowizyjnej, urządzenia do pomiaru jakości powietrza i tabletu) na potrzeby realizacji projektu "Zapewnienie straży gminnej w Kościelisku wyposażenia niezbędnego do realizacji ochrony powietrza"</w:t>
      </w:r>
    </w:p>
    <w:p w14:paraId="06BF5928" w14:textId="77777777" w:rsidR="00941818" w:rsidRPr="00AD7A56" w:rsidRDefault="00941818" w:rsidP="009E7117">
      <w:pPr>
        <w:spacing w:after="240" w:line="240" w:lineRule="auto"/>
        <w:ind w:right="142"/>
        <w:jc w:val="both"/>
        <w:rPr>
          <w:rFonts w:ascii="Century Gothic" w:hAnsi="Century Gothic" w:cs="Arial"/>
          <w:sz w:val="20"/>
          <w:szCs w:val="20"/>
        </w:rPr>
      </w:pPr>
      <w:r w:rsidRPr="00AD7A56">
        <w:rPr>
          <w:rFonts w:ascii="Century Gothic" w:hAnsi="Century Gothic" w:cs="Arial"/>
          <w:sz w:val="20"/>
          <w:szCs w:val="20"/>
        </w:rPr>
        <w:t xml:space="preserve">prowadzonego przez </w:t>
      </w:r>
      <w:r w:rsidRPr="00AD7A56">
        <w:rPr>
          <w:rFonts w:ascii="Century Gothic" w:hAnsi="Century Gothic" w:cs="Arial"/>
          <w:b/>
          <w:sz w:val="20"/>
          <w:szCs w:val="20"/>
        </w:rPr>
        <w:t>Gminę Kościelisko</w:t>
      </w:r>
      <w:r w:rsidRPr="00AD7A56">
        <w:rPr>
          <w:rFonts w:ascii="Century Gothic" w:hAnsi="Century Gothic" w:cs="Arial"/>
          <w:i/>
          <w:sz w:val="20"/>
          <w:szCs w:val="20"/>
        </w:rPr>
        <w:t xml:space="preserve">, </w:t>
      </w:r>
      <w:r w:rsidRPr="00AD7A56">
        <w:rPr>
          <w:rFonts w:ascii="Century Gothic" w:hAnsi="Century Gothic" w:cs="Arial"/>
          <w:sz w:val="20"/>
          <w:szCs w:val="20"/>
        </w:rPr>
        <w:t>oświadczam, co następuje:</w:t>
      </w:r>
    </w:p>
    <w:p w14:paraId="30BC97D0" w14:textId="0451AB05" w:rsidR="00941818" w:rsidRPr="00AD7A56" w:rsidRDefault="00941818">
      <w:pPr>
        <w:pStyle w:val="Akapitzlist"/>
        <w:numPr>
          <w:ilvl w:val="0"/>
          <w:numId w:val="22"/>
        </w:numPr>
        <w:spacing w:after="0" w:line="240" w:lineRule="auto"/>
        <w:ind w:left="284" w:right="139" w:hanging="284"/>
        <w:jc w:val="both"/>
        <w:rPr>
          <w:rFonts w:ascii="Century Gothic" w:hAnsi="Century Gothic"/>
          <w:color w:val="auto"/>
          <w:sz w:val="20"/>
          <w:szCs w:val="20"/>
          <w:lang w:val="pl-PL"/>
        </w:rPr>
      </w:pPr>
      <w:r w:rsidRPr="00AD7A56">
        <w:rPr>
          <w:rFonts w:ascii="Century Gothic" w:hAnsi="Century Gothic"/>
          <w:color w:val="auto"/>
          <w:sz w:val="20"/>
          <w:szCs w:val="20"/>
          <w:lang w:val="pl-PL"/>
        </w:rPr>
        <w:t xml:space="preserve">że między mną a Zamawiającym nie zachodzą żadne powiązania kapitałowe lub osobowe polegające w szczególności na: </w:t>
      </w:r>
    </w:p>
    <w:p w14:paraId="007BA519" w14:textId="77777777" w:rsidR="004307F3" w:rsidRPr="00AD7A56" w:rsidRDefault="004307F3">
      <w:pPr>
        <w:pStyle w:val="Akapitzlist"/>
        <w:widowControl w:val="0"/>
        <w:numPr>
          <w:ilvl w:val="1"/>
          <w:numId w:val="23"/>
        </w:numPr>
        <w:autoSpaceDE w:val="0"/>
        <w:autoSpaceDN w:val="0"/>
        <w:spacing w:after="0" w:line="240" w:lineRule="auto"/>
        <w:ind w:left="567" w:right="139" w:hanging="283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uczestniczeniu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color w:val="auto"/>
          <w:spacing w:val="-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spółce</w:t>
      </w:r>
      <w:r w:rsidRPr="00AD7A5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jako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wspólnik</w:t>
      </w:r>
      <w:r w:rsidRPr="00AD7A56">
        <w:rPr>
          <w:rFonts w:ascii="Century Gothic" w:hAnsi="Century Gothic"/>
          <w:color w:val="auto"/>
          <w:spacing w:val="-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spółki</w:t>
      </w:r>
      <w:r w:rsidRPr="00AD7A5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cywilnej</w:t>
      </w:r>
      <w:r w:rsidRPr="00AD7A56">
        <w:rPr>
          <w:rFonts w:ascii="Century Gothic" w:hAnsi="Century Gothic"/>
          <w:color w:val="auto"/>
          <w:spacing w:val="-2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AD7A5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spółki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osobowej,</w:t>
      </w:r>
    </w:p>
    <w:p w14:paraId="22795732" w14:textId="77777777" w:rsidR="004307F3" w:rsidRPr="00AD7A56" w:rsidRDefault="004307F3">
      <w:pPr>
        <w:pStyle w:val="Akapitzlist"/>
        <w:widowControl w:val="0"/>
        <w:numPr>
          <w:ilvl w:val="1"/>
          <w:numId w:val="23"/>
        </w:numPr>
        <w:autoSpaceDE w:val="0"/>
        <w:autoSpaceDN w:val="0"/>
        <w:spacing w:after="0" w:line="240" w:lineRule="auto"/>
        <w:ind w:left="567" w:right="139" w:hanging="283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posiadaniu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co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najmniej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10%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udziałów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akcji,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o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ile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niższy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próg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nie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wynika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z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przepisów</w:t>
      </w:r>
      <w:r w:rsidRPr="00AD7A56">
        <w:rPr>
          <w:rFonts w:ascii="Century Gothic" w:hAnsi="Century Gothic"/>
          <w:color w:val="auto"/>
          <w:spacing w:val="-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prawa</w:t>
      </w:r>
      <w:r w:rsidRPr="00AD7A56">
        <w:rPr>
          <w:rFonts w:ascii="Century Gothic" w:eastAsia="Times New Roman" w:hAnsi="Century Gothic" w:cs="Times New Roman"/>
          <w:color w:val="auto"/>
          <w:sz w:val="18"/>
          <w:szCs w:val="18"/>
          <w:lang w:val="pl-PL"/>
        </w:rPr>
        <w:t xml:space="preserve"> lub nie został określony przez IZ PO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,</w:t>
      </w:r>
    </w:p>
    <w:p w14:paraId="2412EBF7" w14:textId="77777777" w:rsidR="004307F3" w:rsidRPr="00AD7A56" w:rsidRDefault="004307F3">
      <w:pPr>
        <w:pStyle w:val="Akapitzlist"/>
        <w:widowControl w:val="0"/>
        <w:numPr>
          <w:ilvl w:val="1"/>
          <w:numId w:val="23"/>
        </w:numPr>
        <w:autoSpaceDE w:val="0"/>
        <w:autoSpaceDN w:val="0"/>
        <w:spacing w:after="0" w:line="240" w:lineRule="auto"/>
        <w:ind w:left="567" w:right="139" w:hanging="283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pełnieniu</w:t>
      </w:r>
      <w:r w:rsidRPr="00AD7A5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funkcji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członka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organu</w:t>
      </w:r>
      <w:r w:rsidRPr="00AD7A56">
        <w:rPr>
          <w:rFonts w:ascii="Century Gothic" w:hAnsi="Century Gothic"/>
          <w:color w:val="auto"/>
          <w:spacing w:val="-5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nadzorczego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zarządzającego,</w:t>
      </w:r>
      <w:r w:rsidRPr="00AD7A56">
        <w:rPr>
          <w:rFonts w:ascii="Century Gothic" w:hAnsi="Century Gothic"/>
          <w:color w:val="auto"/>
          <w:spacing w:val="-6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prokurenta,</w:t>
      </w:r>
      <w:r w:rsidRPr="00AD7A5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pełnomocnika,</w:t>
      </w:r>
    </w:p>
    <w:p w14:paraId="04F316B2" w14:textId="77777777" w:rsidR="004307F3" w:rsidRPr="00AD7A56" w:rsidRDefault="004307F3">
      <w:pPr>
        <w:pStyle w:val="Akapitzlist"/>
        <w:widowControl w:val="0"/>
        <w:numPr>
          <w:ilvl w:val="1"/>
          <w:numId w:val="23"/>
        </w:numPr>
        <w:autoSpaceDE w:val="0"/>
        <w:autoSpaceDN w:val="0"/>
        <w:spacing w:after="0" w:line="240" w:lineRule="auto"/>
        <w:ind w:left="567" w:right="139" w:hanging="283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pozostawaniu</w:t>
      </w:r>
      <w:r w:rsidRPr="00AD7A56">
        <w:rPr>
          <w:rFonts w:ascii="Century Gothic" w:hAnsi="Century Gothic"/>
          <w:color w:val="auto"/>
          <w:spacing w:val="-14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color w:val="auto"/>
          <w:spacing w:val="-12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związku</w:t>
      </w:r>
      <w:r w:rsidRPr="00AD7A5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małżeńskim,</w:t>
      </w:r>
      <w:r w:rsidRPr="00AD7A56">
        <w:rPr>
          <w:rFonts w:ascii="Century Gothic" w:hAnsi="Century Gothic"/>
          <w:color w:val="auto"/>
          <w:spacing w:val="-1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color w:val="auto"/>
          <w:spacing w:val="-10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stosunku</w:t>
      </w:r>
      <w:r w:rsidRPr="00AD7A56">
        <w:rPr>
          <w:rFonts w:ascii="Century Gothic" w:hAnsi="Century Gothic"/>
          <w:color w:val="auto"/>
          <w:spacing w:val="-12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pokrewieństwa</w:t>
      </w:r>
      <w:r w:rsidRPr="00AD7A56">
        <w:rPr>
          <w:rFonts w:ascii="Century Gothic" w:hAnsi="Century Gothic"/>
          <w:color w:val="auto"/>
          <w:spacing w:val="-13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lub</w:t>
      </w:r>
      <w:r w:rsidRPr="00AD7A5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powinowactwa</w:t>
      </w:r>
      <w:r w:rsidRPr="00AD7A56">
        <w:rPr>
          <w:rFonts w:ascii="Century Gothic" w:hAnsi="Century Gothic"/>
          <w:color w:val="auto"/>
          <w:spacing w:val="-11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w</w:t>
      </w:r>
      <w:r w:rsidRPr="00AD7A56">
        <w:rPr>
          <w:rFonts w:ascii="Century Gothic" w:hAnsi="Century Gothic"/>
          <w:color w:val="auto"/>
          <w:spacing w:val="-9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linii</w:t>
      </w:r>
      <w:r w:rsidRPr="00AD7A56">
        <w:rPr>
          <w:rFonts w:ascii="Century Gothic" w:hAnsi="Century Gothic"/>
          <w:color w:val="auto"/>
          <w:spacing w:val="-8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prostej, pokrewieństwa drugiego stopnia lub powinowactwa drugiego stopnia w linii bocznej lub w stosunku przysposobienia, opieki lub</w:t>
      </w:r>
      <w:r w:rsidRPr="00AD7A56">
        <w:rPr>
          <w:rFonts w:ascii="Century Gothic" w:hAnsi="Century Gothic"/>
          <w:color w:val="auto"/>
          <w:spacing w:val="-7"/>
          <w:sz w:val="18"/>
          <w:szCs w:val="18"/>
          <w:lang w:val="pl-PL"/>
        </w:rPr>
        <w:t xml:space="preserve"> </w:t>
      </w: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kurateli.</w:t>
      </w:r>
    </w:p>
    <w:p w14:paraId="7CBA7015" w14:textId="77777777" w:rsidR="004307F3" w:rsidRPr="00AD7A56" w:rsidRDefault="004307F3">
      <w:pPr>
        <w:pStyle w:val="Akapitzlist"/>
        <w:widowControl w:val="0"/>
        <w:numPr>
          <w:ilvl w:val="1"/>
          <w:numId w:val="23"/>
        </w:numPr>
        <w:autoSpaceDE w:val="0"/>
        <w:autoSpaceDN w:val="0"/>
        <w:spacing w:after="240" w:line="240" w:lineRule="auto"/>
        <w:ind w:left="567" w:right="142" w:hanging="283"/>
        <w:contextualSpacing w:val="0"/>
        <w:jc w:val="both"/>
        <w:rPr>
          <w:rFonts w:ascii="Century Gothic" w:hAnsi="Century Gothic"/>
          <w:color w:val="auto"/>
          <w:sz w:val="18"/>
          <w:szCs w:val="18"/>
          <w:lang w:val="pl-PL"/>
        </w:rPr>
      </w:pPr>
      <w:r w:rsidRPr="00AD7A56">
        <w:rPr>
          <w:rFonts w:ascii="Century Gothic" w:hAnsi="Century Gothic"/>
          <w:color w:val="auto"/>
          <w:sz w:val="18"/>
          <w:szCs w:val="18"/>
          <w:lang w:val="pl-PL"/>
        </w:rPr>
        <w:t>pozostawaniu z Zamawiającym w takim stosunku prawnym lub faktycznym, że może to budzić uzasadnione wątpliwości co do bezstronności tych osób.</w:t>
      </w:r>
    </w:p>
    <w:p w14:paraId="14C5D38E" w14:textId="2089D3D5" w:rsidR="004307F3" w:rsidRPr="00AD7A56" w:rsidRDefault="004307F3">
      <w:pPr>
        <w:pStyle w:val="Akapitzlist"/>
        <w:numPr>
          <w:ilvl w:val="0"/>
          <w:numId w:val="22"/>
        </w:numPr>
        <w:spacing w:after="0" w:line="240" w:lineRule="auto"/>
        <w:ind w:left="284" w:right="139" w:hanging="284"/>
        <w:jc w:val="both"/>
        <w:rPr>
          <w:rFonts w:ascii="Century Gothic" w:hAnsi="Century Gothic"/>
          <w:color w:val="auto"/>
          <w:sz w:val="20"/>
          <w:szCs w:val="20"/>
          <w:lang w:val="pl-PL"/>
        </w:rPr>
      </w:pPr>
      <w:r w:rsidRPr="00AD7A56">
        <w:rPr>
          <w:rFonts w:ascii="Century Gothic" w:eastAsia="Times New Roman" w:hAnsi="Century Gothic" w:cs="Arial"/>
          <w:color w:val="auto"/>
          <w:spacing w:val="4"/>
          <w:sz w:val="20"/>
          <w:szCs w:val="20"/>
          <w:lang w:val="x-none" w:eastAsia="x-none"/>
        </w:rPr>
        <w:t>nie podlegam wykluczeniu z postępowania na podstawie art. 7 ust.1 ustawy z dnia 13 kwietnia 2022 r</w:t>
      </w:r>
      <w:r w:rsidRPr="00AD7A56">
        <w:rPr>
          <w:rFonts w:ascii="Century Gothic" w:eastAsia="Times New Roman" w:hAnsi="Century Gothic" w:cs="Arial"/>
          <w:color w:val="auto"/>
          <w:spacing w:val="4"/>
          <w:sz w:val="20"/>
          <w:szCs w:val="20"/>
          <w:lang w:val="pl-PL" w:eastAsia="x-none"/>
        </w:rPr>
        <w:t>oku</w:t>
      </w:r>
      <w:r w:rsidRPr="00AD7A56">
        <w:rPr>
          <w:rFonts w:ascii="Century Gothic" w:eastAsia="Times New Roman" w:hAnsi="Century Gothic" w:cs="Arial"/>
          <w:color w:val="auto"/>
          <w:spacing w:val="4"/>
          <w:sz w:val="20"/>
          <w:szCs w:val="20"/>
          <w:lang w:val="x-none" w:eastAsia="x-none"/>
        </w:rPr>
        <w:t xml:space="preserve"> o szczególnych rozwiązaniach w zakresie przeciwdziałania wspieraniu agresji na Ukrainę oraz służących ochronie bezpieczeństwa narodowego</w:t>
      </w:r>
    </w:p>
    <w:p w14:paraId="27F6D224" w14:textId="77777777" w:rsidR="004307F3" w:rsidRPr="00AD7A56" w:rsidRDefault="004307F3" w:rsidP="004307F3">
      <w:pPr>
        <w:pStyle w:val="Akapitzlist"/>
        <w:spacing w:after="0" w:line="240" w:lineRule="auto"/>
        <w:ind w:left="284" w:right="139"/>
        <w:jc w:val="both"/>
        <w:rPr>
          <w:rFonts w:ascii="Century Gothic" w:hAnsi="Century Gothic"/>
          <w:color w:val="auto"/>
          <w:sz w:val="20"/>
          <w:szCs w:val="20"/>
          <w:lang w:val="pl-PL"/>
        </w:rPr>
      </w:pPr>
    </w:p>
    <w:p w14:paraId="1FF2F020" w14:textId="77777777" w:rsidR="004307F3" w:rsidRPr="00AD7A56" w:rsidRDefault="004307F3" w:rsidP="004307F3">
      <w:pPr>
        <w:spacing w:after="0" w:line="240" w:lineRule="auto"/>
        <w:ind w:right="139"/>
        <w:jc w:val="both"/>
        <w:rPr>
          <w:rFonts w:ascii="Century Gothic" w:hAnsi="Century Gothic"/>
          <w:sz w:val="20"/>
          <w:szCs w:val="20"/>
        </w:rPr>
      </w:pPr>
    </w:p>
    <w:p w14:paraId="3E7A8880" w14:textId="42E87164" w:rsidR="00941818" w:rsidRPr="00AD7A56" w:rsidRDefault="00941818" w:rsidP="009E7117">
      <w:pPr>
        <w:pStyle w:val="Tekstpodstawowy3"/>
        <w:spacing w:after="480"/>
        <w:rPr>
          <w:i/>
          <w:iCs/>
          <w:color w:val="auto"/>
          <w:sz w:val="18"/>
          <w:szCs w:val="18"/>
        </w:rPr>
      </w:pPr>
      <w:r w:rsidRPr="00AD7A56">
        <w:rPr>
          <w:i/>
          <w:iCs/>
          <w:color w:val="auto"/>
          <w:sz w:val="18"/>
          <w:szCs w:val="18"/>
        </w:rPr>
        <w:t>Powyższe informacje są prawdziwe, kompletne, rzetelne oraz zostały przekazane zgodnie z moją najlepszą wiedzą i przy zachowaniu należytej staranności.</w:t>
      </w:r>
    </w:p>
    <w:p w14:paraId="6A52D9A6" w14:textId="0774AAB9" w:rsidR="004307F3" w:rsidRPr="00AD7A56" w:rsidRDefault="004307F3" w:rsidP="009E7117">
      <w:pPr>
        <w:pStyle w:val="Tekstpodstawowy3"/>
        <w:spacing w:after="480"/>
        <w:rPr>
          <w:i/>
          <w:iCs/>
          <w:color w:val="auto"/>
          <w:sz w:val="18"/>
          <w:szCs w:val="18"/>
        </w:rPr>
      </w:pPr>
    </w:p>
    <w:p w14:paraId="6F87422A" w14:textId="77777777" w:rsidR="00941818" w:rsidRPr="00AD7A56" w:rsidRDefault="00941818" w:rsidP="00941818">
      <w:pPr>
        <w:pStyle w:val="Nagwek"/>
        <w:tabs>
          <w:tab w:val="left" w:pos="708"/>
        </w:tabs>
        <w:ind w:left="4962" w:right="139"/>
        <w:jc w:val="center"/>
        <w:rPr>
          <w:rFonts w:ascii="Century Gothic" w:hAnsi="Century Gothic" w:cs="Gill Sans MT"/>
          <w:b/>
          <w:sz w:val="18"/>
        </w:rPr>
      </w:pPr>
      <w:r w:rsidRPr="00AD7A56">
        <w:rPr>
          <w:rFonts w:ascii="Century Gothic" w:hAnsi="Century Gothic" w:cs="Gill Sans MT"/>
          <w:b/>
          <w:sz w:val="18"/>
        </w:rPr>
        <w:t>..............................................................................</w:t>
      </w:r>
    </w:p>
    <w:p w14:paraId="4F54F598" w14:textId="77777777" w:rsidR="009E7117" w:rsidRDefault="00941818" w:rsidP="00941818">
      <w:pPr>
        <w:spacing w:after="0" w:line="240" w:lineRule="auto"/>
        <w:ind w:left="4962"/>
        <w:jc w:val="center"/>
        <w:rPr>
          <w:rFonts w:ascii="Century Gothic" w:hAnsi="Century Gothic" w:cs="Gill Sans MT"/>
          <w:b/>
          <w:sz w:val="18"/>
        </w:rPr>
      </w:pPr>
      <w:r w:rsidRPr="00AD7A56">
        <w:rPr>
          <w:rFonts w:ascii="Century Gothic" w:hAnsi="Century Gothic" w:cs="Gill Sans MT"/>
          <w:b/>
          <w:sz w:val="18"/>
        </w:rPr>
        <w:t>(podpis osoby / osób upoważnionych)</w:t>
      </w:r>
    </w:p>
    <w:p w14:paraId="5E61084A" w14:textId="77777777" w:rsidR="00A82C85" w:rsidRDefault="00A82C85" w:rsidP="00A82C85">
      <w:pPr>
        <w:spacing w:after="0" w:line="240" w:lineRule="auto"/>
        <w:rPr>
          <w:rFonts w:ascii="Century Gothic" w:hAnsi="Century Gothic" w:cs="Gill Sans MT"/>
          <w:b/>
          <w:sz w:val="18"/>
        </w:rPr>
      </w:pPr>
    </w:p>
    <w:p w14:paraId="5EC7D2D5" w14:textId="445957B0" w:rsidR="00081D3E" w:rsidRPr="00AD7A56" w:rsidRDefault="00081D3E" w:rsidP="008B3DE3">
      <w:pPr>
        <w:spacing w:after="0" w:line="240" w:lineRule="auto"/>
        <w:rPr>
          <w:rFonts w:ascii="Century Gothic" w:hAnsi="Century Gothic" w:cs="Gill Sans MT"/>
          <w:b/>
          <w:sz w:val="18"/>
        </w:rPr>
        <w:sectPr w:rsidR="00081D3E" w:rsidRPr="00AD7A56" w:rsidSect="00C105D2">
          <w:headerReference w:type="default" r:id="rId11"/>
          <w:headerReference w:type="first" r:id="rId12"/>
          <w:pgSz w:w="11906" w:h="16838"/>
          <w:pgMar w:top="2268" w:right="1418" w:bottom="2268" w:left="1418" w:header="709" w:footer="709" w:gutter="0"/>
          <w:cols w:space="708"/>
          <w:titlePg/>
          <w:docGrid w:linePitch="360"/>
        </w:sectPr>
      </w:pPr>
    </w:p>
    <w:p w14:paraId="0967E0D3" w14:textId="0F245FF9" w:rsidR="00941818" w:rsidRPr="0045347B" w:rsidRDefault="009E7117" w:rsidP="00055487">
      <w:pPr>
        <w:pStyle w:val="Nagwek2"/>
        <w:rPr>
          <w:color w:val="00B050"/>
          <w:sz w:val="18"/>
          <w:szCs w:val="18"/>
        </w:rPr>
      </w:pPr>
      <w:r w:rsidRPr="0045347B">
        <w:rPr>
          <w:color w:val="00B050"/>
          <w:sz w:val="18"/>
          <w:szCs w:val="18"/>
        </w:rPr>
        <w:lastRenderedPageBreak/>
        <w:t>Z</w:t>
      </w:r>
      <w:r w:rsidR="00941818" w:rsidRPr="0045347B">
        <w:rPr>
          <w:color w:val="00B050"/>
          <w:sz w:val="18"/>
          <w:szCs w:val="18"/>
        </w:rPr>
        <w:t xml:space="preserve">ałącznik nr </w:t>
      </w:r>
      <w:r w:rsidR="002D3045" w:rsidRPr="0045347B">
        <w:rPr>
          <w:color w:val="00B050"/>
          <w:sz w:val="18"/>
          <w:szCs w:val="18"/>
        </w:rPr>
        <w:t>4</w:t>
      </w:r>
    </w:p>
    <w:p w14:paraId="7128AF64" w14:textId="41C1A439" w:rsidR="00941818" w:rsidRPr="00AD7A56" w:rsidRDefault="00941818" w:rsidP="00941818">
      <w:pPr>
        <w:spacing w:after="0" w:line="240" w:lineRule="auto"/>
        <w:rPr>
          <w:rFonts w:ascii="Century Gothic" w:hAnsi="Century Gothic"/>
          <w:sz w:val="17"/>
          <w:szCs w:val="17"/>
          <w:u w:val="single"/>
          <w:lang w:eastAsia="zh-CN"/>
        </w:rPr>
      </w:pPr>
      <w:r w:rsidRPr="00AD7A56">
        <w:rPr>
          <w:rFonts w:ascii="Century Gothic" w:hAnsi="Century Gothic"/>
          <w:sz w:val="17"/>
          <w:szCs w:val="17"/>
          <w:u w:val="single"/>
          <w:lang w:eastAsia="zh-CN"/>
        </w:rPr>
        <w:t>PROJEK</w:t>
      </w:r>
      <w:r w:rsidR="00A82C85">
        <w:rPr>
          <w:rFonts w:ascii="Century Gothic" w:hAnsi="Century Gothic"/>
          <w:sz w:val="17"/>
          <w:szCs w:val="17"/>
          <w:u w:val="single"/>
          <w:lang w:eastAsia="zh-CN"/>
        </w:rPr>
        <w:t>T</w:t>
      </w:r>
    </w:p>
    <w:p w14:paraId="40DD8261" w14:textId="77777777" w:rsidR="00941818" w:rsidRPr="00AD7A56" w:rsidRDefault="00941818" w:rsidP="00941818">
      <w:pPr>
        <w:pStyle w:val="Tytu"/>
        <w:rPr>
          <w:rFonts w:ascii="Century Gothic" w:hAnsi="Century Gothic"/>
          <w:b/>
          <w:bCs/>
          <w:sz w:val="32"/>
          <w:szCs w:val="32"/>
        </w:rPr>
      </w:pPr>
      <w:r w:rsidRPr="00AD7A56">
        <w:rPr>
          <w:rFonts w:ascii="Century Gothic" w:hAnsi="Century Gothic"/>
          <w:b/>
          <w:bCs/>
          <w:sz w:val="32"/>
          <w:szCs w:val="32"/>
        </w:rPr>
        <w:t>UMOWA</w:t>
      </w:r>
    </w:p>
    <w:p w14:paraId="0CDFACD1" w14:textId="08C08CCF" w:rsidR="00941818" w:rsidRDefault="00941818" w:rsidP="00941818">
      <w:pPr>
        <w:pStyle w:val="Tytu"/>
        <w:rPr>
          <w:rFonts w:ascii="Century Gothic" w:hAnsi="Century Gothic"/>
          <w:b/>
          <w:bCs/>
          <w:sz w:val="32"/>
          <w:szCs w:val="32"/>
          <w:lang w:val="pl-PL"/>
        </w:rPr>
      </w:pPr>
      <w:r w:rsidRPr="00AD7A56">
        <w:rPr>
          <w:rFonts w:ascii="Century Gothic" w:hAnsi="Century Gothic"/>
          <w:b/>
          <w:bCs/>
          <w:sz w:val="32"/>
          <w:szCs w:val="32"/>
        </w:rPr>
        <w:t>ZP.272.1……202</w:t>
      </w:r>
      <w:r w:rsidR="008108C3">
        <w:rPr>
          <w:rFonts w:ascii="Century Gothic" w:hAnsi="Century Gothic"/>
          <w:b/>
          <w:bCs/>
          <w:sz w:val="32"/>
          <w:szCs w:val="32"/>
          <w:lang w:val="pl-PL"/>
        </w:rPr>
        <w:t>6</w:t>
      </w:r>
    </w:p>
    <w:p w14:paraId="41D186D1" w14:textId="77777777" w:rsidR="00306E54" w:rsidRPr="0045347B" w:rsidRDefault="00306E54" w:rsidP="00306E54">
      <w:pPr>
        <w:pStyle w:val="Tytu"/>
        <w:rPr>
          <w:rFonts w:ascii="Century Gothic" w:hAnsi="Century Gothic"/>
          <w:b/>
          <w:sz w:val="17"/>
          <w:szCs w:val="17"/>
        </w:rPr>
      </w:pPr>
    </w:p>
    <w:p w14:paraId="1E2DDB31" w14:textId="77777777" w:rsidR="00306E54" w:rsidRPr="0045347B" w:rsidRDefault="00306E54" w:rsidP="00306E54">
      <w:pPr>
        <w:spacing w:after="12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Zawarta w dniu ………………………. roku w Kościelisku</w:t>
      </w:r>
    </w:p>
    <w:p w14:paraId="603EA36B" w14:textId="77777777" w:rsidR="00306E54" w:rsidRPr="0045347B" w:rsidRDefault="00306E54" w:rsidP="00306E54">
      <w:pPr>
        <w:spacing w:after="120" w:line="240" w:lineRule="auto"/>
        <w:ind w:left="709" w:firstLine="709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p o m i ę d z y:</w:t>
      </w:r>
    </w:p>
    <w:p w14:paraId="5E1017AF" w14:textId="77777777" w:rsidR="00306E54" w:rsidRPr="0045347B" w:rsidRDefault="00306E54" w:rsidP="00306E54">
      <w:pPr>
        <w:pStyle w:val="Tekstpodstawowy"/>
        <w:spacing w:after="60"/>
        <w:ind w:right="-6"/>
        <w:jc w:val="both"/>
        <w:rPr>
          <w:rFonts w:ascii="Century Gothic" w:hAnsi="Century Gothic"/>
          <w:b w:val="0"/>
          <w:bCs/>
          <w:i w:val="0"/>
          <w:iCs/>
          <w:sz w:val="17"/>
          <w:szCs w:val="17"/>
        </w:rPr>
      </w:pPr>
      <w:r w:rsidRPr="0045347B">
        <w:rPr>
          <w:rFonts w:ascii="Century Gothic" w:hAnsi="Century Gothic"/>
          <w:b w:val="0"/>
          <w:bCs/>
          <w:i w:val="0"/>
          <w:iCs/>
          <w:sz w:val="17"/>
          <w:szCs w:val="17"/>
        </w:rPr>
        <w:t>Gminą Kościelisko, mającą swoją siedzibę w Kościelisku przy ul. Nędzy-</w:t>
      </w:r>
      <w:proofErr w:type="spellStart"/>
      <w:r w:rsidRPr="0045347B">
        <w:rPr>
          <w:rFonts w:ascii="Century Gothic" w:hAnsi="Century Gothic"/>
          <w:b w:val="0"/>
          <w:bCs/>
          <w:i w:val="0"/>
          <w:iCs/>
          <w:sz w:val="17"/>
          <w:szCs w:val="17"/>
        </w:rPr>
        <w:t>Kubińca</w:t>
      </w:r>
      <w:proofErr w:type="spellEnd"/>
      <w:r w:rsidRPr="0045347B">
        <w:rPr>
          <w:rFonts w:ascii="Century Gothic" w:hAnsi="Century Gothic"/>
          <w:b w:val="0"/>
          <w:bCs/>
          <w:i w:val="0"/>
          <w:iCs/>
          <w:sz w:val="17"/>
          <w:szCs w:val="17"/>
        </w:rPr>
        <w:t xml:space="preserve"> 101, w imieniu której działają:</w:t>
      </w:r>
    </w:p>
    <w:p w14:paraId="2A699048" w14:textId="77777777" w:rsidR="00306E54" w:rsidRPr="0045347B" w:rsidRDefault="00306E54" w:rsidP="00306E54">
      <w:pPr>
        <w:spacing w:after="0" w:line="240" w:lineRule="auto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Wójt Gminy Kościelisko - Roman Krupa</w:t>
      </w:r>
    </w:p>
    <w:p w14:paraId="2ED0EFBA" w14:textId="77777777" w:rsidR="00306E54" w:rsidRPr="0045347B" w:rsidRDefault="00306E54" w:rsidP="00306E54">
      <w:pPr>
        <w:spacing w:after="60" w:line="240" w:lineRule="auto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 xml:space="preserve">za kontrasygnatą Skarbnika Gminy – Doroty </w:t>
      </w:r>
      <w:proofErr w:type="spellStart"/>
      <w:r w:rsidRPr="0045347B">
        <w:rPr>
          <w:rFonts w:ascii="Century Gothic" w:hAnsi="Century Gothic"/>
          <w:sz w:val="17"/>
          <w:szCs w:val="17"/>
        </w:rPr>
        <w:t>Kierpacz</w:t>
      </w:r>
      <w:proofErr w:type="spellEnd"/>
    </w:p>
    <w:p w14:paraId="208976AF" w14:textId="77777777" w:rsidR="00306E54" w:rsidRPr="0045347B" w:rsidRDefault="00306E54" w:rsidP="00306E54">
      <w:pPr>
        <w:spacing w:after="120" w:line="240" w:lineRule="auto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zwaną dalej „Zamawiającym”</w:t>
      </w:r>
    </w:p>
    <w:p w14:paraId="549ACF52" w14:textId="77777777" w:rsidR="00306E54" w:rsidRPr="0045347B" w:rsidRDefault="00306E54" w:rsidP="00306E54">
      <w:pPr>
        <w:spacing w:after="120" w:line="240" w:lineRule="auto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a</w:t>
      </w:r>
    </w:p>
    <w:p w14:paraId="52105C06" w14:textId="77777777" w:rsidR="00306E54" w:rsidRPr="0045347B" w:rsidRDefault="00306E54" w:rsidP="00306E54">
      <w:pPr>
        <w:pStyle w:val="Tekstpodstawowywcity"/>
        <w:spacing w:after="60"/>
        <w:ind w:left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………………………… z siedzibą: …………………………</w:t>
      </w:r>
      <w:proofErr w:type="gramStart"/>
      <w:r w:rsidRPr="0045347B">
        <w:rPr>
          <w:rFonts w:ascii="Century Gothic" w:hAnsi="Century Gothic"/>
          <w:sz w:val="17"/>
          <w:szCs w:val="17"/>
        </w:rPr>
        <w:t>…….</w:t>
      </w:r>
      <w:proofErr w:type="gramEnd"/>
      <w:r w:rsidRPr="0045347B">
        <w:rPr>
          <w:rFonts w:ascii="Century Gothic" w:hAnsi="Century Gothic"/>
          <w:sz w:val="17"/>
          <w:szCs w:val="17"/>
        </w:rPr>
        <w:t xml:space="preserve">, reprezentowaną przez: </w:t>
      </w:r>
    </w:p>
    <w:p w14:paraId="58A726D9" w14:textId="77777777" w:rsidR="00306E54" w:rsidRPr="0045347B" w:rsidRDefault="00306E54" w:rsidP="00306E54">
      <w:pPr>
        <w:pStyle w:val="Tekstpodstawowywcity"/>
        <w:spacing w:after="60"/>
        <w:ind w:left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………………………..   - ………………………….</w:t>
      </w:r>
    </w:p>
    <w:p w14:paraId="1F8A366A" w14:textId="77777777" w:rsidR="00306E54" w:rsidRPr="0045347B" w:rsidRDefault="00306E54" w:rsidP="00306E54">
      <w:pPr>
        <w:spacing w:after="240" w:line="240" w:lineRule="auto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zwaną dalej „Wykonawcą”</w:t>
      </w:r>
    </w:p>
    <w:p w14:paraId="14564359" w14:textId="77777777" w:rsidR="00306E54" w:rsidRPr="0045347B" w:rsidRDefault="00306E54" w:rsidP="00306E54">
      <w:pPr>
        <w:spacing w:after="120" w:line="240" w:lineRule="auto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color w:val="000000"/>
          <w:sz w:val="17"/>
          <w:szCs w:val="17"/>
          <w:lang w:eastAsia="zh-CN"/>
        </w:rPr>
        <w:t>Na podstawie dokonanego przez Zamawiającego wyboru oferty Wykonawcy w postępowaniu o udzielenie zamówienia publicznego prowadzonego w trybie zapytania ofertowego, bez zastosowania przepisów ustawy prawo zamówień publicznych z uwagi na wartość zamówienia, została zawarta umowa następującej treści</w:t>
      </w:r>
      <w:r w:rsidRPr="0045347B">
        <w:rPr>
          <w:rFonts w:ascii="Century Gothic" w:hAnsi="Century Gothic"/>
          <w:sz w:val="17"/>
          <w:szCs w:val="17"/>
        </w:rPr>
        <w:t>:</w:t>
      </w:r>
    </w:p>
    <w:p w14:paraId="4C6261B5" w14:textId="77777777" w:rsidR="00306E54" w:rsidRPr="0045347B" w:rsidRDefault="00306E54" w:rsidP="00306E54">
      <w:pPr>
        <w:spacing w:after="0" w:line="240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§ 1</w:t>
      </w:r>
    </w:p>
    <w:p w14:paraId="754B3551" w14:textId="77777777" w:rsidR="00306E54" w:rsidRPr="0045347B" w:rsidRDefault="00306E54" w:rsidP="00306E54">
      <w:pPr>
        <w:pStyle w:val="Nagwek6"/>
        <w:spacing w:before="0"/>
        <w:jc w:val="center"/>
        <w:rPr>
          <w:rFonts w:ascii="Century Gothic" w:hAnsi="Century Gothic"/>
          <w:b/>
          <w:color w:val="auto"/>
          <w:sz w:val="17"/>
          <w:szCs w:val="17"/>
        </w:rPr>
      </w:pPr>
      <w:r w:rsidRPr="0045347B">
        <w:rPr>
          <w:rFonts w:ascii="Century Gothic" w:hAnsi="Century Gothic"/>
          <w:b/>
          <w:color w:val="auto"/>
          <w:sz w:val="17"/>
          <w:szCs w:val="17"/>
        </w:rPr>
        <w:t>Przedmiot umowy</w:t>
      </w:r>
    </w:p>
    <w:p w14:paraId="61495916" w14:textId="572AEF51" w:rsidR="00306E54" w:rsidRPr="0045347B" w:rsidRDefault="00306E54" w:rsidP="00B97026">
      <w:pPr>
        <w:pStyle w:val="Akapitzlist"/>
        <w:widowControl w:val="0"/>
        <w:numPr>
          <w:ilvl w:val="0"/>
          <w:numId w:val="118"/>
        </w:numPr>
        <w:tabs>
          <w:tab w:val="left" w:pos="284"/>
        </w:tabs>
        <w:autoSpaceDE w:val="0"/>
        <w:autoSpaceDN w:val="0"/>
        <w:spacing w:after="60" w:line="240" w:lineRule="auto"/>
        <w:ind w:left="284" w:right="-6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 xml:space="preserve">Przedmiotem niniejszej umowy jest </w:t>
      </w:r>
      <w:r w:rsidRPr="0045347B">
        <w:rPr>
          <w:rFonts w:ascii="Century Gothic" w:hAnsi="Century Gothic"/>
          <w:b/>
          <w:i/>
          <w:iCs/>
          <w:color w:val="C00000"/>
          <w:sz w:val="17"/>
          <w:szCs w:val="17"/>
          <w:lang w:val="pl-PL"/>
        </w:rPr>
        <w:t xml:space="preserve">Dostawa </w:t>
      </w:r>
      <w:r w:rsidR="004E2B6A" w:rsidRPr="0045347B">
        <w:rPr>
          <w:rFonts w:ascii="Century Gothic" w:hAnsi="Century Gothic"/>
          <w:b/>
          <w:bCs/>
          <w:i/>
          <w:iCs/>
          <w:color w:val="auto"/>
          <w:sz w:val="17"/>
          <w:szCs w:val="17"/>
          <w:lang w:val="pl-PL"/>
        </w:rPr>
        <w:t>bezzałogowego pojazdu (</w:t>
      </w:r>
      <w:proofErr w:type="spellStart"/>
      <w:r w:rsidR="004E2B6A" w:rsidRPr="0045347B">
        <w:rPr>
          <w:rFonts w:ascii="Century Gothic" w:hAnsi="Century Gothic"/>
          <w:b/>
          <w:bCs/>
          <w:i/>
          <w:iCs/>
          <w:color w:val="auto"/>
          <w:sz w:val="17"/>
          <w:szCs w:val="17"/>
          <w:lang w:val="pl-PL"/>
        </w:rPr>
        <w:t>drona</w:t>
      </w:r>
      <w:proofErr w:type="spellEnd"/>
      <w:r w:rsidR="004E2B6A" w:rsidRPr="0045347B">
        <w:rPr>
          <w:rFonts w:ascii="Century Gothic" w:hAnsi="Century Gothic"/>
          <w:b/>
          <w:bCs/>
          <w:i/>
          <w:iCs/>
          <w:color w:val="auto"/>
          <w:sz w:val="17"/>
          <w:szCs w:val="17"/>
          <w:lang w:val="pl-PL"/>
        </w:rPr>
        <w:t>) zintegrowanego z kamerą termowizyjną oraz sprzętu (kamery termowizyjnej, urządzenia do pomiaru jakości powietrza i tabletu) na potrzeby realizacji projektu "Zapewnienie straży gminnej w Kościelisku wyposażenia niezbędnego do realizacji ochrony powietrza"</w:t>
      </w:r>
      <w:r w:rsidR="00B97026" w:rsidRPr="0045347B">
        <w:rPr>
          <w:rFonts w:ascii="Century Gothic" w:hAnsi="Century Gothic"/>
          <w:b/>
          <w:bCs/>
          <w:i/>
          <w:iCs/>
          <w:color w:val="auto"/>
          <w:sz w:val="17"/>
          <w:szCs w:val="17"/>
          <w:lang w:val="pl-PL"/>
        </w:rPr>
        <w:t>.</w:t>
      </w:r>
    </w:p>
    <w:p w14:paraId="55EB9A26" w14:textId="2A383832" w:rsidR="00306E54" w:rsidRPr="0045347B" w:rsidRDefault="00306E54" w:rsidP="00B97026">
      <w:pPr>
        <w:numPr>
          <w:ilvl w:val="0"/>
          <w:numId w:val="118"/>
        </w:numPr>
        <w:tabs>
          <w:tab w:val="left" w:pos="284"/>
        </w:tabs>
        <w:suppressAutoHyphens/>
        <w:spacing w:after="60" w:line="240" w:lineRule="auto"/>
        <w:ind w:left="284" w:hanging="284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Szczegółowy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opis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przedmiotu dostawy zawarty został w </w:t>
      </w:r>
      <w:r w:rsidRPr="0045347B">
        <w:rPr>
          <w:rFonts w:ascii="Century Gothic" w:hAnsi="Century Gothic"/>
          <w:color w:val="00B050"/>
          <w:spacing w:val="-2"/>
          <w:sz w:val="17"/>
          <w:szCs w:val="17"/>
        </w:rPr>
        <w:t xml:space="preserve">załączniku nr 1 do umowy – </w:t>
      </w:r>
      <w:r w:rsidR="00B97026" w:rsidRPr="0045347B">
        <w:rPr>
          <w:rFonts w:ascii="Century Gothic" w:hAnsi="Century Gothic"/>
          <w:color w:val="00B050"/>
          <w:spacing w:val="-2"/>
          <w:sz w:val="17"/>
          <w:szCs w:val="17"/>
        </w:rPr>
        <w:t>formularz ofertowy</w:t>
      </w:r>
      <w:r w:rsidRPr="0045347B">
        <w:rPr>
          <w:rFonts w:ascii="Century Gothic" w:hAnsi="Century Gothic"/>
          <w:color w:val="00B050"/>
          <w:spacing w:val="-2"/>
          <w:sz w:val="17"/>
          <w:szCs w:val="17"/>
        </w:rPr>
        <w:t>.</w:t>
      </w:r>
    </w:p>
    <w:p w14:paraId="4A8598FE" w14:textId="77777777" w:rsidR="00306E54" w:rsidRPr="0045347B" w:rsidRDefault="00306E54" w:rsidP="00306E54">
      <w:pPr>
        <w:numPr>
          <w:ilvl w:val="0"/>
          <w:numId w:val="118"/>
        </w:numPr>
        <w:tabs>
          <w:tab w:val="left" w:pos="284"/>
        </w:tabs>
        <w:suppressAutoHyphens/>
        <w:spacing w:after="0" w:line="240" w:lineRule="auto"/>
        <w:ind w:left="357" w:hanging="357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 w:cs="Century Gothic"/>
          <w:sz w:val="17"/>
          <w:szCs w:val="17"/>
        </w:rPr>
        <w:t>Zamawiający wymaga, aby dostarczone produkty były:</w:t>
      </w:r>
    </w:p>
    <w:p w14:paraId="024B256A" w14:textId="77777777" w:rsidR="00306E54" w:rsidRPr="0045347B" w:rsidRDefault="00306E54" w:rsidP="00306E54">
      <w:pPr>
        <w:pStyle w:val="Akapitzlist"/>
        <w:numPr>
          <w:ilvl w:val="2"/>
          <w:numId w:val="118"/>
        </w:numPr>
        <w:tabs>
          <w:tab w:val="left" w:pos="567"/>
        </w:tabs>
        <w:spacing w:after="60" w:line="240" w:lineRule="auto"/>
        <w:ind w:left="567" w:hanging="283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fabrycznie nowe, pełnowartościowe, wolne od wad, wykonane zgodnie z normami branżowymi i posiadać gwarancję producenta na okres minimum 24 miesięcy,</w:t>
      </w:r>
    </w:p>
    <w:p w14:paraId="1F506E18" w14:textId="10296C5C" w:rsidR="00306E54" w:rsidRPr="0045347B" w:rsidRDefault="00306E54" w:rsidP="00B97026">
      <w:pPr>
        <w:pStyle w:val="Akapitzlist"/>
        <w:numPr>
          <w:ilvl w:val="2"/>
          <w:numId w:val="118"/>
        </w:numPr>
        <w:tabs>
          <w:tab w:val="left" w:pos="567"/>
        </w:tabs>
        <w:spacing w:after="60" w:line="240" w:lineRule="auto"/>
        <w:ind w:left="567" w:hanging="283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dopuszczone do obrotu i stosowania w krajach Unii Europejskiej</w:t>
      </w:r>
      <w:r w:rsidR="00B97026" w:rsidRPr="0045347B">
        <w:rPr>
          <w:rFonts w:ascii="Century Gothic" w:hAnsi="Century Gothic"/>
          <w:sz w:val="17"/>
          <w:szCs w:val="17"/>
          <w:lang w:val="pl-PL"/>
        </w:rPr>
        <w:t>.</w:t>
      </w:r>
    </w:p>
    <w:p w14:paraId="6B9C4FE7" w14:textId="77777777" w:rsidR="00306E54" w:rsidRPr="0045347B" w:rsidRDefault="00306E54" w:rsidP="00306E54">
      <w:pPr>
        <w:numPr>
          <w:ilvl w:val="0"/>
          <w:numId w:val="118"/>
        </w:numPr>
        <w:tabs>
          <w:tab w:val="left" w:pos="284"/>
        </w:tabs>
        <w:suppressAutoHyphens/>
        <w:spacing w:after="60" w:line="240" w:lineRule="auto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 w:cs="Helvetica"/>
          <w:sz w:val="17"/>
          <w:szCs w:val="17"/>
        </w:rPr>
        <w:t xml:space="preserve">Dostarczone produkty muszą posiadać instrukcję montażu, </w:t>
      </w:r>
      <w:r w:rsidRPr="0045347B">
        <w:rPr>
          <w:rFonts w:ascii="Century Gothic" w:hAnsi="Century Gothic"/>
          <w:sz w:val="17"/>
          <w:szCs w:val="17"/>
        </w:rPr>
        <w:t>obsługi i konserwacji napisaną w języku polskim.</w:t>
      </w:r>
    </w:p>
    <w:p w14:paraId="66B2522B" w14:textId="77777777" w:rsidR="00306E54" w:rsidRPr="0045347B" w:rsidRDefault="00306E54" w:rsidP="00306E54">
      <w:pPr>
        <w:numPr>
          <w:ilvl w:val="0"/>
          <w:numId w:val="118"/>
        </w:numPr>
        <w:tabs>
          <w:tab w:val="left" w:pos="284"/>
        </w:tabs>
        <w:suppressAutoHyphens/>
        <w:spacing w:after="60" w:line="240" w:lineRule="auto"/>
        <w:ind w:left="284" w:hanging="284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 xml:space="preserve">Dostarczone produkty powinny być </w:t>
      </w:r>
      <w:r w:rsidRPr="0045347B">
        <w:rPr>
          <w:rFonts w:ascii="Century Gothic" w:hAnsi="Century Gothic"/>
          <w:color w:val="FF0000"/>
          <w:sz w:val="17"/>
          <w:szCs w:val="17"/>
        </w:rPr>
        <w:t xml:space="preserve">zmontowane i </w:t>
      </w:r>
      <w:r w:rsidRPr="0045347B">
        <w:rPr>
          <w:rFonts w:ascii="Century Gothic" w:hAnsi="Century Gothic"/>
          <w:sz w:val="17"/>
          <w:szCs w:val="17"/>
        </w:rPr>
        <w:t>gotowe do użytku lub w nienaruszonych opakowaniach fabrycznych.</w:t>
      </w:r>
    </w:p>
    <w:p w14:paraId="1408D5F0" w14:textId="6536719C" w:rsidR="00306E54" w:rsidRPr="0045347B" w:rsidRDefault="00306E54" w:rsidP="00B97026">
      <w:pPr>
        <w:numPr>
          <w:ilvl w:val="0"/>
          <w:numId w:val="118"/>
        </w:numPr>
        <w:tabs>
          <w:tab w:val="left" w:pos="284"/>
        </w:tabs>
        <w:suppressAutoHyphens/>
        <w:spacing w:after="60" w:line="240" w:lineRule="auto"/>
        <w:ind w:left="357" w:hanging="357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Zakres zamówienia obejmuje</w:t>
      </w:r>
      <w:r w:rsidR="00B97026" w:rsidRPr="0045347B">
        <w:rPr>
          <w:rFonts w:ascii="Century Gothic" w:hAnsi="Century Gothic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 xml:space="preserve">dostarczenie (transport) produktów </w:t>
      </w:r>
      <w:proofErr w:type="spellStart"/>
      <w:r w:rsidRPr="0045347B">
        <w:rPr>
          <w:rFonts w:ascii="Century Gothic" w:hAnsi="Century Gothic"/>
          <w:sz w:val="17"/>
          <w:szCs w:val="17"/>
        </w:rPr>
        <w:t>loco</w:t>
      </w:r>
      <w:proofErr w:type="spellEnd"/>
      <w:r w:rsidRPr="0045347B">
        <w:rPr>
          <w:rFonts w:ascii="Century Gothic" w:hAnsi="Century Gothic"/>
          <w:sz w:val="17"/>
          <w:szCs w:val="17"/>
        </w:rPr>
        <w:t xml:space="preserve"> – Zamawiający (</w:t>
      </w:r>
      <w:r w:rsidRPr="0045347B">
        <w:rPr>
          <w:rFonts w:ascii="Century Gothic" w:eastAsia="Gill Sans MT" w:hAnsi="Century Gothic"/>
          <w:sz w:val="17"/>
          <w:szCs w:val="17"/>
        </w:rPr>
        <w:t>Budynek</w:t>
      </w:r>
      <w:r w:rsidR="00B97026" w:rsidRPr="0045347B">
        <w:rPr>
          <w:rFonts w:ascii="Century Gothic" w:eastAsia="Gill Sans MT" w:hAnsi="Century Gothic"/>
          <w:sz w:val="17"/>
          <w:szCs w:val="17"/>
        </w:rPr>
        <w:t xml:space="preserve"> Urzędu Gminy Kościelisko </w:t>
      </w:r>
      <w:r w:rsidRPr="0045347B">
        <w:rPr>
          <w:rFonts w:ascii="Century Gothic" w:eastAsia="Gill Sans MT" w:hAnsi="Century Gothic"/>
          <w:sz w:val="17"/>
          <w:szCs w:val="17"/>
        </w:rPr>
        <w:t xml:space="preserve">– </w:t>
      </w:r>
      <w:r w:rsidR="00B97026" w:rsidRPr="0045347B">
        <w:rPr>
          <w:rFonts w:ascii="Century Gothic" w:eastAsia="Gill Sans MT" w:hAnsi="Century Gothic"/>
          <w:sz w:val="17"/>
          <w:szCs w:val="17"/>
        </w:rPr>
        <w:t>34-511 Kościelisko ul. Nędzy-</w:t>
      </w:r>
      <w:proofErr w:type="spellStart"/>
      <w:r w:rsidR="00B97026" w:rsidRPr="0045347B">
        <w:rPr>
          <w:rFonts w:ascii="Century Gothic" w:eastAsia="Gill Sans MT" w:hAnsi="Century Gothic"/>
          <w:sz w:val="17"/>
          <w:szCs w:val="17"/>
        </w:rPr>
        <w:t>Kubińca</w:t>
      </w:r>
      <w:proofErr w:type="spellEnd"/>
      <w:r w:rsidR="00B97026" w:rsidRPr="0045347B">
        <w:rPr>
          <w:rFonts w:ascii="Century Gothic" w:eastAsia="Gill Sans MT" w:hAnsi="Century Gothic"/>
          <w:sz w:val="17"/>
          <w:szCs w:val="17"/>
        </w:rPr>
        <w:t xml:space="preserve"> 101</w:t>
      </w:r>
      <w:r w:rsidRPr="0045347B">
        <w:rPr>
          <w:rFonts w:ascii="Century Gothic" w:eastAsia="Gill Sans MT" w:hAnsi="Century Gothic"/>
          <w:sz w:val="17"/>
          <w:szCs w:val="17"/>
        </w:rPr>
        <w:t>, Gmina Kościelisko</w:t>
      </w:r>
      <w:r w:rsidRPr="0045347B">
        <w:rPr>
          <w:rFonts w:ascii="Century Gothic" w:hAnsi="Century Gothic"/>
          <w:sz w:val="17"/>
          <w:szCs w:val="17"/>
        </w:rPr>
        <w:t>) wraz z załadunkiem i rozładunkiem</w:t>
      </w:r>
      <w:r w:rsidR="00B97026" w:rsidRPr="0045347B">
        <w:rPr>
          <w:rFonts w:ascii="Century Gothic" w:hAnsi="Century Gothic"/>
          <w:sz w:val="17"/>
          <w:szCs w:val="17"/>
        </w:rPr>
        <w:t>.</w:t>
      </w:r>
    </w:p>
    <w:p w14:paraId="32041960" w14:textId="77777777" w:rsidR="00306E54" w:rsidRPr="0045347B" w:rsidRDefault="00306E54" w:rsidP="00306E54">
      <w:pPr>
        <w:numPr>
          <w:ilvl w:val="0"/>
          <w:numId w:val="118"/>
        </w:numPr>
        <w:tabs>
          <w:tab w:val="left" w:pos="284"/>
        </w:tabs>
        <w:suppressAutoHyphens/>
        <w:spacing w:after="240" w:line="240" w:lineRule="auto"/>
        <w:ind w:left="357" w:hanging="357"/>
        <w:jc w:val="both"/>
        <w:textAlignment w:val="baseline"/>
        <w:rPr>
          <w:rFonts w:ascii="Century Gothic" w:hAnsi="Century Gothic" w:cs="Helvetica"/>
          <w:sz w:val="17"/>
          <w:szCs w:val="17"/>
        </w:rPr>
      </w:pPr>
      <w:r w:rsidRPr="0045347B">
        <w:rPr>
          <w:rFonts w:ascii="Century Gothic" w:hAnsi="Century Gothic"/>
          <w:iCs/>
          <w:sz w:val="17"/>
          <w:szCs w:val="17"/>
        </w:rPr>
        <w:t>Zamawiający zainteresowany jest wyłącznie kompleksowym wykonaniem dostawy.</w:t>
      </w:r>
    </w:p>
    <w:p w14:paraId="624E52C3" w14:textId="77777777" w:rsidR="00306E54" w:rsidRPr="0045347B" w:rsidRDefault="00306E54" w:rsidP="00306E54">
      <w:pPr>
        <w:pStyle w:val="tyt"/>
        <w:keepNext w:val="0"/>
        <w:spacing w:before="0" w:after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§ 2</w:t>
      </w:r>
    </w:p>
    <w:p w14:paraId="71C9E957" w14:textId="77777777" w:rsidR="00306E54" w:rsidRPr="0045347B" w:rsidRDefault="00306E54" w:rsidP="00306E54">
      <w:pPr>
        <w:pStyle w:val="Nagwek6"/>
        <w:spacing w:before="0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Czas trwania umowy</w:t>
      </w:r>
    </w:p>
    <w:p w14:paraId="6A099B06" w14:textId="315E8950" w:rsidR="00306E54" w:rsidRPr="0045347B" w:rsidRDefault="00306E54" w:rsidP="00306E54">
      <w:pPr>
        <w:pStyle w:val="Akapitzlist"/>
        <w:numPr>
          <w:ilvl w:val="3"/>
          <w:numId w:val="117"/>
        </w:numPr>
        <w:spacing w:after="60" w:line="240" w:lineRule="auto"/>
        <w:ind w:left="284" w:hanging="284"/>
        <w:contextualSpacing w:val="0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 w:cs="BookAntiqua"/>
          <w:sz w:val="17"/>
          <w:szCs w:val="17"/>
          <w:lang w:val="pl-PL"/>
        </w:rPr>
        <w:t xml:space="preserve">Wykonawca zobowiązuje się wykonać przedmiot umowy </w:t>
      </w:r>
      <w:r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 xml:space="preserve">w terminie do </w:t>
      </w:r>
      <w:proofErr w:type="gramStart"/>
      <w:r w:rsidR="008108C3"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>…….</w:t>
      </w:r>
      <w:proofErr w:type="gramEnd"/>
      <w:r w:rsidR="008108C3"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 xml:space="preserve">. </w:t>
      </w:r>
      <w:r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>202</w:t>
      </w:r>
      <w:r w:rsidR="008108C3"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>6</w:t>
      </w:r>
      <w:r w:rsidRPr="0045347B">
        <w:rPr>
          <w:rFonts w:ascii="Century Gothic" w:hAnsi="Century Gothic"/>
          <w:b/>
          <w:color w:val="C00000"/>
          <w:sz w:val="17"/>
          <w:szCs w:val="17"/>
          <w:u w:val="single"/>
          <w:lang w:val="pl-PL"/>
        </w:rPr>
        <w:t xml:space="preserve"> roku</w:t>
      </w:r>
      <w:r w:rsidRPr="0045347B">
        <w:rPr>
          <w:rFonts w:ascii="Century Gothic" w:hAnsi="Century Gothic"/>
          <w:sz w:val="17"/>
          <w:szCs w:val="17"/>
          <w:lang w:val="pl-PL"/>
        </w:rPr>
        <w:t>.</w:t>
      </w:r>
    </w:p>
    <w:p w14:paraId="0D8D2F17" w14:textId="77777777" w:rsidR="00306E54" w:rsidRPr="0045347B" w:rsidRDefault="00306E54" w:rsidP="00306E54">
      <w:pPr>
        <w:pStyle w:val="Akapitzlist"/>
        <w:numPr>
          <w:ilvl w:val="3"/>
          <w:numId w:val="117"/>
        </w:numPr>
        <w:spacing w:after="240" w:line="240" w:lineRule="auto"/>
        <w:ind w:left="284" w:hanging="284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 xml:space="preserve">Wykonawca uzgodni z Zamawiającym dni, w których nastąpi dostawa zamówienia. </w:t>
      </w:r>
    </w:p>
    <w:p w14:paraId="7C544D22" w14:textId="77777777" w:rsidR="00306E54" w:rsidRPr="0045347B" w:rsidRDefault="00306E54" w:rsidP="00306E54">
      <w:pPr>
        <w:pStyle w:val="tyt"/>
        <w:keepNext w:val="0"/>
        <w:spacing w:before="0" w:after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§ 3</w:t>
      </w:r>
    </w:p>
    <w:p w14:paraId="49201201" w14:textId="77777777" w:rsidR="00306E54" w:rsidRPr="0045347B" w:rsidRDefault="00306E54" w:rsidP="00306E54">
      <w:pPr>
        <w:pStyle w:val="Nagwek6"/>
        <w:spacing w:before="0"/>
        <w:jc w:val="center"/>
        <w:rPr>
          <w:rFonts w:ascii="Century Gothic" w:hAnsi="Century Gothic"/>
          <w:b/>
          <w:bCs/>
          <w:color w:val="auto"/>
          <w:sz w:val="17"/>
          <w:szCs w:val="17"/>
        </w:rPr>
      </w:pPr>
      <w:r w:rsidRPr="0045347B">
        <w:rPr>
          <w:rFonts w:ascii="Century Gothic" w:hAnsi="Century Gothic"/>
          <w:b/>
          <w:bCs/>
          <w:color w:val="auto"/>
          <w:sz w:val="17"/>
          <w:szCs w:val="17"/>
        </w:rPr>
        <w:t>Wykonanie umowy</w:t>
      </w:r>
    </w:p>
    <w:p w14:paraId="6E5F858E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Realizacja dostawy następować będzie jednorazowo lub partiami.</w:t>
      </w:r>
    </w:p>
    <w:p w14:paraId="739ECE7A" w14:textId="40E6CC6A" w:rsidR="00306E54" w:rsidRPr="0045347B" w:rsidRDefault="00306E54" w:rsidP="00B97026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 dostarczy przedmiot zamówienia na własny koszt i na własne ryzyko do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miejsca</w:t>
      </w:r>
      <w:r w:rsidRPr="0045347B">
        <w:rPr>
          <w:rFonts w:ascii="Century Gothic" w:hAnsi="Century Gothic"/>
          <w:spacing w:val="-3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wskazanego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przez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Zamawiającego,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 terminie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ustalonym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Zamawiającym.</w:t>
      </w:r>
    </w:p>
    <w:p w14:paraId="2E64220C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lastRenderedPageBreak/>
        <w:t>Odbioru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przedmiotu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umowy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dokona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upoważniony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pracownik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Zamawiającego,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który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zobowiązany jest sprawdzić wyposażenie pod względem ilościowym i pokwitować ich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odbiór.</w:t>
      </w:r>
    </w:p>
    <w:p w14:paraId="527AE66C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Jeżeli w trakcie odbioru zostaną stwierdzone wady, usterki lub braki, Zamawiający może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odmówić odbioru przedmiotu umowy w części dotkniętej tymi wadami, usterkami lub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brakami,</w:t>
      </w:r>
      <w:r w:rsidRPr="0045347B">
        <w:rPr>
          <w:rFonts w:ascii="Century Gothic" w:hAnsi="Century Gothic"/>
          <w:spacing w:val="4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wyznaczając</w:t>
      </w:r>
      <w:r w:rsidRPr="0045347B">
        <w:rPr>
          <w:rFonts w:ascii="Century Gothic" w:hAnsi="Century Gothic"/>
          <w:spacing w:val="4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termin</w:t>
      </w:r>
      <w:r w:rsidRPr="0045347B">
        <w:rPr>
          <w:rFonts w:ascii="Century Gothic" w:hAnsi="Century Gothic"/>
          <w:spacing w:val="4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</w:t>
      </w:r>
      <w:r w:rsidRPr="0045347B">
        <w:rPr>
          <w:rFonts w:ascii="Century Gothic" w:hAnsi="Century Gothic"/>
          <w:spacing w:val="4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ich</w:t>
      </w:r>
      <w:r w:rsidRPr="0045347B">
        <w:rPr>
          <w:rFonts w:ascii="Century Gothic" w:hAnsi="Century Gothic"/>
          <w:spacing w:val="4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usunięcia.</w:t>
      </w:r>
      <w:r w:rsidRPr="0045347B">
        <w:rPr>
          <w:rFonts w:ascii="Century Gothic" w:hAnsi="Century Gothic"/>
          <w:spacing w:val="43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</w:t>
      </w:r>
      <w:r w:rsidRPr="0045347B">
        <w:rPr>
          <w:rFonts w:ascii="Century Gothic" w:hAnsi="Century Gothic"/>
          <w:spacing w:val="4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tym</w:t>
      </w:r>
      <w:r w:rsidRPr="0045347B">
        <w:rPr>
          <w:rFonts w:ascii="Century Gothic" w:hAnsi="Century Gothic"/>
          <w:spacing w:val="4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przypadku</w:t>
      </w:r>
      <w:r w:rsidRPr="0045347B">
        <w:rPr>
          <w:rFonts w:ascii="Century Gothic" w:hAnsi="Century Gothic"/>
          <w:spacing w:val="4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</w:t>
      </w:r>
      <w:r w:rsidRPr="0045347B">
        <w:rPr>
          <w:rFonts w:ascii="Century Gothic" w:hAnsi="Century Gothic"/>
          <w:spacing w:val="4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protokole</w:t>
      </w:r>
      <w:r w:rsidRPr="0045347B">
        <w:rPr>
          <w:rFonts w:ascii="Century Gothic" w:hAnsi="Century Gothic"/>
          <w:spacing w:val="4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odbioru zostaną</w:t>
      </w:r>
      <w:r w:rsidRPr="0045347B">
        <w:rPr>
          <w:rFonts w:ascii="Century Gothic" w:hAnsi="Century Gothic"/>
          <w:spacing w:val="3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wskazane</w:t>
      </w:r>
      <w:r w:rsidRPr="0045347B">
        <w:rPr>
          <w:rFonts w:ascii="Century Gothic" w:hAnsi="Century Gothic"/>
          <w:spacing w:val="3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nieodebrane</w:t>
      </w:r>
      <w:r w:rsidRPr="0045347B">
        <w:rPr>
          <w:rFonts w:ascii="Century Gothic" w:hAnsi="Century Gothic"/>
          <w:spacing w:val="3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elementy</w:t>
      </w:r>
      <w:r w:rsidRPr="0045347B">
        <w:rPr>
          <w:rFonts w:ascii="Century Gothic" w:hAnsi="Century Gothic"/>
          <w:spacing w:val="30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przedmiotu</w:t>
      </w:r>
      <w:r w:rsidRPr="0045347B">
        <w:rPr>
          <w:rFonts w:ascii="Century Gothic" w:hAnsi="Century Gothic"/>
          <w:spacing w:val="2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umowy</w:t>
      </w:r>
      <w:r w:rsidRPr="0045347B">
        <w:rPr>
          <w:rFonts w:ascii="Century Gothic" w:hAnsi="Century Gothic"/>
          <w:spacing w:val="2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ze</w:t>
      </w:r>
      <w:r w:rsidRPr="0045347B">
        <w:rPr>
          <w:rFonts w:ascii="Century Gothic" w:hAnsi="Century Gothic"/>
          <w:spacing w:val="3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wskazaniem</w:t>
      </w:r>
      <w:r w:rsidRPr="0045347B">
        <w:rPr>
          <w:rFonts w:ascii="Century Gothic" w:hAnsi="Century Gothic"/>
          <w:spacing w:val="3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terminu</w:t>
      </w:r>
      <w:r w:rsidRPr="0045347B">
        <w:rPr>
          <w:rFonts w:ascii="Century Gothic" w:hAnsi="Century Gothic"/>
          <w:spacing w:val="2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ich</w:t>
      </w:r>
      <w:r w:rsidRPr="0045347B">
        <w:rPr>
          <w:rFonts w:ascii="Century Gothic" w:hAnsi="Century Gothic"/>
          <w:spacing w:val="-57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dostarczenia,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nie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dłuższego niż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7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dni. Procedura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czynności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odbioru zostanie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powtórzona.</w:t>
      </w:r>
    </w:p>
    <w:p w14:paraId="4FE6A2B0" w14:textId="1B0B62E5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Odbiór</w:t>
      </w:r>
      <w:r w:rsidRPr="0045347B">
        <w:rPr>
          <w:rFonts w:ascii="Century Gothic" w:hAnsi="Century Gothic"/>
          <w:spacing w:val="47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przedmiotu</w:t>
      </w:r>
      <w:r w:rsidRPr="0045347B">
        <w:rPr>
          <w:rFonts w:ascii="Century Gothic" w:hAnsi="Century Gothic"/>
          <w:spacing w:val="48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zamówienia</w:t>
      </w:r>
      <w:r w:rsidRPr="0045347B">
        <w:rPr>
          <w:rFonts w:ascii="Century Gothic" w:hAnsi="Century Gothic"/>
          <w:spacing w:val="47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nastąpi</w:t>
      </w:r>
      <w:r w:rsidRPr="0045347B">
        <w:rPr>
          <w:rFonts w:ascii="Century Gothic" w:hAnsi="Century Gothic"/>
          <w:spacing w:val="48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po</w:t>
      </w:r>
      <w:r w:rsidRPr="0045347B">
        <w:rPr>
          <w:rFonts w:ascii="Century Gothic" w:hAnsi="Century Gothic"/>
          <w:spacing w:val="50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dostarczeniu</w:t>
      </w:r>
      <w:r w:rsidR="00B97026" w:rsidRPr="0045347B">
        <w:rPr>
          <w:rFonts w:ascii="Century Gothic" w:hAnsi="Century Gothic"/>
          <w:sz w:val="17"/>
          <w:szCs w:val="17"/>
        </w:rPr>
        <w:t xml:space="preserve"> przedmiotu umowy do Zamawiającego</w:t>
      </w:r>
      <w:r w:rsidRPr="0045347B">
        <w:rPr>
          <w:rFonts w:ascii="Century Gothic" w:hAnsi="Century Gothic"/>
          <w:sz w:val="17"/>
          <w:szCs w:val="17"/>
        </w:rPr>
        <w:t>.</w:t>
      </w:r>
    </w:p>
    <w:p w14:paraId="5DFC1187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Podstawą</w:t>
      </w:r>
      <w:r w:rsidRPr="0045347B">
        <w:rPr>
          <w:rFonts w:ascii="Century Gothic" w:hAnsi="Century Gothic"/>
          <w:spacing w:val="-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rozliczenia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będzie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protokół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odbioru.</w:t>
      </w:r>
    </w:p>
    <w:p w14:paraId="2A394ED9" w14:textId="2D9996D8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</w:t>
      </w:r>
      <w:r w:rsidRPr="0045347B">
        <w:rPr>
          <w:rFonts w:ascii="Century Gothic" w:hAnsi="Century Gothic"/>
          <w:spacing w:val="-1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</w:t>
      </w:r>
      <w:r w:rsidRPr="0045347B">
        <w:rPr>
          <w:rFonts w:ascii="Century Gothic" w:hAnsi="Century Gothic"/>
          <w:spacing w:val="-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dostarczonych</w:t>
      </w:r>
      <w:r w:rsidRPr="0045347B">
        <w:rPr>
          <w:rFonts w:ascii="Century Gothic" w:hAnsi="Century Gothic"/>
          <w:spacing w:val="-7"/>
          <w:sz w:val="17"/>
          <w:szCs w:val="17"/>
        </w:rPr>
        <w:t xml:space="preserve"> </w:t>
      </w:r>
      <w:r w:rsidR="00B97026" w:rsidRPr="0045347B">
        <w:rPr>
          <w:rFonts w:ascii="Century Gothic" w:hAnsi="Century Gothic"/>
          <w:sz w:val="17"/>
          <w:szCs w:val="17"/>
        </w:rPr>
        <w:t>przedmiotów</w:t>
      </w:r>
      <w:r w:rsidRPr="0045347B">
        <w:rPr>
          <w:rFonts w:ascii="Century Gothic" w:hAnsi="Century Gothic"/>
          <w:spacing w:val="-8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dołączy</w:t>
      </w:r>
      <w:r w:rsidRPr="0045347B">
        <w:rPr>
          <w:rFonts w:ascii="Century Gothic" w:hAnsi="Century Gothic"/>
          <w:spacing w:val="-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karty</w:t>
      </w:r>
      <w:r w:rsidRPr="0045347B">
        <w:rPr>
          <w:rFonts w:ascii="Century Gothic" w:hAnsi="Century Gothic"/>
          <w:spacing w:val="-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gwarancyjne</w:t>
      </w:r>
      <w:r w:rsidRPr="0045347B">
        <w:rPr>
          <w:rFonts w:ascii="Century Gothic" w:hAnsi="Century Gothic"/>
          <w:spacing w:val="-9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producenta,</w:t>
      </w:r>
      <w:r w:rsidRPr="0045347B">
        <w:rPr>
          <w:rFonts w:ascii="Century Gothic" w:hAnsi="Century Gothic"/>
          <w:spacing w:val="-10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certyfikaty, instrukcje obsługi</w:t>
      </w:r>
      <w:r w:rsidRPr="0045347B">
        <w:rPr>
          <w:rFonts w:ascii="Century Gothic" w:hAnsi="Century Gothic"/>
          <w:spacing w:val="-8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itp.</w:t>
      </w:r>
    </w:p>
    <w:p w14:paraId="73929666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 oświadcza, iż posiada niezbędną wiedzę w zakresie realizacji przedmiotu zamówienia objętego niniejszą umową.</w:t>
      </w:r>
    </w:p>
    <w:p w14:paraId="59A0B067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 zobowiązuje się do przestrzegania wszystkich obowiązujących aktów prawnych, które mogą mieć związek z realizacją niniejszej umowy.</w:t>
      </w:r>
    </w:p>
    <w:p w14:paraId="049C483F" w14:textId="77777777" w:rsidR="00306E54" w:rsidRPr="0045347B" w:rsidRDefault="00306E54" w:rsidP="00306E54">
      <w:pPr>
        <w:numPr>
          <w:ilvl w:val="0"/>
          <w:numId w:val="119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 jest odpowiedzialny za jakość, rzetelność, zgodność z obowiązującymi przepisami, normami, wytycznymi i instrukcjami</w:t>
      </w:r>
      <w:r w:rsidRPr="0045347B">
        <w:rPr>
          <w:rFonts w:ascii="Century Gothic" w:hAnsi="Century Gothic" w:cs="BookAntiqua"/>
          <w:sz w:val="17"/>
          <w:szCs w:val="17"/>
        </w:rPr>
        <w:t>.</w:t>
      </w:r>
    </w:p>
    <w:p w14:paraId="7A8C50C8" w14:textId="77777777" w:rsidR="00306E54" w:rsidRPr="0045347B" w:rsidRDefault="00306E54" w:rsidP="00306E54">
      <w:pPr>
        <w:numPr>
          <w:ilvl w:val="0"/>
          <w:numId w:val="119"/>
        </w:numPr>
        <w:spacing w:after="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 przypadku, gdy Wykonawca będzie realizował zamówienie objęte niniejszą umową bez</w:t>
      </w:r>
      <w:r w:rsidRPr="0045347B">
        <w:rPr>
          <w:rFonts w:ascii="Century Gothic" w:hAnsi="Century Gothic"/>
          <w:spacing w:val="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należytej</w:t>
      </w:r>
      <w:r w:rsidRPr="0045347B">
        <w:rPr>
          <w:rFonts w:ascii="Century Gothic" w:hAnsi="Century Gothic"/>
          <w:spacing w:val="-5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staranności,</w:t>
      </w:r>
      <w:r w:rsidRPr="0045347B">
        <w:rPr>
          <w:rFonts w:ascii="Century Gothic" w:hAnsi="Century Gothic"/>
          <w:spacing w:val="-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niezgodnie</w:t>
      </w:r>
      <w:r w:rsidRPr="0045347B">
        <w:rPr>
          <w:rFonts w:ascii="Century Gothic" w:hAnsi="Century Gothic"/>
          <w:spacing w:val="-5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</w:t>
      </w:r>
      <w:r w:rsidRPr="0045347B">
        <w:rPr>
          <w:rFonts w:ascii="Century Gothic" w:hAnsi="Century Gothic"/>
          <w:spacing w:val="-6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obowiązującymi</w:t>
      </w:r>
      <w:r w:rsidRPr="0045347B">
        <w:rPr>
          <w:rFonts w:ascii="Century Gothic" w:hAnsi="Century Gothic"/>
          <w:spacing w:val="-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przepisami,</w:t>
      </w:r>
      <w:r w:rsidRPr="0045347B">
        <w:rPr>
          <w:rFonts w:ascii="Century Gothic" w:hAnsi="Century Gothic"/>
          <w:spacing w:val="-5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normami</w:t>
      </w:r>
      <w:r w:rsidRPr="0045347B">
        <w:rPr>
          <w:rFonts w:ascii="Century Gothic" w:hAnsi="Century Gothic"/>
          <w:spacing w:val="-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technicznymi</w:t>
      </w:r>
      <w:r w:rsidRPr="0045347B">
        <w:rPr>
          <w:rFonts w:ascii="Century Gothic" w:hAnsi="Century Gothic"/>
          <w:spacing w:val="-4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lub</w:t>
      </w:r>
      <w:r w:rsidRPr="0045347B">
        <w:rPr>
          <w:rFonts w:ascii="Century Gothic" w:hAnsi="Century Gothic"/>
          <w:spacing w:val="-57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niezgodnie</w:t>
      </w:r>
      <w:r w:rsidRPr="0045347B">
        <w:rPr>
          <w:rFonts w:ascii="Century Gothic" w:hAnsi="Century Gothic"/>
          <w:spacing w:val="-1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z</w:t>
      </w:r>
      <w:r w:rsidRPr="0045347B">
        <w:rPr>
          <w:rFonts w:ascii="Century Gothic" w:hAnsi="Century Gothic"/>
          <w:spacing w:val="-2"/>
          <w:sz w:val="17"/>
          <w:szCs w:val="17"/>
        </w:rPr>
        <w:t xml:space="preserve"> </w:t>
      </w:r>
      <w:r w:rsidRPr="0045347B">
        <w:rPr>
          <w:rFonts w:ascii="Century Gothic" w:hAnsi="Century Gothic"/>
          <w:sz w:val="17"/>
          <w:szCs w:val="17"/>
        </w:rPr>
        <w:t>postanowieniami niniejszej umowy, Zamawiający ma prawo:</w:t>
      </w:r>
    </w:p>
    <w:p w14:paraId="7403F5D3" w14:textId="77777777" w:rsidR="00306E54" w:rsidRPr="0045347B" w:rsidRDefault="00306E54" w:rsidP="00306E54">
      <w:pPr>
        <w:pStyle w:val="Akapitzlist"/>
        <w:widowControl w:val="0"/>
        <w:numPr>
          <w:ilvl w:val="1"/>
          <w:numId w:val="119"/>
        </w:numPr>
        <w:tabs>
          <w:tab w:val="clear" w:pos="1440"/>
          <w:tab w:val="num" w:pos="567"/>
        </w:tabs>
        <w:autoSpaceDE w:val="0"/>
        <w:autoSpaceDN w:val="0"/>
        <w:spacing w:after="0" w:line="240" w:lineRule="auto"/>
        <w:ind w:left="568" w:hanging="284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nakazać</w:t>
      </w:r>
      <w:r w:rsidRPr="0045347B">
        <w:rPr>
          <w:rFonts w:ascii="Century Gothic" w:hAnsi="Century Gothic"/>
          <w:spacing w:val="-3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Wykonawcy</w:t>
      </w:r>
      <w:r w:rsidRPr="0045347B">
        <w:rPr>
          <w:rFonts w:ascii="Century Gothic" w:hAnsi="Century Gothic"/>
          <w:spacing w:val="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zaprzestanie wykonywania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umowy,</w:t>
      </w:r>
    </w:p>
    <w:p w14:paraId="56FA9284" w14:textId="77777777" w:rsidR="00306E54" w:rsidRPr="0045347B" w:rsidRDefault="00306E54" w:rsidP="00306E54">
      <w:pPr>
        <w:pStyle w:val="Akapitzlist"/>
        <w:widowControl w:val="0"/>
        <w:numPr>
          <w:ilvl w:val="1"/>
          <w:numId w:val="119"/>
        </w:numPr>
        <w:tabs>
          <w:tab w:val="clear" w:pos="1440"/>
          <w:tab w:val="num" w:pos="567"/>
        </w:tabs>
        <w:autoSpaceDE w:val="0"/>
        <w:autoSpaceDN w:val="0"/>
        <w:spacing w:after="0" w:line="240" w:lineRule="auto"/>
        <w:ind w:left="568" w:hanging="284"/>
        <w:contextualSpacing w:val="0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odstąpić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od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umowy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całości lub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części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z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winy</w:t>
      </w:r>
      <w:r w:rsidRPr="0045347B">
        <w:rPr>
          <w:rFonts w:ascii="Century Gothic" w:hAnsi="Century Gothic"/>
          <w:spacing w:val="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Wykonawcy,</w:t>
      </w:r>
    </w:p>
    <w:p w14:paraId="65D3BD53" w14:textId="77777777" w:rsidR="00306E54" w:rsidRPr="0045347B" w:rsidRDefault="00306E54" w:rsidP="00306E54">
      <w:pPr>
        <w:pStyle w:val="Akapitzlist"/>
        <w:widowControl w:val="0"/>
        <w:numPr>
          <w:ilvl w:val="1"/>
          <w:numId w:val="119"/>
        </w:numPr>
        <w:tabs>
          <w:tab w:val="clear" w:pos="1440"/>
          <w:tab w:val="num" w:pos="567"/>
        </w:tabs>
        <w:autoSpaceDE w:val="0"/>
        <w:autoSpaceDN w:val="0"/>
        <w:spacing w:after="0" w:line="240" w:lineRule="auto"/>
        <w:ind w:left="568" w:hanging="284"/>
        <w:contextualSpacing w:val="0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powierzyć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dokończenie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realizacji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umowy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innym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podmiotom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na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koszt</w:t>
      </w:r>
      <w:r w:rsidRPr="0045347B">
        <w:rPr>
          <w:rFonts w:ascii="Century Gothic" w:hAnsi="Century Gothic"/>
          <w:spacing w:val="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Wykonawcy,</w:t>
      </w:r>
    </w:p>
    <w:p w14:paraId="7EAD18AC" w14:textId="3F32329A" w:rsidR="00306E54" w:rsidRPr="0045347B" w:rsidRDefault="00306E54" w:rsidP="00B97026">
      <w:pPr>
        <w:pStyle w:val="Akapitzlist"/>
        <w:widowControl w:val="0"/>
        <w:numPr>
          <w:ilvl w:val="1"/>
          <w:numId w:val="119"/>
        </w:numPr>
        <w:tabs>
          <w:tab w:val="clear" w:pos="1440"/>
          <w:tab w:val="num" w:pos="567"/>
        </w:tabs>
        <w:autoSpaceDE w:val="0"/>
        <w:autoSpaceDN w:val="0"/>
        <w:spacing w:after="240" w:line="240" w:lineRule="auto"/>
        <w:ind w:left="568" w:hanging="284"/>
        <w:contextualSpacing w:val="0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potrącić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z</w:t>
      </w:r>
      <w:r w:rsidRPr="0045347B">
        <w:rPr>
          <w:rFonts w:ascii="Century Gothic" w:hAnsi="Century Gothic"/>
          <w:spacing w:val="-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wynagrodzenia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Wykonawcy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należności</w:t>
      </w:r>
      <w:r w:rsidRPr="0045347B">
        <w:rPr>
          <w:rFonts w:ascii="Century Gothic" w:hAnsi="Century Gothic"/>
          <w:spacing w:val="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z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tytułu</w:t>
      </w:r>
      <w:r w:rsidRPr="0045347B">
        <w:rPr>
          <w:rFonts w:ascii="Century Gothic" w:hAnsi="Century Gothic"/>
          <w:spacing w:val="-2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kar</w:t>
      </w:r>
      <w:r w:rsidRPr="0045347B">
        <w:rPr>
          <w:rFonts w:ascii="Century Gothic" w:hAnsi="Century Gothic"/>
          <w:spacing w:val="-3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umownych.</w:t>
      </w:r>
    </w:p>
    <w:p w14:paraId="51987E03" w14:textId="77777777" w:rsidR="00306E54" w:rsidRPr="0045347B" w:rsidRDefault="00306E54" w:rsidP="00306E54">
      <w:pPr>
        <w:spacing w:after="0" w:line="240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§ 4</w:t>
      </w:r>
    </w:p>
    <w:p w14:paraId="622718EC" w14:textId="77777777" w:rsidR="00306E54" w:rsidRPr="0045347B" w:rsidRDefault="00306E54" w:rsidP="00306E54">
      <w:pPr>
        <w:pStyle w:val="Nagwek7"/>
        <w:spacing w:before="0" w:line="240" w:lineRule="auto"/>
        <w:jc w:val="center"/>
        <w:rPr>
          <w:rFonts w:ascii="Century Gothic" w:hAnsi="Century Gothic"/>
          <w:b/>
          <w:i w:val="0"/>
          <w:iCs w:val="0"/>
          <w:color w:val="auto"/>
          <w:sz w:val="17"/>
          <w:szCs w:val="17"/>
        </w:rPr>
      </w:pPr>
      <w:r w:rsidRPr="0045347B">
        <w:rPr>
          <w:rFonts w:ascii="Century Gothic" w:hAnsi="Century Gothic"/>
          <w:b/>
          <w:i w:val="0"/>
          <w:iCs w:val="0"/>
          <w:color w:val="auto"/>
          <w:sz w:val="17"/>
          <w:szCs w:val="17"/>
        </w:rPr>
        <w:t>Wynagrodzenie</w:t>
      </w:r>
    </w:p>
    <w:p w14:paraId="10F3FBCA" w14:textId="3558FBAB" w:rsidR="00306E54" w:rsidRPr="0045347B" w:rsidRDefault="00306E54" w:rsidP="008108C3">
      <w:pPr>
        <w:pStyle w:val="Akapitzlist"/>
        <w:widowControl w:val="0"/>
        <w:numPr>
          <w:ilvl w:val="0"/>
          <w:numId w:val="120"/>
        </w:numPr>
        <w:tabs>
          <w:tab w:val="left" w:pos="284"/>
        </w:tabs>
        <w:autoSpaceDE w:val="0"/>
        <w:autoSpaceDN w:val="0"/>
        <w:spacing w:after="60" w:line="240" w:lineRule="auto"/>
        <w:ind w:left="284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Wynagrodzenie</w:t>
      </w:r>
      <w:r w:rsidRPr="0045347B">
        <w:rPr>
          <w:rFonts w:ascii="Century Gothic" w:hAnsi="Century Gothic"/>
          <w:spacing w:val="60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Wykonawcy za należyte</w:t>
      </w:r>
      <w:r w:rsidRPr="0045347B">
        <w:rPr>
          <w:rFonts w:ascii="Century Gothic" w:hAnsi="Century Gothic"/>
          <w:spacing w:val="60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wykonanie</w:t>
      </w:r>
      <w:r w:rsidRPr="0045347B">
        <w:rPr>
          <w:rFonts w:ascii="Century Gothic" w:hAnsi="Century Gothic"/>
          <w:spacing w:val="60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>przedmiotu umowy, ustalone</w:t>
      </w:r>
      <w:r w:rsidRPr="0045347B">
        <w:rPr>
          <w:rFonts w:ascii="Century Gothic" w:hAnsi="Century Gothic"/>
          <w:spacing w:val="1"/>
          <w:sz w:val="17"/>
          <w:szCs w:val="17"/>
          <w:lang w:val="pl-PL"/>
        </w:rPr>
        <w:t xml:space="preserve"> </w:t>
      </w:r>
      <w:r w:rsidRPr="0045347B">
        <w:rPr>
          <w:rFonts w:ascii="Century Gothic" w:hAnsi="Century Gothic"/>
          <w:sz w:val="17"/>
          <w:szCs w:val="17"/>
          <w:lang w:val="pl-PL"/>
        </w:rPr>
        <w:t xml:space="preserve">w oparciu o złożoną w postępowaniu ofertę, w formie wynagrodzenia ryczałtowego wynosi: </w:t>
      </w:r>
      <w:r w:rsidRPr="0045347B">
        <w:rPr>
          <w:rFonts w:ascii="Century Gothic" w:hAnsi="Century Gothic"/>
          <w:b/>
          <w:bCs/>
          <w:sz w:val="17"/>
          <w:szCs w:val="17"/>
          <w:lang w:val="pl-PL"/>
        </w:rPr>
        <w:t>………… zł brutto</w:t>
      </w:r>
      <w:r w:rsidR="00A6783C" w:rsidRPr="0045347B">
        <w:rPr>
          <w:rFonts w:ascii="Century Gothic" w:hAnsi="Century Gothic"/>
          <w:sz w:val="17"/>
          <w:szCs w:val="17"/>
          <w:lang w:val="pl-PL"/>
        </w:rPr>
        <w:t xml:space="preserve"> (</w:t>
      </w:r>
      <w:proofErr w:type="gramStart"/>
      <w:r w:rsidR="00A6783C" w:rsidRPr="0045347B">
        <w:rPr>
          <w:rFonts w:ascii="Century Gothic" w:hAnsi="Century Gothic"/>
          <w:sz w:val="17"/>
          <w:szCs w:val="17"/>
          <w:lang w:val="pl-PL"/>
        </w:rPr>
        <w:t>słownie: ….</w:t>
      </w:r>
      <w:proofErr w:type="gramEnd"/>
      <w:r w:rsidR="00A6783C" w:rsidRPr="0045347B">
        <w:rPr>
          <w:rFonts w:ascii="Century Gothic" w:hAnsi="Century Gothic"/>
          <w:sz w:val="17"/>
          <w:szCs w:val="17"/>
          <w:lang w:val="pl-PL"/>
        </w:rPr>
        <w:t>)</w:t>
      </w:r>
    </w:p>
    <w:p w14:paraId="6538A28A" w14:textId="69CD9C56" w:rsidR="008108C3" w:rsidRPr="0045347B" w:rsidRDefault="004930DF" w:rsidP="004930DF">
      <w:pPr>
        <w:pStyle w:val="Akapitzlist"/>
        <w:widowControl w:val="0"/>
        <w:numPr>
          <w:ilvl w:val="0"/>
          <w:numId w:val="120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Wynagrodzenie, o którym mowa w ust. 1 składa się z cen za poszczególne elementy dostawy:</w:t>
      </w:r>
    </w:p>
    <w:p w14:paraId="22AFAA32" w14:textId="5C466F8E" w:rsidR="004930DF" w:rsidRPr="0045347B" w:rsidRDefault="004930DF" w:rsidP="004930DF">
      <w:pPr>
        <w:pStyle w:val="Akapitzlist"/>
        <w:widowControl w:val="0"/>
        <w:numPr>
          <w:ilvl w:val="0"/>
          <w:numId w:val="142"/>
        </w:numPr>
        <w:tabs>
          <w:tab w:val="left" w:pos="567"/>
        </w:tabs>
        <w:autoSpaceDE w:val="0"/>
        <w:autoSpaceDN w:val="0"/>
        <w:spacing w:after="0" w:line="240" w:lineRule="auto"/>
        <w:ind w:left="568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 w:cs="Arial"/>
          <w:sz w:val="17"/>
          <w:szCs w:val="17"/>
          <w:lang w:val="pl-PL"/>
        </w:rPr>
        <w:t>D</w:t>
      </w:r>
      <w:r w:rsidRPr="0045347B">
        <w:rPr>
          <w:rFonts w:ascii="Century Gothic" w:hAnsi="Century Gothic" w:cs="Century Gothic"/>
          <w:sz w:val="17"/>
          <w:szCs w:val="17"/>
          <w:lang w:val="pl-PL"/>
        </w:rPr>
        <w:t>ron do monitoringu emisji oraz identyfikacji nietypowych wzorców termicznych zintegrowany z kamerą termowizyjną i pakietem gwarancyjnym</w:t>
      </w:r>
      <w:r w:rsidR="00F95B04" w:rsidRPr="0045347B">
        <w:rPr>
          <w:rFonts w:ascii="Century Gothic" w:hAnsi="Century Gothic" w:cs="Century Gothic"/>
          <w:sz w:val="17"/>
          <w:szCs w:val="17"/>
          <w:lang w:val="pl-PL"/>
        </w:rPr>
        <w:t xml:space="preserve"> (</w:t>
      </w:r>
      <w:proofErr w:type="gramStart"/>
      <w:r w:rsidR="00F95B04" w:rsidRPr="0045347B">
        <w:rPr>
          <w:rFonts w:ascii="Century Gothic" w:hAnsi="Century Gothic" w:cs="Century Gothic"/>
          <w:sz w:val="17"/>
          <w:szCs w:val="17"/>
          <w:lang w:val="pl-PL"/>
        </w:rPr>
        <w:t>…….</w:t>
      </w:r>
      <w:proofErr w:type="gramEnd"/>
      <w:r w:rsidR="00F95B04" w:rsidRPr="0045347B">
        <w:rPr>
          <w:rFonts w:ascii="Century Gothic" w:hAnsi="Century Gothic" w:cs="Century Gothic"/>
          <w:sz w:val="17"/>
          <w:szCs w:val="17"/>
          <w:lang w:val="pl-PL"/>
        </w:rPr>
        <w:t>.)</w:t>
      </w:r>
      <w:r w:rsidRPr="0045347B">
        <w:rPr>
          <w:rFonts w:ascii="Century Gothic" w:hAnsi="Century Gothic"/>
          <w:sz w:val="17"/>
          <w:szCs w:val="17"/>
          <w:lang w:val="pl-PL"/>
        </w:rPr>
        <w:t xml:space="preserve"> - ……………………….. zł brutto</w:t>
      </w:r>
    </w:p>
    <w:p w14:paraId="20E687D4" w14:textId="7BF70BF9" w:rsidR="004930DF" w:rsidRPr="0045347B" w:rsidRDefault="00A6783C" w:rsidP="004930DF">
      <w:pPr>
        <w:pStyle w:val="Akapitzlist"/>
        <w:widowControl w:val="0"/>
        <w:numPr>
          <w:ilvl w:val="0"/>
          <w:numId w:val="142"/>
        </w:numPr>
        <w:tabs>
          <w:tab w:val="left" w:pos="567"/>
        </w:tabs>
        <w:autoSpaceDE w:val="0"/>
        <w:autoSpaceDN w:val="0"/>
        <w:spacing w:after="0" w:line="240" w:lineRule="auto"/>
        <w:ind w:left="568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>C</w:t>
      </w:r>
      <w:r w:rsidRPr="0045347B">
        <w:rPr>
          <w:rFonts w:ascii="Century Gothic" w:hAnsi="Century Gothic"/>
          <w:color w:val="212121"/>
          <w:sz w:val="17"/>
          <w:szCs w:val="17"/>
          <w:lang w:val="pl-PL"/>
        </w:rPr>
        <w:t>zujnik jakości powietrza</w:t>
      </w:r>
      <w:r w:rsidRPr="0045347B">
        <w:rPr>
          <w:rFonts w:ascii="Century Gothic" w:hAnsi="Century Gothic"/>
          <w:sz w:val="17"/>
          <w:szCs w:val="17"/>
          <w:lang w:val="pl-PL"/>
        </w:rPr>
        <w:t xml:space="preserve"> kompatybilny z dronem </w:t>
      </w:r>
      <w:r w:rsidR="00F95B04" w:rsidRPr="0045347B">
        <w:rPr>
          <w:rFonts w:ascii="Century Gothic" w:hAnsi="Century Gothic"/>
          <w:sz w:val="17"/>
          <w:szCs w:val="17"/>
          <w:lang w:val="pl-PL"/>
        </w:rPr>
        <w:t>(</w:t>
      </w:r>
      <w:proofErr w:type="gramStart"/>
      <w:r w:rsidR="00F95B04" w:rsidRPr="0045347B">
        <w:rPr>
          <w:rFonts w:ascii="Century Gothic" w:hAnsi="Century Gothic"/>
          <w:sz w:val="17"/>
          <w:szCs w:val="17"/>
          <w:lang w:val="pl-PL"/>
        </w:rPr>
        <w:t>…….</w:t>
      </w:r>
      <w:proofErr w:type="gramEnd"/>
      <w:r w:rsidR="00F95B04" w:rsidRPr="0045347B">
        <w:rPr>
          <w:rFonts w:ascii="Century Gothic" w:hAnsi="Century Gothic"/>
          <w:sz w:val="17"/>
          <w:szCs w:val="17"/>
          <w:lang w:val="pl-PL"/>
        </w:rPr>
        <w:t xml:space="preserve">) </w:t>
      </w:r>
      <w:r w:rsidRPr="0045347B">
        <w:rPr>
          <w:rFonts w:ascii="Century Gothic" w:hAnsi="Century Gothic"/>
          <w:sz w:val="17"/>
          <w:szCs w:val="17"/>
          <w:lang w:val="pl-PL"/>
        </w:rPr>
        <w:t>- ……………………….. zł brutto</w:t>
      </w:r>
    </w:p>
    <w:p w14:paraId="691E4BD5" w14:textId="36F485BA" w:rsidR="00A6783C" w:rsidRPr="0045347B" w:rsidRDefault="00A6783C" w:rsidP="004930DF">
      <w:pPr>
        <w:pStyle w:val="Akapitzlist"/>
        <w:widowControl w:val="0"/>
        <w:numPr>
          <w:ilvl w:val="0"/>
          <w:numId w:val="142"/>
        </w:numPr>
        <w:tabs>
          <w:tab w:val="left" w:pos="567"/>
        </w:tabs>
        <w:autoSpaceDE w:val="0"/>
        <w:autoSpaceDN w:val="0"/>
        <w:spacing w:after="0" w:line="240" w:lineRule="auto"/>
        <w:ind w:left="568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 xml:space="preserve">Kamera termowizyjna ręczna </w:t>
      </w:r>
      <w:r w:rsidR="00F95B04" w:rsidRPr="0045347B">
        <w:rPr>
          <w:rFonts w:ascii="Century Gothic" w:hAnsi="Century Gothic"/>
          <w:sz w:val="17"/>
          <w:szCs w:val="17"/>
          <w:lang w:val="pl-PL"/>
        </w:rPr>
        <w:t>(</w:t>
      </w:r>
      <w:proofErr w:type="gramStart"/>
      <w:r w:rsidR="00F95B04" w:rsidRPr="0045347B">
        <w:rPr>
          <w:rFonts w:ascii="Century Gothic" w:hAnsi="Century Gothic"/>
          <w:sz w:val="17"/>
          <w:szCs w:val="17"/>
          <w:lang w:val="pl-PL"/>
        </w:rPr>
        <w:t>…….</w:t>
      </w:r>
      <w:proofErr w:type="gramEnd"/>
      <w:r w:rsidR="00F95B04" w:rsidRPr="0045347B">
        <w:rPr>
          <w:rFonts w:ascii="Century Gothic" w:hAnsi="Century Gothic"/>
          <w:sz w:val="17"/>
          <w:szCs w:val="17"/>
          <w:lang w:val="pl-PL"/>
        </w:rPr>
        <w:t xml:space="preserve">) </w:t>
      </w:r>
      <w:r w:rsidRPr="0045347B">
        <w:rPr>
          <w:rFonts w:ascii="Century Gothic" w:hAnsi="Century Gothic"/>
          <w:sz w:val="17"/>
          <w:szCs w:val="17"/>
          <w:lang w:val="pl-PL"/>
        </w:rPr>
        <w:t>- ……………………….. zł brutto</w:t>
      </w:r>
    </w:p>
    <w:p w14:paraId="2CA8CF8B" w14:textId="66DF7420" w:rsidR="00A6783C" w:rsidRPr="0045347B" w:rsidRDefault="00A6783C" w:rsidP="00A6783C">
      <w:pPr>
        <w:pStyle w:val="Akapitzlist"/>
        <w:widowControl w:val="0"/>
        <w:numPr>
          <w:ilvl w:val="0"/>
          <w:numId w:val="142"/>
        </w:numPr>
        <w:tabs>
          <w:tab w:val="left" w:pos="567"/>
        </w:tabs>
        <w:autoSpaceDE w:val="0"/>
        <w:autoSpaceDN w:val="0"/>
        <w:spacing w:after="0" w:line="240" w:lineRule="auto"/>
        <w:ind w:left="568" w:hanging="284"/>
        <w:contextualSpacing w:val="0"/>
        <w:jc w:val="both"/>
        <w:rPr>
          <w:rFonts w:ascii="Century Gothic" w:hAnsi="Century Gothic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 xml:space="preserve">Tablet typu </w:t>
      </w:r>
      <w:proofErr w:type="spellStart"/>
      <w:r w:rsidRPr="0045347B">
        <w:rPr>
          <w:rFonts w:ascii="Century Gothic" w:hAnsi="Century Gothic"/>
          <w:sz w:val="17"/>
          <w:szCs w:val="17"/>
          <w:lang w:val="pl-PL"/>
        </w:rPr>
        <w:t>rugged</w:t>
      </w:r>
      <w:proofErr w:type="spellEnd"/>
      <w:r w:rsidRPr="0045347B">
        <w:rPr>
          <w:rFonts w:ascii="Century Gothic" w:hAnsi="Century Gothic"/>
          <w:sz w:val="17"/>
          <w:szCs w:val="17"/>
          <w:lang w:val="pl-PL"/>
        </w:rPr>
        <w:t xml:space="preserve"> </w:t>
      </w:r>
      <w:r w:rsidR="00F95B04" w:rsidRPr="0045347B">
        <w:rPr>
          <w:rFonts w:ascii="Century Gothic" w:hAnsi="Century Gothic"/>
          <w:sz w:val="17"/>
          <w:szCs w:val="17"/>
          <w:lang w:val="pl-PL"/>
        </w:rPr>
        <w:t>(</w:t>
      </w:r>
      <w:proofErr w:type="gramStart"/>
      <w:r w:rsidR="00F95B04" w:rsidRPr="0045347B">
        <w:rPr>
          <w:rFonts w:ascii="Century Gothic" w:hAnsi="Century Gothic"/>
          <w:sz w:val="17"/>
          <w:szCs w:val="17"/>
          <w:lang w:val="pl-PL"/>
        </w:rPr>
        <w:t>…….</w:t>
      </w:r>
      <w:proofErr w:type="gramEnd"/>
      <w:r w:rsidR="00F95B04" w:rsidRPr="0045347B">
        <w:rPr>
          <w:rFonts w:ascii="Century Gothic" w:hAnsi="Century Gothic"/>
          <w:sz w:val="17"/>
          <w:szCs w:val="17"/>
          <w:lang w:val="pl-PL"/>
        </w:rPr>
        <w:t xml:space="preserve">) </w:t>
      </w:r>
      <w:r w:rsidRPr="0045347B">
        <w:rPr>
          <w:rFonts w:ascii="Century Gothic" w:hAnsi="Century Gothic"/>
          <w:sz w:val="17"/>
          <w:szCs w:val="17"/>
          <w:lang w:val="pl-PL"/>
        </w:rPr>
        <w:t>- ……………………….. zł brutto</w:t>
      </w:r>
    </w:p>
    <w:p w14:paraId="1320867D" w14:textId="77777777" w:rsidR="004930DF" w:rsidRPr="0045347B" w:rsidRDefault="004930DF" w:rsidP="00A6783C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left="284"/>
        <w:jc w:val="both"/>
        <w:rPr>
          <w:rFonts w:ascii="Century Gothic" w:hAnsi="Century Gothic"/>
          <w:sz w:val="17"/>
          <w:szCs w:val="17"/>
        </w:rPr>
      </w:pPr>
    </w:p>
    <w:p w14:paraId="7B0F36FE" w14:textId="77777777" w:rsidR="00306E54" w:rsidRPr="0045347B" w:rsidRDefault="00306E54" w:rsidP="00306E54">
      <w:pPr>
        <w:spacing w:after="0" w:line="240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§ 5</w:t>
      </w:r>
    </w:p>
    <w:p w14:paraId="11BD9A79" w14:textId="77777777" w:rsidR="00306E54" w:rsidRPr="0045347B" w:rsidRDefault="00306E54" w:rsidP="00306E54">
      <w:pPr>
        <w:pStyle w:val="Nagwek6"/>
        <w:spacing w:before="0" w:line="240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Warunki płatności</w:t>
      </w:r>
    </w:p>
    <w:p w14:paraId="04DB10B5" w14:textId="77777777" w:rsidR="00F95B04" w:rsidRPr="0045347B" w:rsidRDefault="00F95B04" w:rsidP="00F95B04">
      <w:pPr>
        <w:numPr>
          <w:ilvl w:val="0"/>
          <w:numId w:val="121"/>
        </w:numPr>
        <w:spacing w:after="60" w:line="240" w:lineRule="auto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Strony ustalają, iż wynagrodzenie płatne będzie fakturami częściowymi lub fakturą końcową po dostarczeniu poszczególnych partii zamówienia.</w:t>
      </w:r>
    </w:p>
    <w:p w14:paraId="1ADC7AD4" w14:textId="7894F07E" w:rsidR="00F95B04" w:rsidRPr="0045347B" w:rsidRDefault="00F95B04" w:rsidP="00F95B04">
      <w:pPr>
        <w:numPr>
          <w:ilvl w:val="0"/>
          <w:numId w:val="121"/>
        </w:numPr>
        <w:spacing w:after="60" w:line="240" w:lineRule="auto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iCs/>
          <w:sz w:val="17"/>
          <w:szCs w:val="17"/>
        </w:rPr>
        <w:t>Od dnia, w którym stosowanie faktur ustrukturyzowanych stanie się dla Zleceniobiorcy obowiązkowe, faktury będą wystawiane i doręczane przy użyciu Krajowego Systemu e-Faktur z uwzględnieniem postanowień niniejszego paragrafu:</w:t>
      </w:r>
    </w:p>
    <w:p w14:paraId="3ECB8803" w14:textId="77777777" w:rsidR="00F95B04" w:rsidRPr="0045347B" w:rsidRDefault="00F95B04" w:rsidP="00F95B04">
      <w:pPr>
        <w:pStyle w:val="Akapitzlist"/>
        <w:numPr>
          <w:ilvl w:val="0"/>
          <w:numId w:val="145"/>
        </w:numPr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Century Gothic" w:hAnsi="Century Gothic"/>
          <w:iCs/>
          <w:sz w:val="17"/>
          <w:szCs w:val="17"/>
          <w:lang w:val="pl-PL"/>
        </w:rPr>
      </w:pPr>
      <w:proofErr w:type="spellStart"/>
      <w:r w:rsidRPr="0045347B">
        <w:rPr>
          <w:rFonts w:ascii="Century Gothic" w:hAnsi="Century Gothic"/>
          <w:iCs/>
          <w:sz w:val="17"/>
          <w:szCs w:val="17"/>
        </w:rPr>
        <w:t>Zapłata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wynagrodzenia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przez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Zleceniodawcę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na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rzecz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Zleceniobiorcy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będzie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następować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na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podstawie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prawidłowo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wystawionej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i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doręczonej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faktury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ustrukturyzowanej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.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Zleceniobiorca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przyjmuje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do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wiadomości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i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akceptuje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,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że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wyłącznie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faktury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ustrukturyzowane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wystawione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w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sposób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uwzględniający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postanowienia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niniejszego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paragrafu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będą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uznawane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za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doręczone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Zleceniodawcy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i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będą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stanowić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</w:t>
      </w:r>
      <w:r w:rsidRPr="0045347B">
        <w:rPr>
          <w:rFonts w:ascii="Century Gothic" w:hAnsi="Century Gothic"/>
          <w:iCs/>
          <w:sz w:val="17"/>
          <w:szCs w:val="17"/>
          <w:lang w:val="pl-PL"/>
        </w:rPr>
        <w:t xml:space="preserve">podstawę dokonania zapłaty wynagrodzenia przez Zleceniodawcę. </w:t>
      </w:r>
    </w:p>
    <w:p w14:paraId="0B78784B" w14:textId="726243AF" w:rsidR="00F95B04" w:rsidRPr="0045347B" w:rsidRDefault="00F95B04" w:rsidP="00F95B04">
      <w:pPr>
        <w:pStyle w:val="Akapitzlist"/>
        <w:numPr>
          <w:ilvl w:val="0"/>
          <w:numId w:val="145"/>
        </w:numPr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Century Gothic" w:hAnsi="Century Gothic"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iCs/>
          <w:sz w:val="17"/>
          <w:szCs w:val="17"/>
          <w:lang w:val="pl-PL"/>
        </w:rPr>
        <w:t xml:space="preserve">Faktury ustrukturyzowane wystawiane przez Zleceniobiorcę będą zawierać następujące dane Zleceniodawcy (w ramach struktury logicznej faktury ustrukturyzowanej): </w:t>
      </w:r>
    </w:p>
    <w:p w14:paraId="27AB8760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 xml:space="preserve">w polu „Podmiot2”: </w:t>
      </w:r>
    </w:p>
    <w:p w14:paraId="7A753534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nazwa: Gmina Kościelisko</w:t>
      </w:r>
    </w:p>
    <w:p w14:paraId="7D870918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NIP nabywcy: 7361699456</w:t>
      </w:r>
    </w:p>
    <w:p w14:paraId="4074CBA4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60" w:line="240" w:lineRule="auto"/>
        <w:ind w:left="425" w:firstLine="283"/>
        <w:contextualSpacing w:val="0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adres nabywcy: ul. Nędzy-</w:t>
      </w:r>
      <w:proofErr w:type="spellStart"/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Kubińca</w:t>
      </w:r>
      <w:proofErr w:type="spellEnd"/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 xml:space="preserve"> 101,34-511 Kościelisko</w:t>
      </w:r>
    </w:p>
    <w:p w14:paraId="5BB51809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lastRenderedPageBreak/>
        <w:t xml:space="preserve">w polu „Podmiot3”: </w:t>
      </w:r>
    </w:p>
    <w:p w14:paraId="4D67F9B8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nazwa: Urząd Gminy Kościelisko</w:t>
      </w:r>
    </w:p>
    <w:p w14:paraId="28E3E9A0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adres: ul. Nędzy-</w:t>
      </w:r>
      <w:proofErr w:type="spellStart"/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Kubińca</w:t>
      </w:r>
      <w:proofErr w:type="spellEnd"/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 xml:space="preserve"> 101,34-511 Kościelisko</w:t>
      </w:r>
    </w:p>
    <w:p w14:paraId="4A867A8A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0" w:line="240" w:lineRule="auto"/>
        <w:ind w:left="426" w:firstLine="283"/>
        <w:jc w:val="both"/>
        <w:rPr>
          <w:rFonts w:ascii="Century Gothic" w:hAnsi="Century Gothic"/>
          <w:b/>
          <w:bCs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NIP odbiorcy: 7361074992</w:t>
      </w:r>
    </w:p>
    <w:p w14:paraId="2417CAB0" w14:textId="77777777" w:rsidR="00F95B04" w:rsidRPr="0045347B" w:rsidRDefault="00F95B04" w:rsidP="00F95B04">
      <w:pPr>
        <w:pStyle w:val="Akapitzlist"/>
        <w:autoSpaceDE w:val="0"/>
        <w:autoSpaceDN w:val="0"/>
        <w:adjustRightInd w:val="0"/>
        <w:spacing w:after="60" w:line="240" w:lineRule="auto"/>
        <w:ind w:left="426" w:firstLine="283"/>
        <w:jc w:val="both"/>
        <w:rPr>
          <w:rFonts w:ascii="Century Gothic" w:hAnsi="Century Gothic"/>
          <w:iCs/>
          <w:sz w:val="17"/>
          <w:szCs w:val="17"/>
          <w:lang w:val="pl-PL"/>
        </w:rPr>
      </w:pPr>
      <w:r w:rsidRPr="0045347B">
        <w:rPr>
          <w:rFonts w:ascii="Century Gothic" w:hAnsi="Century Gothic"/>
          <w:b/>
          <w:bCs/>
          <w:iCs/>
          <w:sz w:val="17"/>
          <w:szCs w:val="17"/>
          <w:lang w:val="pl-PL"/>
        </w:rPr>
        <w:t>a także oznaczenie roli, w jakiej występuje Podmiot3, tj.: odbiorca faktury (JST – odbiorca).</w:t>
      </w:r>
    </w:p>
    <w:p w14:paraId="3FC79183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eastAsia="Calibri" w:hAnsi="Century Gothic" w:cs="Calibri"/>
          <w:iCs/>
          <w:sz w:val="17"/>
          <w:szCs w:val="17"/>
          <w:lang w:eastAsia="en-US"/>
        </w:rPr>
        <w:t xml:space="preserve">Zleceniodawca zobowiązany jest zapłacić wynagrodzenie na rzecz Zleceniobiorcy w terminie </w:t>
      </w:r>
      <w:r w:rsidRPr="0045347B">
        <w:rPr>
          <w:rFonts w:ascii="Century Gothic" w:eastAsia="Calibri" w:hAnsi="Century Gothic" w:cs="Calibri"/>
          <w:b/>
          <w:bCs/>
          <w:iCs/>
          <w:color w:val="EE0000"/>
          <w:sz w:val="17"/>
          <w:szCs w:val="17"/>
          <w:lang w:eastAsia="en-US"/>
        </w:rPr>
        <w:t>30 dni</w:t>
      </w:r>
      <w:r w:rsidRPr="0045347B">
        <w:rPr>
          <w:rFonts w:ascii="Century Gothic" w:eastAsia="Calibri" w:hAnsi="Century Gothic" w:cs="Calibri"/>
          <w:iCs/>
          <w:color w:val="EE0000"/>
          <w:sz w:val="17"/>
          <w:szCs w:val="17"/>
          <w:lang w:eastAsia="en-US"/>
        </w:rPr>
        <w:t xml:space="preserve"> </w:t>
      </w:r>
      <w:r w:rsidRPr="0045347B">
        <w:rPr>
          <w:rFonts w:ascii="Century Gothic" w:eastAsia="Calibri" w:hAnsi="Century Gothic" w:cs="Calibri"/>
          <w:iCs/>
          <w:sz w:val="17"/>
          <w:szCs w:val="17"/>
          <w:lang w:eastAsia="en-US"/>
        </w:rPr>
        <w:t xml:space="preserve">od dnia doręczenia Zleceniodawcy faktury ustrukturyzowanej. Na gruncie niniejszej umowy za dzień doręczenia faktury ustrukturyzowanej Zleceniodawcy uznawać się będzie dzień przydzielenia w Krajowym Systemie e-Faktur numeru identyfikującego tę fakturę (tzw. numer </w:t>
      </w:r>
      <w:proofErr w:type="spellStart"/>
      <w:r w:rsidRPr="0045347B">
        <w:rPr>
          <w:rFonts w:ascii="Century Gothic" w:eastAsia="Calibri" w:hAnsi="Century Gothic" w:cs="Calibri"/>
          <w:iCs/>
          <w:sz w:val="17"/>
          <w:szCs w:val="17"/>
          <w:lang w:eastAsia="en-US"/>
        </w:rPr>
        <w:t>KSeF</w:t>
      </w:r>
      <w:proofErr w:type="spellEnd"/>
      <w:r w:rsidRPr="0045347B">
        <w:rPr>
          <w:rFonts w:ascii="Century Gothic" w:eastAsia="Calibri" w:hAnsi="Century Gothic" w:cs="Calibri"/>
          <w:iCs/>
          <w:sz w:val="17"/>
          <w:szCs w:val="17"/>
          <w:lang w:eastAsia="en-US"/>
        </w:rPr>
        <w:t>) pod warunkiem wystawienia faktury ustrukturyzowanej w sposób uwzględniający zasadę wskazaną w pkt. 2.</w:t>
      </w:r>
    </w:p>
    <w:p w14:paraId="37D03EEE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 w:cs="Aptos"/>
          <w:bCs/>
          <w:sz w:val="17"/>
          <w:szCs w:val="17"/>
        </w:rPr>
        <w:t>Za dzień zapłaty uznaje się dzień obciążenia rachunku bankowego Zleceniodawcy</w:t>
      </w:r>
    </w:p>
    <w:p w14:paraId="7E8DC13B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/>
          <w:iCs/>
          <w:sz w:val="17"/>
          <w:szCs w:val="17"/>
        </w:rPr>
        <w:t xml:space="preserve">W przypadku niedostępności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KSeF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potwierdzonej oficjalnym komunikatem Ministerstwa Finansów, faktury mogą być wystawiane w formie przewidzianej przepisami prawa jako rozwiązanie awaryjne. Faktury wystawione w trybie awaryjnym podlegają przesłaniu do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KSeF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w pierwszym możliwym terminie zgodnym z obowiązującymi regulacjami. Strony zobowiązują się akceptować takie faktury, a ich skuteczność nie będzie kwestionowana z uwagi na czasowe ograniczenia techniczne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KSeF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>;</w:t>
      </w:r>
    </w:p>
    <w:p w14:paraId="694E0BF7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/>
          <w:iCs/>
          <w:sz w:val="17"/>
          <w:szCs w:val="17"/>
        </w:rPr>
        <w:t xml:space="preserve">W przypadku zmiany obowiązujących przepisów prawa dotyczących zasad wystawiania faktur w </w:t>
      </w:r>
      <w:proofErr w:type="spellStart"/>
      <w:r w:rsidRPr="0045347B">
        <w:rPr>
          <w:rFonts w:ascii="Century Gothic" w:hAnsi="Century Gothic"/>
          <w:iCs/>
          <w:sz w:val="17"/>
          <w:szCs w:val="17"/>
        </w:rPr>
        <w:t>KSeF</w:t>
      </w:r>
      <w:proofErr w:type="spellEnd"/>
      <w:r w:rsidRPr="0045347B">
        <w:rPr>
          <w:rFonts w:ascii="Century Gothic" w:hAnsi="Century Gothic"/>
          <w:iCs/>
          <w:sz w:val="17"/>
          <w:szCs w:val="17"/>
        </w:rPr>
        <w:t xml:space="preserve"> lub wprowadzenia dodatkowych wymagań technicznych, Strony zobowiązują się do niezwłocznego dostosowania procedur fakturowania do nowych wymogów;</w:t>
      </w:r>
    </w:p>
    <w:p w14:paraId="0ADB754B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/>
          <w:iCs/>
          <w:sz w:val="17"/>
          <w:szCs w:val="17"/>
        </w:rPr>
        <w:t>Wszelkie zmiany w sposobie fakturowania wynikające wyłącznie ze zmiany przepisów nie wymagają aneksowania niniejszej Umowy.</w:t>
      </w:r>
    </w:p>
    <w:p w14:paraId="551748F2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/>
          <w:sz w:val="17"/>
          <w:szCs w:val="17"/>
        </w:rPr>
        <w:t>Zapłata następować będzie przelewem bankowym z konta Zamawiającego na rachunek bankowy Wykonawcy wskazany na fakturze.</w:t>
      </w:r>
    </w:p>
    <w:p w14:paraId="5360F344" w14:textId="77777777" w:rsidR="00F95B04" w:rsidRPr="0045347B" w:rsidRDefault="00F95B04" w:rsidP="00F95B04">
      <w:pPr>
        <w:numPr>
          <w:ilvl w:val="0"/>
          <w:numId w:val="121"/>
        </w:numPr>
        <w:autoSpaceDE w:val="0"/>
        <w:autoSpaceDN w:val="0"/>
        <w:adjustRightInd w:val="0"/>
        <w:spacing w:after="60" w:line="240" w:lineRule="auto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 w:cs="Gill Sans MT"/>
          <w:sz w:val="17"/>
          <w:szCs w:val="17"/>
        </w:rPr>
        <w:t>Strony wyrażają zgodę, że płatność za faktury będzie dokonywana w mechanizmie podzielonej płatności zgodnie z ustawą z dnia 11 marca 2004 roku o podatku od towarów i usług (t. j. Dz. U. z 2024 roku poz. 361 ze zm.).</w:t>
      </w:r>
    </w:p>
    <w:p w14:paraId="69F302B1" w14:textId="13237C37" w:rsidR="00F95B04" w:rsidRPr="0045347B" w:rsidRDefault="00F95B04" w:rsidP="0045347B">
      <w:pPr>
        <w:numPr>
          <w:ilvl w:val="0"/>
          <w:numId w:val="121"/>
        </w:numPr>
        <w:autoSpaceDE w:val="0"/>
        <w:autoSpaceDN w:val="0"/>
        <w:adjustRightInd w:val="0"/>
        <w:spacing w:after="240" w:line="240" w:lineRule="auto"/>
        <w:ind w:left="357" w:hanging="357"/>
        <w:jc w:val="both"/>
        <w:rPr>
          <w:rFonts w:ascii="Century Gothic" w:eastAsia="Calibri" w:hAnsi="Century Gothic" w:cs="Calibri"/>
          <w:iCs/>
          <w:sz w:val="17"/>
          <w:szCs w:val="17"/>
          <w:lang w:eastAsia="en-US"/>
        </w:rPr>
      </w:pPr>
      <w:r w:rsidRPr="0045347B">
        <w:rPr>
          <w:rFonts w:ascii="Century Gothic" w:hAnsi="Century Gothic"/>
          <w:sz w:val="17"/>
          <w:szCs w:val="17"/>
        </w:rPr>
        <w:t>W przypadku wykonywania usługi z udziałem podwykonawcy, Wykonawca wraz z fakturą będzie przedkładał Zamawiającemu zestawienie wykonanych usług za dany miesiąc rozliczeniowy oraz dowód potwierdzający zapłatę wymaganego wynagrodzenia Podwykonawcy.</w:t>
      </w:r>
    </w:p>
    <w:p w14:paraId="03D9C900" w14:textId="77777777" w:rsidR="00306E54" w:rsidRPr="0045347B" w:rsidRDefault="00306E54" w:rsidP="00306E54">
      <w:pPr>
        <w:pStyle w:val="tyt"/>
        <w:keepNext w:val="0"/>
        <w:spacing w:before="0" w:after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§ 6</w:t>
      </w:r>
    </w:p>
    <w:p w14:paraId="5500A8D1" w14:textId="77777777" w:rsidR="00306E54" w:rsidRPr="0045347B" w:rsidRDefault="00306E54" w:rsidP="00306E54">
      <w:pPr>
        <w:pStyle w:val="Nagwek6"/>
        <w:tabs>
          <w:tab w:val="num" w:pos="1152"/>
        </w:tabs>
        <w:spacing w:before="0" w:line="240" w:lineRule="auto"/>
        <w:ind w:left="1151" w:hanging="1151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Kara umowna</w:t>
      </w:r>
    </w:p>
    <w:p w14:paraId="15592D06" w14:textId="77777777" w:rsidR="00306E54" w:rsidRPr="0045347B" w:rsidRDefault="00306E54" w:rsidP="00306E54">
      <w:pPr>
        <w:numPr>
          <w:ilvl w:val="0"/>
          <w:numId w:val="12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Century Gothic" w:hAnsi="Century Gothic" w:cs="BookAntiqua"/>
          <w:color w:val="000000"/>
          <w:sz w:val="17"/>
          <w:szCs w:val="17"/>
        </w:rPr>
      </w:pPr>
      <w:r w:rsidRPr="0045347B">
        <w:rPr>
          <w:rFonts w:ascii="Century Gothic" w:hAnsi="Century Gothic" w:cs="BookAntiqua"/>
          <w:color w:val="000000"/>
          <w:sz w:val="17"/>
          <w:szCs w:val="17"/>
        </w:rPr>
        <w:t>Zamawiającemu przysługuje prawo do naliczania kar umownych Wykonawcy za następujące uchybienia:</w:t>
      </w:r>
    </w:p>
    <w:p w14:paraId="19210384" w14:textId="77777777" w:rsidR="00306E54" w:rsidRPr="0045347B" w:rsidRDefault="00306E54" w:rsidP="00306E54">
      <w:pPr>
        <w:pStyle w:val="Tekstpodstawowy"/>
        <w:numPr>
          <w:ilvl w:val="0"/>
          <w:numId w:val="123"/>
        </w:numPr>
        <w:ind w:left="567" w:hanging="283"/>
        <w:jc w:val="both"/>
        <w:rPr>
          <w:rFonts w:ascii="Century Gothic" w:hAnsi="Century Gothic"/>
          <w:b w:val="0"/>
          <w:i w:val="0"/>
          <w:sz w:val="17"/>
          <w:szCs w:val="17"/>
          <w:lang w:val="pl-PL"/>
        </w:rPr>
      </w:pPr>
      <w:r w:rsidRPr="0045347B">
        <w:rPr>
          <w:rFonts w:ascii="Century Gothic" w:hAnsi="Century Gothic"/>
          <w:b w:val="0"/>
          <w:i w:val="0"/>
          <w:sz w:val="17"/>
          <w:szCs w:val="17"/>
          <w:lang w:val="pl-PL"/>
        </w:rPr>
        <w:t xml:space="preserve">za zwłokę w terminie wykonania zlecenia w wysokości </w:t>
      </w:r>
      <w:r w:rsidRPr="0045347B">
        <w:rPr>
          <w:rFonts w:ascii="Century Gothic" w:hAnsi="Century Gothic"/>
          <w:b w:val="0"/>
          <w:i w:val="0"/>
          <w:color w:val="800000"/>
          <w:sz w:val="17"/>
          <w:szCs w:val="17"/>
          <w:lang w:val="pl-PL"/>
        </w:rPr>
        <w:t>100,00</w:t>
      </w:r>
      <w:r w:rsidRPr="0045347B">
        <w:rPr>
          <w:rFonts w:ascii="Century Gothic" w:hAnsi="Century Gothic"/>
          <w:b w:val="0"/>
          <w:i w:val="0"/>
          <w:sz w:val="17"/>
          <w:szCs w:val="17"/>
          <w:lang w:val="pl-PL"/>
        </w:rPr>
        <w:t xml:space="preserve"> zł każdy dzień zwłoki.</w:t>
      </w:r>
    </w:p>
    <w:p w14:paraId="2290AB9B" w14:textId="77777777" w:rsidR="00306E54" w:rsidRPr="0045347B" w:rsidRDefault="00306E54" w:rsidP="00306E54">
      <w:pPr>
        <w:pStyle w:val="Akapitzlist"/>
        <w:numPr>
          <w:ilvl w:val="0"/>
          <w:numId w:val="123"/>
        </w:numPr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Style w:val="Znakiprzypiswkocowych"/>
          <w:rFonts w:ascii="Century Gothic" w:hAnsi="Century Gothic" w:cs="BookAntiqua"/>
          <w:sz w:val="17"/>
          <w:szCs w:val="17"/>
          <w:lang w:val="pl-PL"/>
        </w:rPr>
      </w:pPr>
      <w:r w:rsidRPr="0045347B">
        <w:rPr>
          <w:rFonts w:ascii="Century Gothic" w:hAnsi="Century Gothic"/>
          <w:sz w:val="17"/>
          <w:szCs w:val="17"/>
          <w:lang w:val="pl-PL"/>
        </w:rPr>
        <w:t xml:space="preserve">za odstąpienie od umowy z przyczyn leżących po stronie Wykonawcy w wysokości </w:t>
      </w:r>
      <w:r w:rsidRPr="0045347B">
        <w:rPr>
          <w:rFonts w:ascii="Century Gothic" w:hAnsi="Century Gothic"/>
          <w:color w:val="800000"/>
          <w:sz w:val="17"/>
          <w:szCs w:val="17"/>
          <w:lang w:val="pl-PL"/>
        </w:rPr>
        <w:t>5 000,00</w:t>
      </w:r>
      <w:r w:rsidRPr="0045347B">
        <w:rPr>
          <w:rFonts w:ascii="Century Gothic" w:hAnsi="Century Gothic"/>
          <w:sz w:val="17"/>
          <w:szCs w:val="17"/>
          <w:lang w:val="pl-PL"/>
        </w:rPr>
        <w:t xml:space="preserve"> zł</w:t>
      </w:r>
      <w:r w:rsidRPr="0045347B">
        <w:rPr>
          <w:rStyle w:val="Znakiprzypiswkocowych"/>
          <w:rFonts w:ascii="Century Gothic" w:hAnsi="Century Gothic" w:cs="BookAntiqua"/>
          <w:sz w:val="17"/>
          <w:szCs w:val="17"/>
          <w:lang w:val="pl-PL"/>
        </w:rPr>
        <w:t xml:space="preserve"> </w:t>
      </w:r>
    </w:p>
    <w:p w14:paraId="23142C2E" w14:textId="77777777" w:rsidR="00306E54" w:rsidRPr="0045347B" w:rsidRDefault="00306E54" w:rsidP="00306E54">
      <w:pPr>
        <w:numPr>
          <w:ilvl w:val="0"/>
          <w:numId w:val="122"/>
        </w:numPr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="Century Gothic" w:hAnsi="Century Gothic"/>
          <w:color w:val="000000"/>
          <w:sz w:val="17"/>
          <w:szCs w:val="17"/>
        </w:rPr>
      </w:pPr>
      <w:r w:rsidRPr="0045347B">
        <w:rPr>
          <w:rFonts w:ascii="Century Gothic" w:hAnsi="Century Gothic" w:cs="BookAntiqua"/>
          <w:color w:val="000000"/>
          <w:sz w:val="17"/>
          <w:szCs w:val="17"/>
        </w:rPr>
        <w:t>Wykonawcy przysługuje prawo do naliczania kar umownych Zamawiającemu za nieterminową realizację płatności za wykonany przedmiot zamówienia w wysokości ustawowych odsetek.</w:t>
      </w:r>
    </w:p>
    <w:p w14:paraId="57EFB681" w14:textId="77777777" w:rsidR="00306E54" w:rsidRPr="0045347B" w:rsidRDefault="00306E54" w:rsidP="00306E54">
      <w:pPr>
        <w:numPr>
          <w:ilvl w:val="0"/>
          <w:numId w:val="122"/>
        </w:numPr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="Century Gothic" w:hAnsi="Century Gothic" w:cs="BookAntiqua"/>
          <w:color w:val="000000"/>
          <w:sz w:val="17"/>
          <w:szCs w:val="17"/>
        </w:rPr>
      </w:pPr>
      <w:r w:rsidRPr="0045347B">
        <w:rPr>
          <w:rFonts w:ascii="Century Gothic" w:hAnsi="Century Gothic" w:cs="BookAntiqua"/>
          <w:sz w:val="17"/>
          <w:szCs w:val="17"/>
        </w:rPr>
        <w:t>Kary umowne o których</w:t>
      </w:r>
      <w:r w:rsidRPr="0045347B">
        <w:rPr>
          <w:rFonts w:ascii="Century Gothic" w:hAnsi="Century Gothic" w:cs="BookAntiqua"/>
          <w:color w:val="000000"/>
          <w:sz w:val="17"/>
          <w:szCs w:val="17"/>
        </w:rPr>
        <w:t xml:space="preserve"> mowa w ust. 1 będą potrącone na rzecz Zamawiającego z faktury wystawionej przez Wykonawcę.</w:t>
      </w:r>
    </w:p>
    <w:p w14:paraId="22394BE1" w14:textId="77777777" w:rsidR="00306E54" w:rsidRPr="0045347B" w:rsidRDefault="00306E54" w:rsidP="00306E54">
      <w:pPr>
        <w:numPr>
          <w:ilvl w:val="0"/>
          <w:numId w:val="122"/>
        </w:numPr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="Century Gothic" w:hAnsi="Century Gothic" w:cs="BookAntiqua"/>
          <w:color w:val="000000"/>
          <w:sz w:val="17"/>
          <w:szCs w:val="17"/>
        </w:rPr>
      </w:pPr>
      <w:r w:rsidRPr="0045347B">
        <w:rPr>
          <w:rFonts w:ascii="Century Gothic" w:hAnsi="Century Gothic" w:cs="BookAntiqua"/>
          <w:color w:val="000000"/>
          <w:sz w:val="17"/>
          <w:szCs w:val="17"/>
        </w:rPr>
        <w:t>Zamawiający zastrzega sobie prawo do dochodzenia odszkodowania przewyższającego kary umowne na zasadach ogólnych.</w:t>
      </w:r>
    </w:p>
    <w:p w14:paraId="0B20C87D" w14:textId="77777777" w:rsidR="00306E54" w:rsidRPr="0045347B" w:rsidRDefault="00306E54" w:rsidP="0045347B">
      <w:pPr>
        <w:numPr>
          <w:ilvl w:val="0"/>
          <w:numId w:val="122"/>
        </w:numPr>
        <w:autoSpaceDE w:val="0"/>
        <w:autoSpaceDN w:val="0"/>
        <w:adjustRightInd w:val="0"/>
        <w:spacing w:after="240" w:line="240" w:lineRule="auto"/>
        <w:ind w:left="284" w:hanging="284"/>
        <w:jc w:val="both"/>
        <w:rPr>
          <w:rFonts w:ascii="Century Gothic" w:hAnsi="Century Gothic" w:cs="BookAntiqua"/>
          <w:color w:val="000000"/>
          <w:sz w:val="17"/>
          <w:szCs w:val="17"/>
        </w:rPr>
      </w:pPr>
      <w:r w:rsidRPr="0045347B">
        <w:rPr>
          <w:rFonts w:ascii="Century Gothic" w:hAnsi="Century Gothic" w:cs="Arial"/>
          <w:sz w:val="17"/>
          <w:szCs w:val="17"/>
        </w:rPr>
        <w:t xml:space="preserve">Łączna wartość naliczanych kar umownych nie może przekroczyć </w:t>
      </w:r>
      <w:r w:rsidRPr="0045347B">
        <w:rPr>
          <w:rFonts w:ascii="Century Gothic" w:hAnsi="Century Gothic" w:cs="Arial"/>
          <w:color w:val="C00000"/>
          <w:sz w:val="17"/>
          <w:szCs w:val="17"/>
        </w:rPr>
        <w:t xml:space="preserve">35% </w:t>
      </w:r>
      <w:r w:rsidRPr="0045347B">
        <w:rPr>
          <w:rFonts w:ascii="Century Gothic" w:hAnsi="Century Gothic" w:cs="Arial"/>
          <w:sz w:val="17"/>
          <w:szCs w:val="17"/>
        </w:rPr>
        <w:t>wynagrodzenia wskazanego w</w:t>
      </w:r>
      <w:r w:rsidRPr="0045347B">
        <w:rPr>
          <w:rFonts w:ascii="Century Gothic" w:hAnsi="Century Gothic" w:cs="Arial"/>
          <w:color w:val="FF0000"/>
          <w:sz w:val="17"/>
          <w:szCs w:val="17"/>
        </w:rPr>
        <w:t xml:space="preserve"> § 4 ust. 3.</w:t>
      </w:r>
    </w:p>
    <w:p w14:paraId="03B81D69" w14:textId="77777777" w:rsidR="00306E54" w:rsidRPr="0045347B" w:rsidRDefault="00306E54" w:rsidP="00306E54">
      <w:pPr>
        <w:pStyle w:val="tyt"/>
        <w:keepNext w:val="0"/>
        <w:spacing w:before="0" w:after="0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§ 7</w:t>
      </w:r>
    </w:p>
    <w:p w14:paraId="494CE8E3" w14:textId="77777777" w:rsidR="00306E54" w:rsidRPr="0045347B" w:rsidRDefault="00306E54" w:rsidP="00306E54">
      <w:pPr>
        <w:pStyle w:val="Nagwek3"/>
        <w:spacing w:before="0"/>
        <w:jc w:val="center"/>
        <w:rPr>
          <w:rFonts w:ascii="Century Gothic" w:hAnsi="Century Gothic"/>
          <w:b/>
          <w:bCs/>
          <w:sz w:val="17"/>
          <w:szCs w:val="17"/>
        </w:rPr>
      </w:pPr>
      <w:r w:rsidRPr="0045347B">
        <w:rPr>
          <w:rFonts w:ascii="Century Gothic" w:hAnsi="Century Gothic"/>
          <w:b/>
          <w:bCs/>
          <w:sz w:val="17"/>
          <w:szCs w:val="17"/>
        </w:rPr>
        <w:t>Rozwiązanie umowy</w:t>
      </w:r>
    </w:p>
    <w:p w14:paraId="268F1898" w14:textId="77777777" w:rsidR="00306E54" w:rsidRPr="0045347B" w:rsidRDefault="00306E54" w:rsidP="00306E54">
      <w:pPr>
        <w:pStyle w:val="Standardowy3"/>
        <w:numPr>
          <w:ilvl w:val="0"/>
          <w:numId w:val="124"/>
        </w:numPr>
        <w:spacing w:line="240" w:lineRule="auto"/>
        <w:ind w:left="284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Zamawiający zastrzega sobie prawo rozwiązania umowy ze skutkiem natychmiastowym w przypadku:</w:t>
      </w:r>
    </w:p>
    <w:p w14:paraId="5AAF47AC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line="240" w:lineRule="auto"/>
        <w:ind w:left="567" w:hanging="283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Nienależytego jej wykonania, w szczególności jej opóźnienia lub niewykonania umowy w taki sposób lub tak dalece, że skutkować będzie powstaniem szkody po stronie Zamawiającego lub roszczeń osób trzecich związanych z poniesionymi przez nie szkodami.</w:t>
      </w:r>
    </w:p>
    <w:p w14:paraId="115D8421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after="60" w:line="240" w:lineRule="auto"/>
        <w:ind w:left="568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Rażących zaniedbań polegających na wykonaniu zamówienia niezgodnie z przyjętymi standardami, obowiązującymi przepisami prawnymi i normami technicznymi.</w:t>
      </w:r>
    </w:p>
    <w:p w14:paraId="4BA29604" w14:textId="77777777" w:rsidR="00306E54" w:rsidRPr="0045347B" w:rsidRDefault="00306E54" w:rsidP="00306E54">
      <w:pPr>
        <w:pStyle w:val="Standardowy3"/>
        <w:numPr>
          <w:ilvl w:val="0"/>
          <w:numId w:val="125"/>
        </w:numPr>
        <w:spacing w:line="240" w:lineRule="auto"/>
        <w:ind w:left="284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 w:cs="BookAntiqua"/>
          <w:color w:val="000000"/>
          <w:sz w:val="17"/>
          <w:szCs w:val="17"/>
        </w:rPr>
        <w:t>Wykonawcy przysługuje prawo do odstąpienia od umowy w przypadku, gdy:</w:t>
      </w:r>
    </w:p>
    <w:p w14:paraId="376201DA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line="240" w:lineRule="auto"/>
        <w:ind w:left="567" w:hanging="283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 w:cs="BookAntiqua"/>
          <w:color w:val="000000"/>
          <w:sz w:val="17"/>
          <w:szCs w:val="17"/>
        </w:rPr>
        <w:lastRenderedPageBreak/>
        <w:t>Zamawiający nie wywiązuje się z obowiązku zapłaty faktury mimo dodatkowego wezwania w terminie 1 miesiąca od upływu terminu na zapłatę faktury, określonego w niniejszej umowie,</w:t>
      </w:r>
    </w:p>
    <w:p w14:paraId="45EDDF56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after="60" w:line="240" w:lineRule="auto"/>
        <w:ind w:left="568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Zamawiający zawiadomi Wykonawcę, iż wobec zaistnienia uprzednio nieprzewidzianych okoliczności, nie będzie mógł spełnić swoich zobowiązań umownych wobec Wykonawcy</w:t>
      </w:r>
      <w:r w:rsidRPr="0045347B">
        <w:rPr>
          <w:rFonts w:ascii="Century Gothic" w:hAnsi="Century Gothic" w:cs="BookAntiqua"/>
          <w:color w:val="000000"/>
          <w:sz w:val="17"/>
          <w:szCs w:val="17"/>
        </w:rPr>
        <w:t>.</w:t>
      </w:r>
    </w:p>
    <w:p w14:paraId="519DC999" w14:textId="77777777" w:rsidR="00306E54" w:rsidRPr="0045347B" w:rsidRDefault="00306E54" w:rsidP="00306E54">
      <w:pPr>
        <w:pStyle w:val="Standardowy3"/>
        <w:numPr>
          <w:ilvl w:val="0"/>
          <w:numId w:val="125"/>
        </w:numPr>
        <w:spacing w:after="60" w:line="240" w:lineRule="auto"/>
        <w:ind w:left="284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Rozwiązanie umowy, w przypadkach, o których mowa w ust. 1, następuje z dniem doręczenia stronie stosownej informacji na piśmie, przesłanej listem poleconym za zwrotnym potwierdzeniem odbioru, jednokrotnie awizowanym lub doręczonej stronie osobiście.</w:t>
      </w:r>
    </w:p>
    <w:p w14:paraId="2D4BC6E1" w14:textId="77777777" w:rsidR="00306E54" w:rsidRPr="0045347B" w:rsidRDefault="00306E54" w:rsidP="00306E54">
      <w:pPr>
        <w:pStyle w:val="Standardowy3"/>
        <w:numPr>
          <w:ilvl w:val="0"/>
          <w:numId w:val="125"/>
        </w:numPr>
        <w:spacing w:line="240" w:lineRule="auto"/>
        <w:ind w:left="284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Oprócz przypadków, o których mowa w ust. 1, stronom przysługuje prawo odstąpienia od umowy w następujących sytuacjach:</w:t>
      </w:r>
    </w:p>
    <w:p w14:paraId="4F19667A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line="240" w:lineRule="auto"/>
        <w:ind w:left="567" w:hanging="283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 razie istotnej zmiany okoliczności powodującej, że wykonanie umowy nie leży w interesie publicznym, czego nie można było przewidzieć w chwili zawarcia umowy; odstąpienie od umowy w tym przypadku może nastąpić w terminie miesiąca od powzięcia wiadomości o powyższych okolicznościach.</w:t>
      </w:r>
    </w:p>
    <w:p w14:paraId="1C7D2DC4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line="240" w:lineRule="auto"/>
        <w:ind w:left="567" w:hanging="283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Jeżeli zostanie ogłoszona upadłość lub rozwiązanie firmy Wykonawcy,</w:t>
      </w:r>
    </w:p>
    <w:p w14:paraId="09516AB5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line="240" w:lineRule="auto"/>
        <w:ind w:left="567" w:hanging="283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Jeżeli zostanie wydany nakaz zajęcia majątku Wykonawcy,</w:t>
      </w:r>
    </w:p>
    <w:p w14:paraId="13776591" w14:textId="77777777" w:rsidR="00306E54" w:rsidRPr="0045347B" w:rsidRDefault="00306E54" w:rsidP="00306E54">
      <w:pPr>
        <w:pStyle w:val="Standardowy3"/>
        <w:numPr>
          <w:ilvl w:val="1"/>
          <w:numId w:val="125"/>
        </w:numPr>
        <w:spacing w:after="240" w:line="240" w:lineRule="auto"/>
        <w:ind w:left="568" w:hanging="284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</w:t>
      </w:r>
      <w:r w:rsidRPr="0045347B">
        <w:rPr>
          <w:rFonts w:ascii="Century Gothic" w:hAnsi="Century Gothic"/>
          <w:color w:val="FF0000"/>
          <w:sz w:val="17"/>
          <w:szCs w:val="17"/>
        </w:rPr>
        <w:t>a porozumieniem stron w terminie do 14 dni od podpisania</w:t>
      </w:r>
      <w:r w:rsidRPr="0045347B">
        <w:rPr>
          <w:rFonts w:ascii="Century Gothic" w:hAnsi="Century Gothic"/>
          <w:sz w:val="17"/>
          <w:szCs w:val="17"/>
        </w:rPr>
        <w:t>.</w:t>
      </w:r>
    </w:p>
    <w:p w14:paraId="7FF4D81E" w14:textId="1A225ED5" w:rsidR="00D34754" w:rsidRPr="0045347B" w:rsidRDefault="00D34754" w:rsidP="00D34754">
      <w:pPr>
        <w:spacing w:after="0" w:line="256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§ 8</w:t>
      </w:r>
      <w:r w:rsidRPr="0045347B">
        <w:rPr>
          <w:rFonts w:ascii="Century Gothic" w:hAnsi="Century Gothic"/>
          <w:b/>
          <w:sz w:val="17"/>
          <w:szCs w:val="17"/>
        </w:rPr>
        <w:br/>
        <w:t>Klauzula RODO</w:t>
      </w:r>
    </w:p>
    <w:p w14:paraId="6F13F227" w14:textId="5B1A6D89" w:rsidR="00D34754" w:rsidRPr="0045347B" w:rsidRDefault="00D34754" w:rsidP="00D34754">
      <w:pPr>
        <w:numPr>
          <w:ilvl w:val="0"/>
          <w:numId w:val="128"/>
        </w:numPr>
        <w:spacing w:after="0" w:line="254" w:lineRule="auto"/>
        <w:ind w:left="284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Zgodnie z art. 13 ust. 1 rozporządzenia Parlamentu Europejskiego i Rady (UE) 2016/679 z 27 kwietnia 2016 roku w sprawie ochrony osób fizycznych w związku z przetwarzaniem danych osobowych i w sprawie swobodnego przepływu takich danych oraz uchylenia dyrektywy 95/46/WE (ogólne rozporządzenie o ochronie danych) informuję, że:</w:t>
      </w:r>
    </w:p>
    <w:p w14:paraId="6B3DBABA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Administratorem Pani/a danych osobowych jest Urząd Gminy w Kościelisku reprezentowany przez Wójta Gminy Kościelisko z siedzibą: ul. Nędzy – </w:t>
      </w:r>
      <w:proofErr w:type="spellStart"/>
      <w:r w:rsidRPr="0045347B">
        <w:rPr>
          <w:rFonts w:ascii="Century Gothic" w:eastAsia="MS PMincho" w:hAnsi="Century Gothic"/>
          <w:sz w:val="17"/>
          <w:szCs w:val="17"/>
        </w:rPr>
        <w:t>Kubińca</w:t>
      </w:r>
      <w:proofErr w:type="spellEnd"/>
      <w:r w:rsidRPr="0045347B">
        <w:rPr>
          <w:rFonts w:ascii="Century Gothic" w:eastAsia="MS PMincho" w:hAnsi="Century Gothic"/>
          <w:sz w:val="17"/>
          <w:szCs w:val="17"/>
        </w:rPr>
        <w:t xml:space="preserve"> 101, 34 - 511 Kościelisko.</w:t>
      </w:r>
    </w:p>
    <w:p w14:paraId="3A315573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Administrator wyznaczył Inspektora Ochrony Danych, z którym można się skontaktować, poprzez e-mail: </w:t>
      </w:r>
      <w:hyperlink r:id="rId13" w:history="1">
        <w:r w:rsidRPr="0045347B">
          <w:rPr>
            <w:rFonts w:ascii="Century Gothic" w:eastAsia="MS PMincho" w:hAnsi="Century Gothic"/>
            <w:color w:val="FF0000"/>
            <w:sz w:val="17"/>
            <w:szCs w:val="17"/>
            <w:u w:val="single" w:color="FF0000"/>
          </w:rPr>
          <w:t>iod@gminakoscielisko.pl</w:t>
        </w:r>
      </w:hyperlink>
    </w:p>
    <w:p w14:paraId="11A7FB91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Pani/Pana dane osobowe przetwarzane będą w celu wykonania całokształtu czynności związanych zawarciem i realizacją umowy cywilnoprawnej. </w:t>
      </w:r>
    </w:p>
    <w:p w14:paraId="746A9488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Podstawą prawną przetwarzania Pani/Pana danych osobowych jest:</w:t>
      </w:r>
    </w:p>
    <w:p w14:paraId="37D121B7" w14:textId="77777777" w:rsidR="00D34754" w:rsidRPr="0045347B" w:rsidRDefault="00D34754" w:rsidP="00D34754">
      <w:pPr>
        <w:numPr>
          <w:ilvl w:val="0"/>
          <w:numId w:val="130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art. 6 ust. 1 lit. b RODO (przetwarzanie jest niezbędne do realizacji umowy cywilnoprawnej, której jest Pan/Pani stroną) </w:t>
      </w:r>
    </w:p>
    <w:p w14:paraId="6D072A24" w14:textId="77777777" w:rsidR="00D34754" w:rsidRPr="0045347B" w:rsidRDefault="00D34754" w:rsidP="00D34754">
      <w:pPr>
        <w:numPr>
          <w:ilvl w:val="0"/>
          <w:numId w:val="130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art. 6 ust. 1 lit. c RODO (przetwarzanie jest niezbędne do wypełnienia obowiązków prawnych ciążących na administratorze, wynikających z obowiązujących przepisów prawa)</w:t>
      </w:r>
    </w:p>
    <w:p w14:paraId="46E89DEA" w14:textId="77777777" w:rsidR="00D34754" w:rsidRPr="0045347B" w:rsidRDefault="00D34754" w:rsidP="00D34754">
      <w:pPr>
        <w:numPr>
          <w:ilvl w:val="0"/>
          <w:numId w:val="130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art. 6 ust. 1 lit. f RODO (przetwarzanie jest niezbędne do celów takich jak ewentualna konieczność odpierania lub realizacji roszczeń cywilnoprawnych, wynikających z prawnie uzasadnionych interesów realizowanych przez administratora, takich jak ochrona praw majątkowych oraz niemajątkowych) </w:t>
      </w:r>
    </w:p>
    <w:p w14:paraId="64FEF724" w14:textId="77777777" w:rsidR="00D34754" w:rsidRPr="0045347B" w:rsidRDefault="00D34754" w:rsidP="00D34754">
      <w:pPr>
        <w:numPr>
          <w:ilvl w:val="0"/>
          <w:numId w:val="130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art. 6 ust. 1 lit. a RODO (w pozostałych przypadkach, gdy Pani/Pana dane przetwarzane są wyłącznie na podstawie wcześniej udzielonej zgody w zakresie i w celu określonym w treści zgody) a także: co do tzw. danych szczególnych kategorii </w:t>
      </w:r>
    </w:p>
    <w:p w14:paraId="245C17D1" w14:textId="77777777" w:rsidR="00D34754" w:rsidRPr="0045347B" w:rsidRDefault="00D34754" w:rsidP="00D34754">
      <w:pPr>
        <w:numPr>
          <w:ilvl w:val="0"/>
          <w:numId w:val="130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art. 9 ust.2 lit. a RODO (przetwarzanie danych szczególnej kategorii za Pani/Pana zgodą w zakresie i w celu określonym w treści zgody wyłącznie w przypadkach wskazanych w Kodeksie pracy oraz innych aktach prawnych) </w:t>
      </w:r>
    </w:p>
    <w:p w14:paraId="7C0A6A70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Przysługuje Pani/Panu prawo do żądania od administratora dostępu do danych osobowych oraz ich sprostowania, usunięcia lub ograniczenia przetwarzania, prawo do wniesienia sprzeciwu wobec przetwarzania, a także prawo do zażądania zaprzestania przetwarzania i prawo do przenoszenia danych. Jeżeli przetwarzanie odbywa się na podstawie art. 6 ust. 1 lit. a, przysługuje Pani/Panu prawo do cofnięcia zgody w dowolnym momencie, bez wpływu na zgodność z prawem przetwarzania, którego dokonano na podstawie zgody przed jej cofnięciem. </w:t>
      </w:r>
    </w:p>
    <w:p w14:paraId="36A24FC3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 xml:space="preserve">Przysługuje Pani/Panu prawo do wniesienia skargi do Organu Nadzorczego, którym jest Prezes Urzędu Ochrony Danych Osobowych ul. Stawki 2, 00 – 193 Warszawa, gdy uzna Pani/Pan, że przetwarzanie Pani/Pana danych osobowych narusza przepisy ogólnego rozporządzenia o ochronie danych osobowych z dnia 27 kwietnia 2016 r. </w:t>
      </w:r>
    </w:p>
    <w:p w14:paraId="0BDAB619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lastRenderedPageBreak/>
        <w:t>Pani/Pana dane osobowe nie podlegają zautomatyzowanemu podejmowaniu decyzji, w tym profilowaniu, jak również nie będą przekazywane do państwa trzeciego ani organizacji międzynarodowej.</w:t>
      </w:r>
    </w:p>
    <w:p w14:paraId="608890C8" w14:textId="77777777" w:rsidR="00D34754" w:rsidRPr="0045347B" w:rsidRDefault="00D34754" w:rsidP="00D34754">
      <w:pPr>
        <w:numPr>
          <w:ilvl w:val="0"/>
          <w:numId w:val="129"/>
        </w:numPr>
        <w:spacing w:after="0" w:line="254" w:lineRule="auto"/>
        <w:ind w:left="567" w:hanging="283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Odbiorcami Pani/Pana danych osobowych będą:</w:t>
      </w:r>
    </w:p>
    <w:p w14:paraId="72272F3B" w14:textId="77777777" w:rsidR="00D34754" w:rsidRPr="0045347B" w:rsidRDefault="00D34754" w:rsidP="00D34754">
      <w:pPr>
        <w:numPr>
          <w:ilvl w:val="0"/>
          <w:numId w:val="131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podmioty świadczące na rzecz Administratora usługi niezbędne do wykonania zobowiązań nałożonych na Administratora przez przepisy prawa,</w:t>
      </w:r>
    </w:p>
    <w:p w14:paraId="644BDDD2" w14:textId="77777777" w:rsidR="00D34754" w:rsidRPr="0045347B" w:rsidRDefault="00D34754" w:rsidP="00D34754">
      <w:pPr>
        <w:numPr>
          <w:ilvl w:val="0"/>
          <w:numId w:val="131"/>
        </w:numPr>
        <w:spacing w:after="0" w:line="254" w:lineRule="auto"/>
        <w:ind w:left="851" w:hanging="284"/>
        <w:contextualSpacing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organy uprawnione na podstawie przepisów prawa do otrzymania Pani/Pana danych osobowych.</w:t>
      </w:r>
    </w:p>
    <w:p w14:paraId="4D89B700" w14:textId="77777777" w:rsidR="00D34754" w:rsidRPr="0045347B" w:rsidRDefault="00D34754" w:rsidP="00D34754">
      <w:pPr>
        <w:numPr>
          <w:ilvl w:val="0"/>
          <w:numId w:val="129"/>
        </w:numPr>
        <w:spacing w:after="240" w:line="240" w:lineRule="auto"/>
        <w:ind w:left="568" w:hanging="284"/>
        <w:jc w:val="both"/>
        <w:rPr>
          <w:rFonts w:ascii="Century Gothic" w:eastAsia="MS PMincho" w:hAnsi="Century Gothic"/>
          <w:sz w:val="17"/>
          <w:szCs w:val="17"/>
        </w:rPr>
      </w:pPr>
      <w:r w:rsidRPr="0045347B">
        <w:rPr>
          <w:rFonts w:ascii="Century Gothic" w:eastAsia="MS PMincho" w:hAnsi="Century Gothic"/>
          <w:sz w:val="17"/>
          <w:szCs w:val="17"/>
        </w:rPr>
        <w:t>Będziemy przechowywać Pani/Pana dane osobowe przez okres trwania umowy cywilnoprawnej a następnie przez okres wymagany przepisami prawa, jednakże nie krótszy niż do momentu przedawnienia ewentualnych roszczeń związanych z zawarciem i realizacją umowy.</w:t>
      </w:r>
    </w:p>
    <w:p w14:paraId="66802DE9" w14:textId="488F7C95" w:rsidR="00306E54" w:rsidRPr="0045347B" w:rsidRDefault="00306E54" w:rsidP="00306E54">
      <w:pPr>
        <w:spacing w:after="0" w:line="240" w:lineRule="auto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 xml:space="preserve">§ </w:t>
      </w:r>
      <w:r w:rsidR="00D34754" w:rsidRPr="0045347B">
        <w:rPr>
          <w:rFonts w:ascii="Century Gothic" w:hAnsi="Century Gothic"/>
          <w:b/>
          <w:sz w:val="17"/>
          <w:szCs w:val="17"/>
        </w:rPr>
        <w:t>9</w:t>
      </w:r>
    </w:p>
    <w:p w14:paraId="5E6E335C" w14:textId="77777777" w:rsidR="00306E54" w:rsidRPr="0045347B" w:rsidRDefault="00306E54" w:rsidP="00306E54">
      <w:pPr>
        <w:pStyle w:val="Nagwek6"/>
        <w:spacing w:before="0"/>
        <w:jc w:val="center"/>
        <w:rPr>
          <w:rFonts w:ascii="Century Gothic" w:hAnsi="Century Gothic"/>
          <w:b/>
          <w:sz w:val="17"/>
          <w:szCs w:val="17"/>
        </w:rPr>
      </w:pPr>
      <w:r w:rsidRPr="0045347B">
        <w:rPr>
          <w:rFonts w:ascii="Century Gothic" w:hAnsi="Century Gothic"/>
          <w:b/>
          <w:sz w:val="17"/>
          <w:szCs w:val="17"/>
        </w:rPr>
        <w:t>Postanowienia końcowe</w:t>
      </w:r>
    </w:p>
    <w:p w14:paraId="44B549F5" w14:textId="77777777" w:rsidR="00306E54" w:rsidRPr="0045347B" w:rsidRDefault="00306E54" w:rsidP="00306E54">
      <w:pPr>
        <w:numPr>
          <w:ilvl w:val="0"/>
          <w:numId w:val="126"/>
        </w:numPr>
        <w:spacing w:after="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Zmiany umowy mogą być dokonywane na następujących zasadach:</w:t>
      </w:r>
    </w:p>
    <w:p w14:paraId="79E3074E" w14:textId="77777777" w:rsidR="00306E54" w:rsidRPr="0045347B" w:rsidRDefault="00306E54" w:rsidP="00306E54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bCs/>
          <w:sz w:val="17"/>
          <w:szCs w:val="17"/>
        </w:rPr>
        <w:t>W przypadku zmiany</w:t>
      </w:r>
      <w:r w:rsidRPr="0045347B">
        <w:rPr>
          <w:rFonts w:ascii="Century Gothic" w:hAnsi="Century Gothic"/>
          <w:sz w:val="17"/>
          <w:szCs w:val="17"/>
        </w:rPr>
        <w:t xml:space="preserve"> danych teleadresowych, osób reprezentuj</w:t>
      </w:r>
      <w:r w:rsidRPr="0045347B">
        <w:rPr>
          <w:rFonts w:ascii="Century Gothic" w:eastAsia="TTE18243A0t00" w:hAnsi="Century Gothic" w:cs="TTE18243A0t00"/>
          <w:sz w:val="17"/>
          <w:szCs w:val="17"/>
        </w:rPr>
        <w:t>ą</w:t>
      </w:r>
      <w:r w:rsidRPr="0045347B">
        <w:rPr>
          <w:rFonts w:ascii="Century Gothic" w:hAnsi="Century Gothic"/>
          <w:sz w:val="17"/>
          <w:szCs w:val="17"/>
        </w:rPr>
        <w:t>cych firm</w:t>
      </w:r>
      <w:r w:rsidRPr="0045347B">
        <w:rPr>
          <w:rFonts w:ascii="Century Gothic" w:eastAsia="TTE18243A0t00" w:hAnsi="Century Gothic" w:cs="TTE18243A0t00"/>
          <w:sz w:val="17"/>
          <w:szCs w:val="17"/>
        </w:rPr>
        <w:t>ę</w:t>
      </w:r>
      <w:r w:rsidRPr="0045347B">
        <w:rPr>
          <w:rFonts w:ascii="Century Gothic" w:hAnsi="Century Gothic"/>
          <w:sz w:val="17"/>
          <w:szCs w:val="17"/>
        </w:rPr>
        <w:t xml:space="preserve"> przedstawionych w umowie – na wniosek Zamawiaj</w:t>
      </w:r>
      <w:r w:rsidRPr="0045347B">
        <w:rPr>
          <w:rFonts w:ascii="Century Gothic" w:eastAsia="TTE18243A0t00" w:hAnsi="Century Gothic" w:cs="TTE18243A0t00"/>
          <w:sz w:val="17"/>
          <w:szCs w:val="17"/>
        </w:rPr>
        <w:t>ą</w:t>
      </w:r>
      <w:r w:rsidRPr="0045347B">
        <w:rPr>
          <w:rFonts w:ascii="Century Gothic" w:hAnsi="Century Gothic"/>
          <w:sz w:val="17"/>
          <w:szCs w:val="17"/>
        </w:rPr>
        <w:t>cego lub Wykonawcy.</w:t>
      </w:r>
    </w:p>
    <w:p w14:paraId="159C2A3C" w14:textId="77777777" w:rsidR="00306E54" w:rsidRPr="0045347B" w:rsidRDefault="00306E54" w:rsidP="00306E54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 przypadku zmiany przepisów prawnych istotnych dla realizacji przedmiotu umowy.</w:t>
      </w:r>
    </w:p>
    <w:p w14:paraId="230CECAE" w14:textId="77777777" w:rsidR="00306E54" w:rsidRPr="0045347B" w:rsidRDefault="00306E54" w:rsidP="00306E54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color w:val="800000"/>
          <w:sz w:val="17"/>
          <w:szCs w:val="17"/>
        </w:rPr>
        <w:t>W przypadku niekorzystnych warunków atmosferycznych uniemożliwiających wykonanie zamówienia</w:t>
      </w:r>
      <w:r w:rsidRPr="0045347B">
        <w:rPr>
          <w:rFonts w:ascii="Century Gothic" w:hAnsi="Century Gothic"/>
          <w:sz w:val="17"/>
          <w:szCs w:val="17"/>
        </w:rPr>
        <w:t>.</w:t>
      </w:r>
    </w:p>
    <w:p w14:paraId="41E0A17B" w14:textId="77777777" w:rsidR="00306E54" w:rsidRPr="0045347B" w:rsidRDefault="00306E54" w:rsidP="00306E54">
      <w:pPr>
        <w:pStyle w:val="Akapitzlist"/>
        <w:numPr>
          <w:ilvl w:val="0"/>
          <w:numId w:val="32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568" w:hanging="284"/>
        <w:contextualSpacing w:val="0"/>
        <w:jc w:val="both"/>
        <w:rPr>
          <w:rFonts w:ascii="Century Gothic" w:hAnsi="Century Gothic"/>
          <w:color w:val="C00000"/>
          <w:sz w:val="17"/>
          <w:szCs w:val="17"/>
          <w:lang w:val="pl-PL"/>
        </w:rPr>
      </w:pPr>
      <w:r w:rsidRPr="0045347B">
        <w:rPr>
          <w:rFonts w:ascii="Century Gothic" w:eastAsia="Gill Sans MT" w:hAnsi="Century Gothic"/>
          <w:color w:val="C00000"/>
          <w:sz w:val="17"/>
          <w:szCs w:val="17"/>
          <w:lang w:val="pl-PL"/>
        </w:rPr>
        <w:t>W przypadku wystąpienia jakiegokolwiek opóźnienia, utrudnienia lub przeszkody spowodowanej przez lub dających się przypisać Zamawiającemu lub instytucjom i organom administracyjnym uczestniczącym w opiniowaniu i uzgadnianiu przedmiotu zamówienia.</w:t>
      </w:r>
    </w:p>
    <w:p w14:paraId="619FD674" w14:textId="77777777" w:rsidR="00306E54" w:rsidRPr="0045347B" w:rsidRDefault="00306E54" w:rsidP="00306E54">
      <w:pPr>
        <w:numPr>
          <w:ilvl w:val="0"/>
          <w:numId w:val="32"/>
        </w:numPr>
        <w:spacing w:after="0" w:line="240" w:lineRule="auto"/>
        <w:ind w:left="568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eastAsia="Times New Roman" w:hAnsi="Century Gothic" w:cs="Times New Roman"/>
          <w:sz w:val="17"/>
          <w:szCs w:val="17"/>
        </w:rPr>
        <w:t>W przypadku gdy wykonywanie poszczególnych zadań objętych zamówieniem stanie się niemożliwe ze względu na zaistnienia uprzednio nie przewidzianych okoliczności</w:t>
      </w:r>
    </w:p>
    <w:p w14:paraId="4BF31A20" w14:textId="77777777" w:rsidR="00306E54" w:rsidRPr="0045347B" w:rsidRDefault="00306E54" w:rsidP="00306E54">
      <w:pPr>
        <w:numPr>
          <w:ilvl w:val="0"/>
          <w:numId w:val="32"/>
        </w:numPr>
        <w:spacing w:after="0" w:line="240" w:lineRule="auto"/>
        <w:ind w:left="568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eastAsia="Times New Roman" w:hAnsi="Century Gothic" w:cs="Times New Roman"/>
          <w:bCs/>
          <w:sz w:val="17"/>
          <w:szCs w:val="17"/>
        </w:rPr>
        <w:t>W przypadku wystąpienia okoliczności, których nie można było przewidzieć w chwili wyboru oferty,</w:t>
      </w:r>
    </w:p>
    <w:p w14:paraId="483E0C60" w14:textId="77777777" w:rsidR="00306E54" w:rsidRPr="0045347B" w:rsidRDefault="00306E54" w:rsidP="00306E54">
      <w:pPr>
        <w:numPr>
          <w:ilvl w:val="0"/>
          <w:numId w:val="32"/>
        </w:numPr>
        <w:spacing w:after="0" w:line="240" w:lineRule="auto"/>
        <w:ind w:left="568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eastAsia="Times New Roman" w:hAnsi="Century Gothic" w:cs="Times New Roman"/>
          <w:bCs/>
          <w:sz w:val="17"/>
          <w:szCs w:val="17"/>
        </w:rPr>
        <w:t>Na skutek działania siły wyższej, zdarzeń losowych oraz działań władz i organów Państwa,</w:t>
      </w:r>
    </w:p>
    <w:p w14:paraId="06724B05" w14:textId="77777777" w:rsidR="00305618" w:rsidRPr="0045347B" w:rsidRDefault="00306E54" w:rsidP="00305618">
      <w:pPr>
        <w:numPr>
          <w:ilvl w:val="0"/>
          <w:numId w:val="32"/>
        </w:numPr>
        <w:spacing w:after="60" w:line="240" w:lineRule="auto"/>
        <w:ind w:left="567" w:hanging="283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eastAsia="Times New Roman" w:hAnsi="Century Gothic" w:cs="Times New Roman"/>
          <w:sz w:val="17"/>
          <w:szCs w:val="17"/>
        </w:rPr>
        <w:t>W przypadku gdy zmiany tre</w:t>
      </w:r>
      <w:r w:rsidRPr="0045347B">
        <w:rPr>
          <w:rFonts w:ascii="Century Gothic" w:eastAsia="TTE18243A0t00" w:hAnsi="Century Gothic" w:cs="TTE18243A0t00"/>
          <w:sz w:val="17"/>
          <w:szCs w:val="17"/>
        </w:rPr>
        <w:t>ś</w:t>
      </w:r>
      <w:r w:rsidRPr="0045347B">
        <w:rPr>
          <w:rFonts w:ascii="Century Gothic" w:eastAsia="Times New Roman" w:hAnsi="Century Gothic" w:cs="Times New Roman"/>
          <w:sz w:val="17"/>
          <w:szCs w:val="17"/>
        </w:rPr>
        <w:t>ci umowy s</w:t>
      </w:r>
      <w:r w:rsidRPr="0045347B">
        <w:rPr>
          <w:rFonts w:ascii="Century Gothic" w:eastAsia="TTE18243A0t00" w:hAnsi="Century Gothic" w:cs="TTE18243A0t00"/>
          <w:sz w:val="17"/>
          <w:szCs w:val="17"/>
        </w:rPr>
        <w:t xml:space="preserve">ą </w:t>
      </w:r>
      <w:r w:rsidRPr="0045347B">
        <w:rPr>
          <w:rFonts w:ascii="Century Gothic" w:eastAsia="Times New Roman" w:hAnsi="Century Gothic" w:cs="Times New Roman"/>
          <w:sz w:val="17"/>
          <w:szCs w:val="17"/>
        </w:rPr>
        <w:t>korzystne dla Zamawiaj</w:t>
      </w:r>
      <w:r w:rsidRPr="0045347B">
        <w:rPr>
          <w:rFonts w:ascii="Century Gothic" w:eastAsia="TTE18243A0t00" w:hAnsi="Century Gothic" w:cs="TTE18243A0t00"/>
          <w:sz w:val="17"/>
          <w:szCs w:val="17"/>
        </w:rPr>
        <w:t>ą</w:t>
      </w:r>
      <w:r w:rsidRPr="0045347B">
        <w:rPr>
          <w:rFonts w:ascii="Century Gothic" w:eastAsia="Times New Roman" w:hAnsi="Century Gothic" w:cs="Times New Roman"/>
          <w:sz w:val="17"/>
          <w:szCs w:val="17"/>
        </w:rPr>
        <w:t xml:space="preserve">cego a </w:t>
      </w:r>
      <w:r w:rsidRPr="0045347B">
        <w:rPr>
          <w:rFonts w:ascii="Century Gothic" w:eastAsia="Times New Roman" w:hAnsi="Century Gothic" w:cs="Times New Roman"/>
          <w:bCs/>
          <w:sz w:val="17"/>
          <w:szCs w:val="17"/>
        </w:rPr>
        <w:t>Wykonawca nie wyrazi sprzeciwu co do wprowadzenia tych zmian</w:t>
      </w:r>
      <w:r w:rsidR="00305618" w:rsidRPr="0045347B">
        <w:rPr>
          <w:rFonts w:ascii="Century Gothic" w:eastAsia="Times New Roman" w:hAnsi="Century Gothic" w:cs="Times New Roman"/>
          <w:bCs/>
          <w:sz w:val="17"/>
          <w:szCs w:val="17"/>
        </w:rPr>
        <w:t>.</w:t>
      </w:r>
    </w:p>
    <w:p w14:paraId="7E061A77" w14:textId="3EE27A50" w:rsidR="00305618" w:rsidRPr="0045347B" w:rsidRDefault="00305618" w:rsidP="00305618">
      <w:pPr>
        <w:numPr>
          <w:ilvl w:val="0"/>
          <w:numId w:val="32"/>
        </w:numPr>
        <w:spacing w:after="60" w:line="240" w:lineRule="auto"/>
        <w:ind w:left="567" w:hanging="283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 przypadku gdy środki, które Zamawiający zamierzał przeznaczyć na sfinansowanie zamówienia, nie zostały mu przyznane lub zostały przyznane w terminie późniejszym niż data podpisania niniejszej umowy.</w:t>
      </w:r>
    </w:p>
    <w:p w14:paraId="79FB9C7C" w14:textId="77777777" w:rsidR="00306E54" w:rsidRPr="0045347B" w:rsidRDefault="00306E54" w:rsidP="00306E54">
      <w:pPr>
        <w:numPr>
          <w:ilvl w:val="0"/>
          <w:numId w:val="126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Zmiany umowy dokonywane będą w formie pisemnej w postaci aneksów do umowy pod rygorem nieważności.</w:t>
      </w:r>
    </w:p>
    <w:p w14:paraId="44AF4AEA" w14:textId="77777777" w:rsidR="00306E54" w:rsidRPr="0045347B" w:rsidRDefault="00306E54" w:rsidP="00306E54">
      <w:pPr>
        <w:numPr>
          <w:ilvl w:val="0"/>
          <w:numId w:val="126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Spory mogące wyniknąć w związku z umową będzie rozstrzygał Sąd właściwy dla Zamawiającego.</w:t>
      </w:r>
    </w:p>
    <w:p w14:paraId="13D9D53E" w14:textId="77777777" w:rsidR="00306E54" w:rsidRPr="0045347B" w:rsidRDefault="00306E54" w:rsidP="00306E54">
      <w:pPr>
        <w:numPr>
          <w:ilvl w:val="0"/>
          <w:numId w:val="126"/>
        </w:numPr>
        <w:spacing w:after="6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Umowę spisano w czterech jednobrzmiących egzemplarzach, trzy dla Zamawiającego i jeden dla Wykonawcy.</w:t>
      </w:r>
    </w:p>
    <w:p w14:paraId="26D66405" w14:textId="77777777" w:rsidR="00306E54" w:rsidRPr="0045347B" w:rsidRDefault="00306E54" w:rsidP="00306E54">
      <w:pPr>
        <w:numPr>
          <w:ilvl w:val="0"/>
          <w:numId w:val="126"/>
        </w:numPr>
        <w:spacing w:after="240" w:line="240" w:lineRule="auto"/>
        <w:ind w:left="284" w:hanging="284"/>
        <w:jc w:val="both"/>
        <w:rPr>
          <w:rFonts w:ascii="Century Gothic" w:hAnsi="Century Gothic"/>
          <w:sz w:val="17"/>
          <w:szCs w:val="17"/>
        </w:rPr>
      </w:pPr>
      <w:r w:rsidRPr="0045347B">
        <w:rPr>
          <w:rFonts w:ascii="Century Gothic" w:hAnsi="Century Gothic"/>
          <w:sz w:val="17"/>
          <w:szCs w:val="17"/>
        </w:rPr>
        <w:t>Wykonawca wyraża zgodę na przechowywanie i przetwarzanie swoich danych osobowych przez Zamawiającego. Otrzymane informacje nie zostaną udostępnione innym firmom bądź osobom trzecim. Jednocześnie Wykonawca ma prawo wglądu i poprawienia swoich danych osobowych.</w:t>
      </w:r>
    </w:p>
    <w:p w14:paraId="09C7EC03" w14:textId="77777777" w:rsidR="00306E54" w:rsidRPr="0045347B" w:rsidRDefault="00306E54" w:rsidP="00306E54">
      <w:pPr>
        <w:spacing w:line="240" w:lineRule="auto"/>
        <w:contextualSpacing/>
        <w:jc w:val="center"/>
        <w:rPr>
          <w:rFonts w:ascii="Century Gothic" w:eastAsia="Times New Roman" w:hAnsi="Century Gothic" w:cs="Times New Roman"/>
          <w:b/>
          <w:sz w:val="17"/>
          <w:szCs w:val="17"/>
        </w:rPr>
      </w:pPr>
    </w:p>
    <w:p w14:paraId="55B5DA8C" w14:textId="77777777" w:rsidR="00306E54" w:rsidRPr="0045347B" w:rsidRDefault="00306E54" w:rsidP="00306E54">
      <w:pPr>
        <w:spacing w:line="240" w:lineRule="auto"/>
        <w:contextualSpacing/>
        <w:jc w:val="center"/>
        <w:rPr>
          <w:rFonts w:ascii="Century Gothic" w:eastAsia="Times New Roman" w:hAnsi="Century Gothic" w:cs="Times New Roman"/>
          <w:b/>
          <w:sz w:val="17"/>
          <w:szCs w:val="17"/>
        </w:rPr>
      </w:pP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>ZAMAWIAJĄCY</w:t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</w:r>
      <w:r w:rsidRPr="0045347B">
        <w:rPr>
          <w:rFonts w:ascii="Century Gothic" w:eastAsia="Times New Roman" w:hAnsi="Century Gothic" w:cs="Times New Roman"/>
          <w:b/>
          <w:sz w:val="17"/>
          <w:szCs w:val="17"/>
        </w:rPr>
        <w:tab/>
        <w:t>WYKONAWCA</w:t>
      </w:r>
    </w:p>
    <w:sectPr w:rsidR="00306E54" w:rsidRPr="0045347B" w:rsidSect="00C105D2">
      <w:headerReference w:type="even" r:id="rId14"/>
      <w:footerReference w:type="default" r:id="rId15"/>
      <w:headerReference w:type="first" r:id="rId16"/>
      <w:pgSz w:w="11906" w:h="16838"/>
      <w:pgMar w:top="2268" w:right="1418" w:bottom="226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5F06F" w14:textId="77777777" w:rsidR="00F924D2" w:rsidRDefault="00F924D2" w:rsidP="00500DA7">
      <w:pPr>
        <w:spacing w:after="0" w:line="240" w:lineRule="auto"/>
      </w:pPr>
      <w:r>
        <w:separator/>
      </w:r>
    </w:p>
  </w:endnote>
  <w:endnote w:type="continuationSeparator" w:id="0">
    <w:p w14:paraId="0A96B401" w14:textId="77777777" w:rsidR="00F924D2" w:rsidRDefault="00F924D2" w:rsidP="00500D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EE"/>
    <w:family w:val="swiss"/>
    <w:pitch w:val="variable"/>
    <w:sig w:usb0="00000007" w:usb1="00000000" w:usb2="00000000" w:usb3="00000000" w:csb0="00000003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rlito">
    <w:altName w:val="Calibri"/>
    <w:charset w:val="EE"/>
    <w:family w:val="swiss"/>
    <w:pitch w:val="variable"/>
    <w:sig w:usb0="E10002FF" w:usb1="5000ECFF" w:usb2="00000009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">
    <w:altName w:val="Book Antiqu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Antiqua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TTE108357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TTE18243A0t00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C4388" w14:textId="4BB4163F" w:rsidR="003561AA" w:rsidRDefault="00F90783">
    <w:pPr>
      <w:pStyle w:val="Stopka"/>
    </w:pP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07D1D8E8" wp14:editId="5909BA79">
              <wp:simplePos x="0" y="0"/>
              <wp:positionH relativeFrom="rightMargin">
                <wp:posOffset>183515</wp:posOffset>
              </wp:positionH>
              <wp:positionV relativeFrom="page">
                <wp:posOffset>9475527</wp:posOffset>
              </wp:positionV>
              <wp:extent cx="405130" cy="895350"/>
              <wp:effectExtent l="4445" t="0" r="0" b="0"/>
              <wp:wrapNone/>
              <wp:docPr id="2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513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Century Gothic" w:hAnsi="Century Gothic"/>
                              <w:sz w:val="24"/>
                              <w:szCs w:val="24"/>
                            </w:rPr>
                            <w:id w:val="2417919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p w14:paraId="588177CD" w14:textId="77777777" w:rsidR="003561AA" w:rsidRPr="003561AA" w:rsidRDefault="00CC0BD1" w:rsidP="00CB1FE6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begin"/>
                              </w:r>
                              <w:r w:rsidR="003561AA"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instrText xml:space="preserve"> PAGE  \* MERGEFORMAT </w:instrText>
                              </w: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separate"/>
                              </w:r>
                              <w:r w:rsidR="00C93CA5">
                                <w:rPr>
                                  <w:rFonts w:ascii="Century Gothic" w:hAnsi="Century Gothic"/>
                                  <w:noProof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D1D8E8" id="Rectangle 17" o:spid="_x0000_s1030" style="position:absolute;margin-left:14.45pt;margin-top:746.1pt;width:31.9pt;height:70.5pt;z-index:25165772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" o:allowincell="f" stroked="f">
              <v:textbox>
                <w:txbxContent>
                  <w:sdt>
                    <w:sdtPr>
                      <w:rPr>
                        <w:rFonts w:ascii="Century Gothic" w:hAnsi="Century Gothic"/>
                        <w:sz w:val="24"/>
                        <w:szCs w:val="24"/>
                      </w:rPr>
                      <w:id w:val="24179199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14:paraId="588177CD" w14:textId="77777777" w:rsidR="003561AA" w:rsidRPr="003561AA" w:rsidRDefault="00CC0BD1" w:rsidP="00CB1FE6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begin"/>
                        </w:r>
                        <w:r w:rsidR="003561AA"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instrText xml:space="preserve"> PAGE  \* MERGEFORMAT </w:instrText>
                        </w: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separate"/>
                        </w:r>
                        <w:r w:rsidR="00C93CA5">
                          <w:rPr>
                            <w:rFonts w:ascii="Century Gothic" w:hAnsi="Century Gothic"/>
                            <w:noProof/>
                            <w:sz w:val="24"/>
                            <w:szCs w:val="24"/>
                          </w:rPr>
                          <w:t>2</w:t>
                        </w: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  <w:p w14:paraId="779773BF" w14:textId="1B8801A7" w:rsidR="001F528C" w:rsidRDefault="001F528C">
    <w:pPr>
      <w:pStyle w:val="Stopka"/>
    </w:pPr>
    <w:r>
      <w:rPr>
        <w:noProof/>
      </w:rPr>
      <w:drawing>
        <wp:anchor distT="0" distB="0" distL="114300" distR="114300" simplePos="0" relativeHeight="251656704" behindDoc="0" locked="0" layoutInCell="1" allowOverlap="1" wp14:anchorId="187AF4C8" wp14:editId="63B8A0A6">
          <wp:simplePos x="0" y="0"/>
          <wp:positionH relativeFrom="column">
            <wp:posOffset>-881380</wp:posOffset>
          </wp:positionH>
          <wp:positionV relativeFrom="paragraph">
            <wp:posOffset>-221615</wp:posOffset>
          </wp:positionV>
          <wp:extent cx="7568565" cy="866140"/>
          <wp:effectExtent l="19050" t="0" r="0" b="0"/>
          <wp:wrapSquare wrapText="bothSides"/>
          <wp:docPr id="14" name="Obraz 4" descr="xxxxxxpapier Gmina wielostronicowy kolor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xxxxxxpapier Gmina wielostronicowy kolor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8565" cy="866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DC17D7" w14:textId="77777777" w:rsidR="00F924D2" w:rsidRDefault="00F924D2" w:rsidP="00500DA7">
      <w:pPr>
        <w:spacing w:after="0" w:line="240" w:lineRule="auto"/>
      </w:pPr>
      <w:bookmarkStart w:id="0" w:name="_Hlk215047367"/>
      <w:bookmarkEnd w:id="0"/>
      <w:r>
        <w:separator/>
      </w:r>
    </w:p>
  </w:footnote>
  <w:footnote w:type="continuationSeparator" w:id="0">
    <w:p w14:paraId="2DC2105A" w14:textId="77777777" w:rsidR="00F924D2" w:rsidRDefault="00F924D2" w:rsidP="00500D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3FC0A" w14:textId="15727F0E" w:rsidR="00423ED8" w:rsidRDefault="003B3F81">
    <w:pPr>
      <w:pStyle w:val="Nagwek"/>
    </w:pPr>
    <w:r>
      <w:rPr>
        <w:noProof/>
      </w:rPr>
      <w:drawing>
        <wp:inline distT="0" distB="0" distL="0" distR="0" wp14:anchorId="6481054A" wp14:editId="005F4844">
          <wp:extent cx="5759450" cy="492125"/>
          <wp:effectExtent l="0" t="0" r="0" b="3175"/>
          <wp:docPr id="1550962082" name="Obraz 1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921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3B3F81">
      <w:rPr>
        <w:noProof/>
      </w:rPr>
      <w:drawing>
        <wp:inline distT="0" distB="0" distL="0" distR="0" wp14:anchorId="13474BAD" wp14:editId="6263F9F8">
          <wp:extent cx="5760000" cy="313200"/>
          <wp:effectExtent l="0" t="0" r="0" b="0"/>
          <wp:docPr id="2136549482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0" cy="313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ECC13" w14:textId="43A899B1" w:rsidR="00C81C90" w:rsidRPr="00F45476" w:rsidRDefault="00C463DF" w:rsidP="00F45476">
    <w:pPr>
      <w:pStyle w:val="Nagwek"/>
      <w:pBdr>
        <w:bottom w:val="single" w:sz="6" w:space="2" w:color="auto"/>
      </w:pBdr>
      <w:jc w:val="center"/>
      <w:rPr>
        <w:rFonts w:ascii="Century Gothic" w:hAnsi="Century Gothic"/>
        <w:b/>
        <w:bCs/>
        <w:i/>
        <w:iCs/>
        <w:noProof/>
        <w:sz w:val="14"/>
        <w:szCs w:val="14"/>
      </w:rPr>
    </w:pPr>
    <w:r>
      <w:rPr>
        <w:noProof/>
      </w:rPr>
      <w:drawing>
        <wp:inline distT="0" distB="0" distL="0" distR="0" wp14:anchorId="306DE859" wp14:editId="032DEDBF">
          <wp:extent cx="5759450" cy="492651"/>
          <wp:effectExtent l="0" t="0" r="0" b="3175"/>
          <wp:docPr id="1081944078" name="Obraz 1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926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F0415" w14:textId="77777777" w:rsidR="00937199" w:rsidRDefault="00000000">
    <w:pPr>
      <w:pStyle w:val="Nagwek"/>
    </w:pPr>
    <w:r>
      <w:rPr>
        <w:noProof/>
      </w:rPr>
      <w:pict w14:anchorId="329E8E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167141" o:spid="_x0000_s1044" type="#_x0000_t75" style="position:absolute;margin-left:0;margin-top:0;width:595.2pt;height:841.9pt;z-index:-251657728;mso-position-horizontal:center;mso-position-horizontal-relative:margin;mso-position-vertical:center;mso-position-vertical-relative:margin" o:allowincell="f">
          <v:imagedata r:id="rId1" o:title="papier U Cyw wielostronicowy kolor 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DD89EA" w14:textId="7E588639" w:rsidR="00500DA7" w:rsidRPr="008F316C" w:rsidRDefault="005B1A91" w:rsidP="008F316C">
    <w:pPr>
      <w:pStyle w:val="Nagwek"/>
    </w:pPr>
    <w:r>
      <w:rPr>
        <w:noProof/>
      </w:rPr>
      <w:drawing>
        <wp:inline distT="0" distB="0" distL="0" distR="0" wp14:anchorId="32D9109E" wp14:editId="41D4088B">
          <wp:extent cx="5759450" cy="492125"/>
          <wp:effectExtent l="0" t="0" r="0" b="3175"/>
          <wp:docPr id="1094483321" name="Obraz 1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Zestawienie logotypów zawierające od lewej: znak Funduszy Europejskich z podpisem Fundusze Europejskie dla Małopolski, flaga Rzeczypospolitej Polskiej, flaga Unii Europejskiej z podpisem dofinansowane przez Unię Europejską oraz logotyp Województwa Małopolskiego." title="Zestawienie logotypów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921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436"/>
        </w:tabs>
        <w:ind w:left="436" w:hanging="360"/>
      </w:pPr>
      <w:rPr>
        <w:rFonts w:ascii="Symbol" w:hAnsi="Symbol"/>
      </w:rPr>
    </w:lvl>
  </w:abstractNum>
  <w:abstractNum w:abstractNumId="1" w15:restartNumberingAfterBreak="0">
    <w:nsid w:val="0000000A"/>
    <w:multiLevelType w:val="singleLevel"/>
    <w:tmpl w:val="0000000A"/>
    <w:name w:val="WW8Num10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</w:abstractNum>
  <w:abstractNum w:abstractNumId="2" w15:restartNumberingAfterBreak="0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 w15:restartNumberingAfterBreak="0">
    <w:nsid w:val="018A4B9C"/>
    <w:multiLevelType w:val="multilevel"/>
    <w:tmpl w:val="152EEB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22204EB"/>
    <w:multiLevelType w:val="hybridMultilevel"/>
    <w:tmpl w:val="F154CA32"/>
    <w:lvl w:ilvl="0" w:tplc="429EF43E">
      <w:start w:val="1"/>
      <w:numFmt w:val="decimal"/>
      <w:lvlText w:val="%1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35200D"/>
    <w:multiLevelType w:val="hybridMultilevel"/>
    <w:tmpl w:val="8BF2615A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4509D7"/>
    <w:multiLevelType w:val="hybridMultilevel"/>
    <w:tmpl w:val="41FE3B72"/>
    <w:styleLink w:val="12"/>
    <w:lvl w:ilvl="0" w:tplc="296C6A3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0000030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460DC4"/>
    <w:multiLevelType w:val="hybridMultilevel"/>
    <w:tmpl w:val="86142A58"/>
    <w:lvl w:ilvl="0" w:tplc="E11C8F4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5FD7873"/>
    <w:multiLevelType w:val="hybridMultilevel"/>
    <w:tmpl w:val="50645CD4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06021A9E"/>
    <w:multiLevelType w:val="multilevel"/>
    <w:tmpl w:val="BE962F30"/>
    <w:lvl w:ilvl="0">
      <w:start w:val="1"/>
      <w:numFmt w:val="decimal"/>
      <w:lvlText w:val="%1."/>
      <w:lvlJc w:val="left"/>
      <w:pPr>
        <w:ind w:left="142" w:hanging="360"/>
      </w:pPr>
      <w:rPr>
        <w:rFonts w:ascii="Century Gothic" w:hAnsi="Century Gothic" w:hint="default"/>
        <w:b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3454" w:hanging="432"/>
      </w:pPr>
      <w:rPr>
        <w:rFonts w:ascii="Century Gothic" w:hAnsi="Century Gothic" w:hint="default"/>
        <w:b w:val="0"/>
        <w:bCs/>
        <w:i w:val="0"/>
        <w:sz w:val="18"/>
      </w:rPr>
    </w:lvl>
    <w:lvl w:ilvl="2">
      <w:start w:val="1"/>
      <w:numFmt w:val="bullet"/>
      <w:lvlText w:val=""/>
      <w:lvlJc w:val="left"/>
      <w:pPr>
        <w:ind w:left="1006" w:hanging="504"/>
      </w:pPr>
      <w:rPr>
        <w:rFonts w:ascii="Symbol" w:hAnsi="Symbol" w:hint="default"/>
        <w:b w:val="0"/>
        <w:i w:val="0"/>
        <w:sz w:val="18"/>
      </w:rPr>
    </w:lvl>
    <w:lvl w:ilvl="3">
      <w:start w:val="1"/>
      <w:numFmt w:val="bullet"/>
      <w:lvlText w:val=""/>
      <w:lvlJc w:val="left"/>
      <w:pPr>
        <w:ind w:left="1848" w:hanging="648"/>
      </w:pPr>
      <w:rPr>
        <w:rFonts w:ascii="Symbol" w:hAnsi="Symbol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014" w:hanging="792"/>
      </w:pPr>
      <w:rPr>
        <w:rFonts w:ascii="Century Gothic" w:hAnsi="Century Gothic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51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02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2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02" w:hanging="1440"/>
      </w:pPr>
      <w:rPr>
        <w:rFonts w:hint="default"/>
      </w:rPr>
    </w:lvl>
  </w:abstractNum>
  <w:abstractNum w:abstractNumId="10" w15:restartNumberingAfterBreak="0">
    <w:nsid w:val="06B753EA"/>
    <w:multiLevelType w:val="multilevel"/>
    <w:tmpl w:val="D05C1076"/>
    <w:lvl w:ilvl="0">
      <w:start w:val="1"/>
      <w:numFmt w:val="decimal"/>
      <w:lvlText w:val="%1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11" w15:restartNumberingAfterBreak="0">
    <w:nsid w:val="06FD3DF3"/>
    <w:multiLevelType w:val="hybridMultilevel"/>
    <w:tmpl w:val="A17A4570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96D4B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09DF62FB"/>
    <w:multiLevelType w:val="multilevel"/>
    <w:tmpl w:val="C44AEB94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sz w:val="16"/>
        <w:szCs w:val="16"/>
      </w:rPr>
    </w:lvl>
    <w:lvl w:ilvl="1">
      <w:start w:val="1"/>
      <w:numFmt w:val="none"/>
      <w:lvlText w:val="1)"/>
      <w:lvlJc w:val="left"/>
      <w:pPr>
        <w:ind w:left="720" w:hanging="360"/>
      </w:pPr>
      <w:rPr>
        <w:rFonts w:ascii="Century Gothic" w:hAnsi="Century Gothic" w:hint="default"/>
        <w:sz w:val="18"/>
      </w:rPr>
    </w:lvl>
    <w:lvl w:ilvl="2">
      <w:start w:val="1"/>
      <w:numFmt w:val="none"/>
      <w:lvlText w:val="a)"/>
      <w:lvlJc w:val="left"/>
      <w:pPr>
        <w:ind w:left="1080" w:hanging="360"/>
      </w:pPr>
      <w:rPr>
        <w:rFonts w:ascii="Century Gothic" w:hAnsi="Century Gothic" w:hint="default"/>
        <w:sz w:val="18"/>
      </w:rPr>
    </w:lvl>
    <w:lvl w:ilvl="3">
      <w:start w:val="1"/>
      <w:numFmt w:val="none"/>
      <w:lvlText w:val="- "/>
      <w:lvlJc w:val="left"/>
      <w:pPr>
        <w:ind w:left="1440" w:hanging="360"/>
      </w:pPr>
      <w:rPr>
        <w:rFonts w:ascii="Century Gothic" w:hAnsi="Century Gothic" w:hint="default"/>
        <w:sz w:val="18"/>
      </w:rPr>
    </w:lvl>
    <w:lvl w:ilvl="4">
      <w:start w:val="1"/>
      <w:numFmt w:val="none"/>
      <w:lvlText w:val=""/>
      <w:lvlJc w:val="left"/>
      <w:pPr>
        <w:ind w:left="1800" w:hanging="360"/>
      </w:pPr>
    </w:lvl>
    <w:lvl w:ilvl="5">
      <w:start w:val="1"/>
      <w:numFmt w:val="none"/>
      <w:lvlText w:val=""/>
      <w:lvlJc w:val="left"/>
      <w:pPr>
        <w:ind w:left="2160" w:hanging="360"/>
      </w:pPr>
    </w:lvl>
    <w:lvl w:ilvl="6">
      <w:start w:val="1"/>
      <w:numFmt w:val="none"/>
      <w:lvlText w:val=""/>
      <w:lvlJc w:val="left"/>
      <w:pPr>
        <w:ind w:left="2520" w:hanging="360"/>
      </w:pPr>
    </w:lvl>
    <w:lvl w:ilvl="7">
      <w:start w:val="1"/>
      <w:numFmt w:val="none"/>
      <w:lvlText w:val=""/>
      <w:lvlJc w:val="left"/>
      <w:pPr>
        <w:ind w:left="2880" w:hanging="360"/>
      </w:pPr>
    </w:lvl>
    <w:lvl w:ilvl="8">
      <w:start w:val="1"/>
      <w:numFmt w:val="none"/>
      <w:lvlText w:val=""/>
      <w:lvlJc w:val="left"/>
      <w:pPr>
        <w:ind w:left="3240" w:hanging="360"/>
      </w:pPr>
    </w:lvl>
  </w:abstractNum>
  <w:abstractNum w:abstractNumId="14" w15:restartNumberingAfterBreak="0">
    <w:nsid w:val="0A185A4C"/>
    <w:multiLevelType w:val="multilevel"/>
    <w:tmpl w:val="B41C4818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sz w:val="16"/>
        <w:szCs w:val="16"/>
      </w:rPr>
    </w:lvl>
    <w:lvl w:ilvl="1">
      <w:start w:val="1"/>
      <w:numFmt w:val="none"/>
      <w:lvlText w:val="1)"/>
      <w:lvlJc w:val="left"/>
      <w:pPr>
        <w:ind w:left="720" w:hanging="360"/>
      </w:pPr>
      <w:rPr>
        <w:rFonts w:ascii="Century Gothic" w:hAnsi="Century Gothic" w:hint="default"/>
        <w:sz w:val="18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ascii="Century Gothic" w:eastAsiaTheme="minorEastAsia" w:hAnsi="Century Gothic" w:cstheme="minorBidi"/>
        <w:sz w:val="16"/>
        <w:szCs w:val="16"/>
      </w:rPr>
    </w:lvl>
    <w:lvl w:ilvl="3">
      <w:start w:val="1"/>
      <w:numFmt w:val="none"/>
      <w:lvlText w:val="- "/>
      <w:lvlJc w:val="left"/>
      <w:pPr>
        <w:ind w:left="1440" w:hanging="360"/>
      </w:pPr>
      <w:rPr>
        <w:rFonts w:ascii="Century Gothic" w:hAnsi="Century Gothic" w:hint="default"/>
        <w:sz w:val="18"/>
      </w:rPr>
    </w:lvl>
    <w:lvl w:ilvl="4">
      <w:start w:val="1"/>
      <w:numFmt w:val="none"/>
      <w:lvlText w:val=""/>
      <w:lvlJc w:val="left"/>
      <w:pPr>
        <w:ind w:left="1800" w:hanging="360"/>
      </w:pPr>
    </w:lvl>
    <w:lvl w:ilvl="5">
      <w:start w:val="1"/>
      <w:numFmt w:val="none"/>
      <w:lvlText w:val=""/>
      <w:lvlJc w:val="left"/>
      <w:pPr>
        <w:ind w:left="2160" w:hanging="360"/>
      </w:pPr>
    </w:lvl>
    <w:lvl w:ilvl="6">
      <w:start w:val="1"/>
      <w:numFmt w:val="none"/>
      <w:lvlText w:val=""/>
      <w:lvlJc w:val="left"/>
      <w:pPr>
        <w:ind w:left="2520" w:hanging="360"/>
      </w:pPr>
    </w:lvl>
    <w:lvl w:ilvl="7">
      <w:start w:val="1"/>
      <w:numFmt w:val="none"/>
      <w:lvlText w:val=""/>
      <w:lvlJc w:val="left"/>
      <w:pPr>
        <w:ind w:left="2880" w:hanging="360"/>
      </w:pPr>
    </w:lvl>
    <w:lvl w:ilvl="8">
      <w:start w:val="1"/>
      <w:numFmt w:val="none"/>
      <w:lvlText w:val=""/>
      <w:lvlJc w:val="left"/>
      <w:pPr>
        <w:ind w:left="3240" w:hanging="360"/>
      </w:pPr>
    </w:lvl>
  </w:abstractNum>
  <w:abstractNum w:abstractNumId="15" w15:restartNumberingAfterBreak="0">
    <w:nsid w:val="0B6B3C55"/>
    <w:multiLevelType w:val="hybridMultilevel"/>
    <w:tmpl w:val="5696400C"/>
    <w:lvl w:ilvl="0" w:tplc="FD30AD4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8"/>
        <w:u w:val="none"/>
        <w:effect w:val="none"/>
        <w:vertAlign w:val="baseline"/>
        <w:specVanish w:val="0"/>
      </w:rPr>
    </w:lvl>
    <w:lvl w:ilvl="1" w:tplc="2016746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D06577D"/>
    <w:multiLevelType w:val="hybridMultilevel"/>
    <w:tmpl w:val="712617C2"/>
    <w:lvl w:ilvl="0" w:tplc="CA06F7B4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D59481B"/>
    <w:multiLevelType w:val="hybridMultilevel"/>
    <w:tmpl w:val="12E8C7C2"/>
    <w:lvl w:ilvl="0" w:tplc="97B0D2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0DB50DCD"/>
    <w:multiLevelType w:val="hybridMultilevel"/>
    <w:tmpl w:val="51A212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E020A91"/>
    <w:multiLevelType w:val="hybridMultilevel"/>
    <w:tmpl w:val="61569A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>
      <w:start w:val="1"/>
      <w:numFmt w:val="decimal"/>
      <w:lvlText w:val="%2)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ECC48B1"/>
    <w:multiLevelType w:val="hybridMultilevel"/>
    <w:tmpl w:val="5EFA3AA2"/>
    <w:lvl w:ilvl="0" w:tplc="977CFC8C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szCs w:val="16"/>
        <w:u w:val="none"/>
        <w:effect w:val="none"/>
        <w:vertAlign w:val="baseline"/>
        <w:specVanish w:val="0"/>
      </w:rPr>
    </w:lvl>
    <w:lvl w:ilvl="1" w:tplc="D234ABD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Century Gothic" w:eastAsiaTheme="minorEastAsia" w:hAnsi="Century Gothic" w:cstheme="minorBidi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01536C2"/>
    <w:multiLevelType w:val="hybridMultilevel"/>
    <w:tmpl w:val="BDCA7EE8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FFFFFFFF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2" w15:restartNumberingAfterBreak="0">
    <w:nsid w:val="104E2898"/>
    <w:multiLevelType w:val="hybridMultilevel"/>
    <w:tmpl w:val="F2C64632"/>
    <w:lvl w:ilvl="0" w:tplc="97B0D2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1550C85"/>
    <w:multiLevelType w:val="hybridMultilevel"/>
    <w:tmpl w:val="FFFFFFFF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4" w15:restartNumberingAfterBreak="0">
    <w:nsid w:val="14082E14"/>
    <w:multiLevelType w:val="hybridMultilevel"/>
    <w:tmpl w:val="04DA6916"/>
    <w:lvl w:ilvl="0" w:tplc="97B0D212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5" w15:restartNumberingAfterBreak="0">
    <w:nsid w:val="14B35D76"/>
    <w:multiLevelType w:val="hybridMultilevel"/>
    <w:tmpl w:val="01766710"/>
    <w:lvl w:ilvl="0" w:tplc="69D6A55C">
      <w:start w:val="1"/>
      <w:numFmt w:val="decimal"/>
      <w:lvlText w:val="%1."/>
      <w:lvlJc w:val="left"/>
      <w:pPr>
        <w:ind w:left="360" w:hanging="360"/>
      </w:pPr>
      <w:rPr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4E12B0F"/>
    <w:multiLevelType w:val="multilevel"/>
    <w:tmpl w:val="17F436B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15120A5E"/>
    <w:multiLevelType w:val="hybridMultilevel"/>
    <w:tmpl w:val="FFFFFFFF"/>
    <w:lvl w:ilvl="0" w:tplc="A7BE9390">
      <w:start w:val="1"/>
      <w:numFmt w:val="lowerLetter"/>
      <w:lvlText w:val="%1)"/>
      <w:lvlJc w:val="left"/>
      <w:pPr>
        <w:ind w:left="1724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166135E7"/>
    <w:multiLevelType w:val="hybridMultilevel"/>
    <w:tmpl w:val="5CC4507C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191976AE"/>
    <w:multiLevelType w:val="hybridMultilevel"/>
    <w:tmpl w:val="929033E4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194233C1"/>
    <w:multiLevelType w:val="multilevel"/>
    <w:tmpl w:val="66BCC64E"/>
    <w:lvl w:ilvl="0">
      <w:start w:val="8"/>
      <w:numFmt w:val="decimal"/>
      <w:lvlText w:val="%1."/>
      <w:lvlJc w:val="left"/>
      <w:pPr>
        <w:tabs>
          <w:tab w:val="num" w:pos="2010"/>
        </w:tabs>
        <w:ind w:left="201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8"/>
        <w:szCs w:val="18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1" w15:restartNumberingAfterBreak="0">
    <w:nsid w:val="19BD23D6"/>
    <w:multiLevelType w:val="singleLevel"/>
    <w:tmpl w:val="FFFFFFFF"/>
    <w:lvl w:ilvl="0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  <w:b w:val="0"/>
      </w:rPr>
    </w:lvl>
  </w:abstractNum>
  <w:abstractNum w:abstractNumId="32" w15:restartNumberingAfterBreak="0">
    <w:nsid w:val="1F966F45"/>
    <w:multiLevelType w:val="hybridMultilevel"/>
    <w:tmpl w:val="C776848E"/>
    <w:lvl w:ilvl="0" w:tplc="4664FC5A">
      <w:start w:val="1"/>
      <w:numFmt w:val="decimal"/>
      <w:lvlText w:val="%1."/>
      <w:lvlJc w:val="left"/>
      <w:pPr>
        <w:ind w:left="42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3" w:hanging="360"/>
      </w:pPr>
    </w:lvl>
    <w:lvl w:ilvl="2" w:tplc="0415001B" w:tentative="1">
      <w:start w:val="1"/>
      <w:numFmt w:val="lowerRoman"/>
      <w:lvlText w:val="%3."/>
      <w:lvlJc w:val="right"/>
      <w:pPr>
        <w:ind w:left="1863" w:hanging="180"/>
      </w:pPr>
    </w:lvl>
    <w:lvl w:ilvl="3" w:tplc="0415000F" w:tentative="1">
      <w:start w:val="1"/>
      <w:numFmt w:val="decimal"/>
      <w:lvlText w:val="%4."/>
      <w:lvlJc w:val="left"/>
      <w:pPr>
        <w:ind w:left="2583" w:hanging="360"/>
      </w:pPr>
    </w:lvl>
    <w:lvl w:ilvl="4" w:tplc="04150019" w:tentative="1">
      <w:start w:val="1"/>
      <w:numFmt w:val="lowerLetter"/>
      <w:lvlText w:val="%5."/>
      <w:lvlJc w:val="left"/>
      <w:pPr>
        <w:ind w:left="3303" w:hanging="360"/>
      </w:pPr>
    </w:lvl>
    <w:lvl w:ilvl="5" w:tplc="0415001B" w:tentative="1">
      <w:start w:val="1"/>
      <w:numFmt w:val="lowerRoman"/>
      <w:lvlText w:val="%6."/>
      <w:lvlJc w:val="right"/>
      <w:pPr>
        <w:ind w:left="4023" w:hanging="180"/>
      </w:pPr>
    </w:lvl>
    <w:lvl w:ilvl="6" w:tplc="0415000F" w:tentative="1">
      <w:start w:val="1"/>
      <w:numFmt w:val="decimal"/>
      <w:lvlText w:val="%7."/>
      <w:lvlJc w:val="left"/>
      <w:pPr>
        <w:ind w:left="4743" w:hanging="360"/>
      </w:pPr>
    </w:lvl>
    <w:lvl w:ilvl="7" w:tplc="04150019" w:tentative="1">
      <w:start w:val="1"/>
      <w:numFmt w:val="lowerLetter"/>
      <w:lvlText w:val="%8."/>
      <w:lvlJc w:val="left"/>
      <w:pPr>
        <w:ind w:left="5463" w:hanging="360"/>
      </w:pPr>
    </w:lvl>
    <w:lvl w:ilvl="8" w:tplc="0415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33" w15:restartNumberingAfterBreak="0">
    <w:nsid w:val="226815E0"/>
    <w:multiLevelType w:val="multilevel"/>
    <w:tmpl w:val="5FA2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243C5336"/>
    <w:multiLevelType w:val="hybridMultilevel"/>
    <w:tmpl w:val="E59EA2EE"/>
    <w:lvl w:ilvl="0" w:tplc="F8324244">
      <w:start w:val="1"/>
      <w:numFmt w:val="bullet"/>
      <w:lvlText w:val="–"/>
      <w:lvlJc w:val="left"/>
      <w:pPr>
        <w:ind w:left="720" w:hanging="360"/>
      </w:pPr>
      <w:rPr>
        <w:rFonts w:ascii="Gill Sans MT" w:hAnsi="Gill Sans MT" w:cs="Gill Sans MT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24B55AAA"/>
    <w:multiLevelType w:val="hybridMultilevel"/>
    <w:tmpl w:val="92D801AC"/>
    <w:lvl w:ilvl="0" w:tplc="97B0D21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25211147"/>
    <w:multiLevelType w:val="hybridMultilevel"/>
    <w:tmpl w:val="047441A2"/>
    <w:lvl w:ilvl="0" w:tplc="B0E6FF26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25FE38C0"/>
    <w:multiLevelType w:val="hybridMultilevel"/>
    <w:tmpl w:val="FFFFFFFF"/>
    <w:lvl w:ilvl="0" w:tplc="E654B8F0">
      <w:start w:val="1"/>
      <w:numFmt w:val="decimal"/>
      <w:lvlText w:val="%1."/>
      <w:lvlJc w:val="left"/>
      <w:pPr>
        <w:ind w:left="780" w:hanging="420"/>
      </w:pPr>
      <w:rPr>
        <w:rFonts w:eastAsia="Times New Roman" w:cs="Times New Roman" w:hint="default"/>
        <w:b/>
        <w:bCs/>
      </w:rPr>
    </w:lvl>
    <w:lvl w:ilvl="1" w:tplc="20F852F8">
      <w:start w:val="1"/>
      <w:numFmt w:val="decimal"/>
      <w:lvlText w:val="%2)"/>
      <w:lvlJc w:val="left"/>
      <w:pPr>
        <w:ind w:left="1500" w:hanging="42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26B51731"/>
    <w:multiLevelType w:val="hybridMultilevel"/>
    <w:tmpl w:val="4B4C0B22"/>
    <w:lvl w:ilvl="0" w:tplc="6A34C2A6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6B93AB1"/>
    <w:multiLevelType w:val="hybridMultilevel"/>
    <w:tmpl w:val="D50E2F20"/>
    <w:lvl w:ilvl="0" w:tplc="96B2916E">
      <w:start w:val="1"/>
      <w:numFmt w:val="decimal"/>
      <w:lvlText w:val="%1."/>
      <w:lvlJc w:val="left"/>
      <w:pPr>
        <w:ind w:left="783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8"/>
        <w:szCs w:val="18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503" w:hanging="360"/>
      </w:pPr>
    </w:lvl>
    <w:lvl w:ilvl="2" w:tplc="0415001B" w:tentative="1">
      <w:start w:val="1"/>
      <w:numFmt w:val="lowerRoman"/>
      <w:lvlText w:val="%3."/>
      <w:lvlJc w:val="right"/>
      <w:pPr>
        <w:ind w:left="2223" w:hanging="180"/>
      </w:pPr>
    </w:lvl>
    <w:lvl w:ilvl="3" w:tplc="0415000F" w:tentative="1">
      <w:start w:val="1"/>
      <w:numFmt w:val="decimal"/>
      <w:lvlText w:val="%4."/>
      <w:lvlJc w:val="left"/>
      <w:pPr>
        <w:ind w:left="2943" w:hanging="360"/>
      </w:pPr>
    </w:lvl>
    <w:lvl w:ilvl="4" w:tplc="04150019" w:tentative="1">
      <w:start w:val="1"/>
      <w:numFmt w:val="lowerLetter"/>
      <w:lvlText w:val="%5."/>
      <w:lvlJc w:val="left"/>
      <w:pPr>
        <w:ind w:left="3663" w:hanging="360"/>
      </w:pPr>
    </w:lvl>
    <w:lvl w:ilvl="5" w:tplc="0415001B" w:tentative="1">
      <w:start w:val="1"/>
      <w:numFmt w:val="lowerRoman"/>
      <w:lvlText w:val="%6."/>
      <w:lvlJc w:val="right"/>
      <w:pPr>
        <w:ind w:left="4383" w:hanging="180"/>
      </w:pPr>
    </w:lvl>
    <w:lvl w:ilvl="6" w:tplc="0415000F" w:tentative="1">
      <w:start w:val="1"/>
      <w:numFmt w:val="decimal"/>
      <w:lvlText w:val="%7."/>
      <w:lvlJc w:val="left"/>
      <w:pPr>
        <w:ind w:left="5103" w:hanging="360"/>
      </w:pPr>
    </w:lvl>
    <w:lvl w:ilvl="7" w:tplc="04150019" w:tentative="1">
      <w:start w:val="1"/>
      <w:numFmt w:val="lowerLetter"/>
      <w:lvlText w:val="%8."/>
      <w:lvlJc w:val="left"/>
      <w:pPr>
        <w:ind w:left="5823" w:hanging="360"/>
      </w:pPr>
    </w:lvl>
    <w:lvl w:ilvl="8" w:tplc="0415001B" w:tentative="1">
      <w:start w:val="1"/>
      <w:numFmt w:val="lowerRoman"/>
      <w:lvlText w:val="%9."/>
      <w:lvlJc w:val="right"/>
      <w:pPr>
        <w:ind w:left="6543" w:hanging="180"/>
      </w:pPr>
    </w:lvl>
  </w:abstractNum>
  <w:abstractNum w:abstractNumId="40" w15:restartNumberingAfterBreak="0">
    <w:nsid w:val="26C935AA"/>
    <w:multiLevelType w:val="hybridMultilevel"/>
    <w:tmpl w:val="FFFFFFFF"/>
    <w:lvl w:ilvl="0" w:tplc="E5302672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26F96771"/>
    <w:multiLevelType w:val="hybridMultilevel"/>
    <w:tmpl w:val="5CB8702C"/>
    <w:lvl w:ilvl="0" w:tplc="A6DE2C7A">
      <w:start w:val="1"/>
      <w:numFmt w:val="decimal"/>
      <w:lvlText w:val="%1)"/>
      <w:lvlJc w:val="left"/>
      <w:pPr>
        <w:ind w:left="1440" w:hanging="360"/>
      </w:pPr>
      <w:rPr>
        <w:sz w:val="16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279D5E10"/>
    <w:multiLevelType w:val="hybridMultilevel"/>
    <w:tmpl w:val="B992901E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27C56031"/>
    <w:multiLevelType w:val="multilevel"/>
    <w:tmpl w:val="6A98CE8A"/>
    <w:lvl w:ilvl="0">
      <w:start w:val="1"/>
      <w:numFmt w:val="decimal"/>
      <w:lvlText w:val="%1."/>
      <w:lvlJc w:val="left"/>
      <w:pPr>
        <w:ind w:left="360" w:hanging="360"/>
      </w:pPr>
      <w:rPr>
        <w:rFonts w:ascii="Gill Sans MT" w:hAnsi="Gill Sans MT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rFonts w:ascii="Gill Sans MT" w:hAnsi="Gill Sans MT" w:hint="default"/>
        <w:b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Gill Sans MT" w:hAnsi="Gill Sans MT" w:hint="default"/>
        <w:b w:val="0"/>
        <w:i w:val="0"/>
        <w:sz w:val="18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ascii="Gill Sans MT" w:hAnsi="Gill Sans MT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Gill Sans MT" w:hAnsi="Gill Sans MT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281F7685"/>
    <w:multiLevelType w:val="hybridMultilevel"/>
    <w:tmpl w:val="D19AA6C0"/>
    <w:lvl w:ilvl="0" w:tplc="A40C0D96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2865525C"/>
    <w:multiLevelType w:val="multilevel"/>
    <w:tmpl w:val="035A0788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Garamond" w:hAnsi="Garamond" w:cs="Times New Roman" w:hint="default"/>
        <w:b w:val="0"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2">
      <w:start w:val="1"/>
      <w:numFmt w:val="decimal"/>
      <w:lvlText w:val="%3)"/>
      <w:lvlJc w:val="left"/>
      <w:pPr>
        <w:ind w:left="360" w:hanging="360"/>
      </w:pPr>
      <w:rPr>
        <w:rFonts w:ascii="Century Gothic" w:hAnsi="Century Gothic" w:hint="default"/>
        <w:i w:val="0"/>
        <w:iCs w:val="0"/>
        <w:sz w:val="16"/>
      </w:rPr>
    </w:lvl>
    <w:lvl w:ilvl="3">
      <w:start w:val="1"/>
      <w:numFmt w:val="bullet"/>
      <w:lvlText w:val=""/>
      <w:lvlJc w:val="left"/>
      <w:pPr>
        <w:tabs>
          <w:tab w:val="num" w:pos="624"/>
        </w:tabs>
        <w:ind w:left="794" w:hanging="170"/>
      </w:pPr>
      <w:rPr>
        <w:rFonts w:ascii="Symbol" w:hAnsi="Symbol" w:hint="default"/>
        <w:color w:val="auto"/>
      </w:rPr>
    </w:lvl>
    <w:lvl w:ilvl="4">
      <w:start w:val="1"/>
      <w:numFmt w:val="bullet"/>
      <w:lvlText w:val=""/>
      <w:lvlJc w:val="left"/>
      <w:pPr>
        <w:tabs>
          <w:tab w:val="num" w:pos="2520"/>
        </w:tabs>
        <w:ind w:left="2232" w:hanging="792"/>
      </w:pPr>
      <w:rPr>
        <w:rFonts w:ascii="Symbol" w:hAnsi="Symbol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6" w15:restartNumberingAfterBreak="0">
    <w:nsid w:val="28922D7C"/>
    <w:multiLevelType w:val="hybridMultilevel"/>
    <w:tmpl w:val="2C040878"/>
    <w:lvl w:ilvl="0" w:tplc="645474E2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47" w15:restartNumberingAfterBreak="0">
    <w:nsid w:val="289F1E25"/>
    <w:multiLevelType w:val="hybridMultilevel"/>
    <w:tmpl w:val="3E2EC4B2"/>
    <w:lvl w:ilvl="0" w:tplc="31DE7E4A">
      <w:start w:val="1"/>
      <w:numFmt w:val="decimal"/>
      <w:lvlText w:val="%1)"/>
      <w:lvlJc w:val="left"/>
      <w:pPr>
        <w:ind w:left="644" w:hanging="360"/>
      </w:pPr>
      <w:rPr>
        <w:rFonts w:cs="Century Gothic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8" w15:restartNumberingAfterBreak="0">
    <w:nsid w:val="28B43873"/>
    <w:multiLevelType w:val="hybridMultilevel"/>
    <w:tmpl w:val="DB96BDEA"/>
    <w:lvl w:ilvl="0" w:tplc="6E58C7DC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297D4BF9"/>
    <w:multiLevelType w:val="hybridMultilevel"/>
    <w:tmpl w:val="E8BE6320"/>
    <w:lvl w:ilvl="0" w:tplc="B0E6FF26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50" w15:restartNumberingAfterBreak="0">
    <w:nsid w:val="2AAC430F"/>
    <w:multiLevelType w:val="hybridMultilevel"/>
    <w:tmpl w:val="0B88ACC6"/>
    <w:lvl w:ilvl="0" w:tplc="BC8A6BB2">
      <w:start w:val="1"/>
      <w:numFmt w:val="decimal"/>
      <w:lvlText w:val="%1)"/>
      <w:lvlJc w:val="left"/>
      <w:pPr>
        <w:ind w:left="1146" w:hanging="360"/>
      </w:pPr>
      <w:rPr>
        <w:rFonts w:ascii="Century Gothic" w:eastAsia="Times New Roman" w:hAnsi="Century Gothic" w:cs="Times New Roman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1" w15:restartNumberingAfterBreak="0">
    <w:nsid w:val="2AFE0EB5"/>
    <w:multiLevelType w:val="multilevel"/>
    <w:tmpl w:val="D186A566"/>
    <w:lvl w:ilvl="0">
      <w:start w:val="1"/>
      <w:numFmt w:val="decimal"/>
      <w:lvlText w:val="%1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52" w15:restartNumberingAfterBreak="0">
    <w:nsid w:val="2B065252"/>
    <w:multiLevelType w:val="hybridMultilevel"/>
    <w:tmpl w:val="91C24C24"/>
    <w:lvl w:ilvl="0" w:tplc="B0E6FF26">
      <w:start w:val="1"/>
      <w:numFmt w:val="decimal"/>
      <w:lvlText w:val="%1)"/>
      <w:lvlJc w:val="left"/>
      <w:pPr>
        <w:ind w:left="1004" w:hanging="360"/>
      </w:pPr>
      <w:rPr>
        <w:rFonts w:ascii="Century Gothic" w:hAnsi="Century Gothic" w:hint="default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3" w15:restartNumberingAfterBreak="0">
    <w:nsid w:val="2B8412C5"/>
    <w:multiLevelType w:val="hybridMultilevel"/>
    <w:tmpl w:val="A57C229C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4" w15:restartNumberingAfterBreak="0">
    <w:nsid w:val="2C4D4577"/>
    <w:multiLevelType w:val="hybridMultilevel"/>
    <w:tmpl w:val="E722BA96"/>
    <w:lvl w:ilvl="0" w:tplc="A08E08E6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2CA45041"/>
    <w:multiLevelType w:val="hybridMultilevel"/>
    <w:tmpl w:val="40A4658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2CD64861"/>
    <w:multiLevelType w:val="multilevel"/>
    <w:tmpl w:val="CEC88AA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57" w15:restartNumberingAfterBreak="0">
    <w:nsid w:val="2CF55F18"/>
    <w:multiLevelType w:val="hybridMultilevel"/>
    <w:tmpl w:val="7B50168E"/>
    <w:lvl w:ilvl="0" w:tplc="A7BE9390">
      <w:start w:val="1"/>
      <w:numFmt w:val="lowerLetter"/>
      <w:lvlText w:val="%1)"/>
      <w:lvlJc w:val="left"/>
      <w:pPr>
        <w:ind w:left="1287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03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5000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50003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58" w15:restartNumberingAfterBreak="0">
    <w:nsid w:val="2DC21E71"/>
    <w:multiLevelType w:val="multilevel"/>
    <w:tmpl w:val="F9A24BCC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hint="default"/>
      </w:rPr>
    </w:lvl>
  </w:abstractNum>
  <w:abstractNum w:abstractNumId="59" w15:restartNumberingAfterBreak="0">
    <w:nsid w:val="2F062546"/>
    <w:multiLevelType w:val="multilevel"/>
    <w:tmpl w:val="AA9470D8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bCs/>
        <w:i w:val="0"/>
        <w:caps w:val="0"/>
        <w:strike w:val="0"/>
        <w:dstrike w:val="0"/>
        <w:vanish w:val="0"/>
        <w:color w:val="auto"/>
        <w:sz w:val="16"/>
        <w:szCs w:val="18"/>
        <w:u w:val="none" w:color="000000"/>
        <w:effect w:val="none"/>
        <w:vertAlign w:val="baseline"/>
      </w:rPr>
    </w:lvl>
    <w:lvl w:ilvl="1">
      <w:start w:val="1"/>
      <w:numFmt w:val="decimal"/>
      <w:lvlText w:val="%1.%2."/>
      <w:lvlJc w:val="left"/>
      <w:pPr>
        <w:ind w:left="1262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2">
      <w:start w:val="1"/>
      <w:numFmt w:val="decimal"/>
      <w:lvlText w:val="%3)"/>
      <w:lvlJc w:val="left"/>
      <w:pPr>
        <w:ind w:left="166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3">
      <w:start w:val="1"/>
      <w:numFmt w:val="decimal"/>
      <w:lvlText w:val="%4"/>
      <w:lvlJc w:val="left"/>
      <w:pPr>
        <w:ind w:left="173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4">
      <w:start w:val="1"/>
      <w:numFmt w:val="lowerLetter"/>
      <w:lvlText w:val="%5"/>
      <w:lvlJc w:val="left"/>
      <w:pPr>
        <w:ind w:left="245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5">
      <w:start w:val="1"/>
      <w:numFmt w:val="lowerRoman"/>
      <w:lvlText w:val="%6"/>
      <w:lvlJc w:val="left"/>
      <w:pPr>
        <w:ind w:left="317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6">
      <w:start w:val="1"/>
      <w:numFmt w:val="decimal"/>
      <w:lvlText w:val="%7"/>
      <w:lvlJc w:val="left"/>
      <w:pPr>
        <w:ind w:left="389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7">
      <w:start w:val="1"/>
      <w:numFmt w:val="lowerLetter"/>
      <w:lvlText w:val="%8"/>
      <w:lvlJc w:val="left"/>
      <w:pPr>
        <w:ind w:left="461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  <w:lvl w:ilvl="8">
      <w:start w:val="1"/>
      <w:numFmt w:val="lowerRoman"/>
      <w:lvlText w:val="%9"/>
      <w:lvlJc w:val="left"/>
      <w:pPr>
        <w:ind w:left="5330"/>
      </w:pPr>
      <w:rPr>
        <w:rFonts w:ascii="Cambria" w:eastAsia="Times New Roman" w:hAnsi="Cambria" w:cs="Cambria"/>
        <w:b/>
        <w:bCs/>
        <w:i w:val="0"/>
        <w:strike w:val="0"/>
        <w:dstrike w:val="0"/>
        <w:color w:val="000000"/>
        <w:sz w:val="22"/>
        <w:szCs w:val="22"/>
        <w:u w:val="none" w:color="000000"/>
        <w:vertAlign w:val="baseline"/>
      </w:rPr>
    </w:lvl>
  </w:abstractNum>
  <w:abstractNum w:abstractNumId="60" w15:restartNumberingAfterBreak="0">
    <w:nsid w:val="2F271BE8"/>
    <w:multiLevelType w:val="hybridMultilevel"/>
    <w:tmpl w:val="8BA6DEA8"/>
    <w:lvl w:ilvl="0" w:tplc="5B14772E">
      <w:start w:val="1"/>
      <w:numFmt w:val="decimal"/>
      <w:lvlText w:val="%1)"/>
      <w:lvlJc w:val="left"/>
      <w:pPr>
        <w:ind w:left="8724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9444" w:hanging="360"/>
      </w:pPr>
    </w:lvl>
    <w:lvl w:ilvl="2" w:tplc="0415001B" w:tentative="1">
      <w:start w:val="1"/>
      <w:numFmt w:val="lowerRoman"/>
      <w:lvlText w:val="%3."/>
      <w:lvlJc w:val="right"/>
      <w:pPr>
        <w:ind w:left="10164" w:hanging="180"/>
      </w:pPr>
    </w:lvl>
    <w:lvl w:ilvl="3" w:tplc="0415000F" w:tentative="1">
      <w:start w:val="1"/>
      <w:numFmt w:val="decimal"/>
      <w:lvlText w:val="%4."/>
      <w:lvlJc w:val="left"/>
      <w:pPr>
        <w:ind w:left="10884" w:hanging="360"/>
      </w:pPr>
    </w:lvl>
    <w:lvl w:ilvl="4" w:tplc="04150019" w:tentative="1">
      <w:start w:val="1"/>
      <w:numFmt w:val="lowerLetter"/>
      <w:lvlText w:val="%5."/>
      <w:lvlJc w:val="left"/>
      <w:pPr>
        <w:ind w:left="11604" w:hanging="360"/>
      </w:pPr>
    </w:lvl>
    <w:lvl w:ilvl="5" w:tplc="0415001B" w:tentative="1">
      <w:start w:val="1"/>
      <w:numFmt w:val="lowerRoman"/>
      <w:lvlText w:val="%6."/>
      <w:lvlJc w:val="right"/>
      <w:pPr>
        <w:ind w:left="12324" w:hanging="180"/>
      </w:pPr>
    </w:lvl>
    <w:lvl w:ilvl="6" w:tplc="0415000F" w:tentative="1">
      <w:start w:val="1"/>
      <w:numFmt w:val="decimal"/>
      <w:lvlText w:val="%7."/>
      <w:lvlJc w:val="left"/>
      <w:pPr>
        <w:ind w:left="13044" w:hanging="360"/>
      </w:pPr>
    </w:lvl>
    <w:lvl w:ilvl="7" w:tplc="04150019" w:tentative="1">
      <w:start w:val="1"/>
      <w:numFmt w:val="lowerLetter"/>
      <w:lvlText w:val="%8."/>
      <w:lvlJc w:val="left"/>
      <w:pPr>
        <w:ind w:left="13764" w:hanging="360"/>
      </w:pPr>
    </w:lvl>
    <w:lvl w:ilvl="8" w:tplc="0415001B" w:tentative="1">
      <w:start w:val="1"/>
      <w:numFmt w:val="lowerRoman"/>
      <w:lvlText w:val="%9."/>
      <w:lvlJc w:val="right"/>
      <w:pPr>
        <w:ind w:left="14484" w:hanging="180"/>
      </w:pPr>
    </w:lvl>
  </w:abstractNum>
  <w:abstractNum w:abstractNumId="61" w15:restartNumberingAfterBreak="0">
    <w:nsid w:val="2F3D0444"/>
    <w:multiLevelType w:val="hybridMultilevel"/>
    <w:tmpl w:val="C2B63548"/>
    <w:lvl w:ilvl="0" w:tplc="FFC6FA8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2" w15:restartNumberingAfterBreak="0">
    <w:nsid w:val="31402E19"/>
    <w:multiLevelType w:val="multilevel"/>
    <w:tmpl w:val="FFFFFFFF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63" w15:restartNumberingAfterBreak="0">
    <w:nsid w:val="33A56C6E"/>
    <w:multiLevelType w:val="hybridMultilevel"/>
    <w:tmpl w:val="FFFFFFFF"/>
    <w:lvl w:ilvl="0" w:tplc="04150017">
      <w:start w:val="1"/>
      <w:numFmt w:val="lowerLetter"/>
      <w:lvlText w:val="%1)"/>
      <w:lvlJc w:val="left"/>
      <w:pPr>
        <w:ind w:left="1724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4" w15:restartNumberingAfterBreak="0">
    <w:nsid w:val="344D2AB5"/>
    <w:multiLevelType w:val="hybridMultilevel"/>
    <w:tmpl w:val="2FECF430"/>
    <w:lvl w:ilvl="0" w:tplc="E11C8F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365E749C"/>
    <w:multiLevelType w:val="singleLevel"/>
    <w:tmpl w:val="FFFFFFFF"/>
    <w:lvl w:ilvl="0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</w:abstractNum>
  <w:abstractNum w:abstractNumId="66" w15:restartNumberingAfterBreak="0">
    <w:nsid w:val="367C6AF5"/>
    <w:multiLevelType w:val="hybridMultilevel"/>
    <w:tmpl w:val="5F76AA6A"/>
    <w:lvl w:ilvl="0" w:tplc="27F67A80">
      <w:start w:val="1"/>
      <w:numFmt w:val="decimal"/>
      <w:lvlText w:val="%1)"/>
      <w:lvlJc w:val="left"/>
      <w:pPr>
        <w:ind w:left="1287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7" w15:restartNumberingAfterBreak="0">
    <w:nsid w:val="381A6BC8"/>
    <w:multiLevelType w:val="multilevel"/>
    <w:tmpl w:val="DBDE6914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</w:lvl>
    <w:lvl w:ilvl="5">
      <w:start w:val="1"/>
      <w:numFmt w:val="none"/>
      <w:lvlText w:val=""/>
      <w:lvlJc w:val="right"/>
      <w:pPr>
        <w:ind w:left="4320" w:hanging="180"/>
      </w:pPr>
    </w:lvl>
    <w:lvl w:ilvl="6">
      <w:start w:val="1"/>
      <w:numFmt w:val="none"/>
      <w:lvlText w:val=""/>
      <w:lvlJc w:val="left"/>
      <w:pPr>
        <w:ind w:left="5040" w:hanging="360"/>
      </w:pPr>
    </w:lvl>
    <w:lvl w:ilvl="7">
      <w:start w:val="1"/>
      <w:numFmt w:val="none"/>
      <w:lvlText w:val=""/>
      <w:lvlJc w:val="left"/>
      <w:pPr>
        <w:ind w:left="5760" w:hanging="360"/>
      </w:pPr>
    </w:lvl>
    <w:lvl w:ilvl="8">
      <w:start w:val="1"/>
      <w:numFmt w:val="none"/>
      <w:lvlText w:val=""/>
      <w:lvlJc w:val="right"/>
      <w:pPr>
        <w:ind w:left="6480" w:hanging="180"/>
      </w:pPr>
    </w:lvl>
  </w:abstractNum>
  <w:abstractNum w:abstractNumId="68" w15:restartNumberingAfterBreak="0">
    <w:nsid w:val="38344F4B"/>
    <w:multiLevelType w:val="hybridMultilevel"/>
    <w:tmpl w:val="9252E694"/>
    <w:lvl w:ilvl="0" w:tplc="5B14772E">
      <w:start w:val="1"/>
      <w:numFmt w:val="decimal"/>
      <w:lvlText w:val="%1)"/>
      <w:lvlJc w:val="left"/>
      <w:pPr>
        <w:ind w:left="319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3843302E"/>
    <w:multiLevelType w:val="hybridMultilevel"/>
    <w:tmpl w:val="052E088E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0" w15:restartNumberingAfterBreak="0">
    <w:nsid w:val="384A1C33"/>
    <w:multiLevelType w:val="hybridMultilevel"/>
    <w:tmpl w:val="183ADD5C"/>
    <w:lvl w:ilvl="0" w:tplc="ABE875C8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8"/>
        <w:szCs w:val="18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39AB1657"/>
    <w:multiLevelType w:val="hybridMultilevel"/>
    <w:tmpl w:val="FFFFFFFF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72" w15:restartNumberingAfterBreak="0">
    <w:nsid w:val="39EB2E06"/>
    <w:multiLevelType w:val="hybridMultilevel"/>
    <w:tmpl w:val="605C285A"/>
    <w:lvl w:ilvl="0" w:tplc="5DA620A6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3D593F7B"/>
    <w:multiLevelType w:val="hybridMultilevel"/>
    <w:tmpl w:val="1FD4517E"/>
    <w:lvl w:ilvl="0" w:tplc="5B14772E">
      <w:start w:val="1"/>
      <w:numFmt w:val="decimal"/>
      <w:lvlText w:val="%1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 w15:restartNumberingAfterBreak="0">
    <w:nsid w:val="3DF77C7A"/>
    <w:multiLevelType w:val="multilevel"/>
    <w:tmpl w:val="301E6A62"/>
    <w:lvl w:ilvl="0">
      <w:start w:val="8"/>
      <w:numFmt w:val="decimal"/>
      <w:lvlText w:val="%1."/>
      <w:lvlJc w:val="left"/>
      <w:pPr>
        <w:tabs>
          <w:tab w:val="num" w:pos="9433"/>
        </w:tabs>
        <w:ind w:left="9433" w:hanging="360"/>
      </w:pPr>
      <w:rPr>
        <w:rFonts w:hint="default"/>
        <w:b/>
        <w:sz w:val="22"/>
        <w:szCs w:val="22"/>
      </w:rPr>
    </w:lvl>
    <w:lvl w:ilvl="1">
      <w:start w:val="1"/>
      <w:numFmt w:val="decimal"/>
      <w:lvlText w:val="%1.%2."/>
      <w:lvlJc w:val="left"/>
      <w:rPr>
        <w:rFonts w:hint="default"/>
        <w:i w:val="0"/>
        <w:iCs/>
        <w:color w:val="auto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5" w15:restartNumberingAfterBreak="0">
    <w:nsid w:val="3F793B5D"/>
    <w:multiLevelType w:val="hybridMultilevel"/>
    <w:tmpl w:val="47200D30"/>
    <w:lvl w:ilvl="0" w:tplc="F370D744">
      <w:numFmt w:val="bullet"/>
      <w:lvlText w:val="•"/>
      <w:lvlJc w:val="left"/>
      <w:pPr>
        <w:ind w:left="720" w:hanging="360"/>
      </w:pPr>
      <w:rPr>
        <w:rFonts w:hint="default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03864D3"/>
    <w:multiLevelType w:val="multilevel"/>
    <w:tmpl w:val="DBDE6914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77" w15:restartNumberingAfterBreak="0">
    <w:nsid w:val="40F35D9B"/>
    <w:multiLevelType w:val="hybridMultilevel"/>
    <w:tmpl w:val="FFFFFFFF"/>
    <w:lvl w:ilvl="0" w:tplc="A7BE9390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" w15:restartNumberingAfterBreak="0">
    <w:nsid w:val="42713452"/>
    <w:multiLevelType w:val="singleLevel"/>
    <w:tmpl w:val="FFFFFFFF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79" w15:restartNumberingAfterBreak="0">
    <w:nsid w:val="42A7377E"/>
    <w:multiLevelType w:val="hybridMultilevel"/>
    <w:tmpl w:val="57DE6794"/>
    <w:lvl w:ilvl="0" w:tplc="B0E6FF26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42DB0E4F"/>
    <w:multiLevelType w:val="hybridMultilevel"/>
    <w:tmpl w:val="CBF03FA4"/>
    <w:lvl w:ilvl="0" w:tplc="86EA2B90">
      <w:start w:val="1"/>
      <w:numFmt w:val="decimal"/>
      <w:lvlText w:val="%1."/>
      <w:lvlJc w:val="left"/>
      <w:pPr>
        <w:ind w:left="540" w:hanging="428"/>
      </w:pPr>
      <w:rPr>
        <w:rFonts w:ascii="Arial" w:eastAsia="Arial" w:hAnsi="Arial" w:cs="Arial" w:hint="default"/>
        <w:spacing w:val="-2"/>
        <w:w w:val="99"/>
        <w:sz w:val="20"/>
        <w:szCs w:val="20"/>
        <w:lang w:val="pl-PL" w:eastAsia="en-US" w:bidi="ar-SA"/>
      </w:rPr>
    </w:lvl>
    <w:lvl w:ilvl="1" w:tplc="796CB5A6">
      <w:start w:val="1"/>
      <w:numFmt w:val="decimal"/>
      <w:lvlText w:val="%2)"/>
      <w:lvlJc w:val="left"/>
      <w:pPr>
        <w:ind w:left="820" w:hanging="281"/>
      </w:pPr>
      <w:rPr>
        <w:rFonts w:ascii="Arial" w:eastAsia="Arial" w:hAnsi="Arial" w:cs="Arial" w:hint="default"/>
        <w:spacing w:val="-2"/>
        <w:w w:val="99"/>
        <w:sz w:val="20"/>
        <w:szCs w:val="20"/>
        <w:lang w:val="pl-PL" w:eastAsia="en-US" w:bidi="ar-SA"/>
      </w:rPr>
    </w:lvl>
    <w:lvl w:ilvl="2" w:tplc="C410183E">
      <w:start w:val="1"/>
      <w:numFmt w:val="lowerLetter"/>
      <w:lvlText w:val="%3)"/>
      <w:lvlJc w:val="left"/>
      <w:pPr>
        <w:ind w:left="1106" w:hanging="285"/>
      </w:pPr>
      <w:rPr>
        <w:rFonts w:ascii="Century Gothic" w:eastAsia="Arial" w:hAnsi="Century Gothic" w:cs="Arial" w:hint="default"/>
        <w:spacing w:val="-2"/>
        <w:w w:val="99"/>
        <w:sz w:val="16"/>
        <w:szCs w:val="16"/>
        <w:lang w:val="pl-PL" w:eastAsia="en-US" w:bidi="ar-SA"/>
      </w:rPr>
    </w:lvl>
    <w:lvl w:ilvl="3" w:tplc="9D6233EC">
      <w:numFmt w:val="bullet"/>
      <w:lvlText w:val="•"/>
      <w:lvlJc w:val="left"/>
      <w:pPr>
        <w:ind w:left="1240" w:hanging="285"/>
      </w:pPr>
      <w:rPr>
        <w:rFonts w:hint="default"/>
        <w:lang w:val="pl-PL" w:eastAsia="en-US" w:bidi="ar-SA"/>
      </w:rPr>
    </w:lvl>
    <w:lvl w:ilvl="4" w:tplc="62585170">
      <w:numFmt w:val="bullet"/>
      <w:lvlText w:val="•"/>
      <w:lvlJc w:val="left"/>
      <w:pPr>
        <w:ind w:left="2486" w:hanging="285"/>
      </w:pPr>
      <w:rPr>
        <w:rFonts w:hint="default"/>
        <w:lang w:val="pl-PL" w:eastAsia="en-US" w:bidi="ar-SA"/>
      </w:rPr>
    </w:lvl>
    <w:lvl w:ilvl="5" w:tplc="CB7857D0">
      <w:numFmt w:val="bullet"/>
      <w:lvlText w:val="•"/>
      <w:lvlJc w:val="left"/>
      <w:pPr>
        <w:ind w:left="3733" w:hanging="285"/>
      </w:pPr>
      <w:rPr>
        <w:rFonts w:hint="default"/>
        <w:lang w:val="pl-PL" w:eastAsia="en-US" w:bidi="ar-SA"/>
      </w:rPr>
    </w:lvl>
    <w:lvl w:ilvl="6" w:tplc="5EBE17D0">
      <w:numFmt w:val="bullet"/>
      <w:lvlText w:val="•"/>
      <w:lvlJc w:val="left"/>
      <w:pPr>
        <w:ind w:left="4979" w:hanging="285"/>
      </w:pPr>
      <w:rPr>
        <w:rFonts w:hint="default"/>
        <w:lang w:val="pl-PL" w:eastAsia="en-US" w:bidi="ar-SA"/>
      </w:rPr>
    </w:lvl>
    <w:lvl w:ilvl="7" w:tplc="06E2666E">
      <w:numFmt w:val="bullet"/>
      <w:lvlText w:val="•"/>
      <w:lvlJc w:val="left"/>
      <w:pPr>
        <w:ind w:left="6226" w:hanging="285"/>
      </w:pPr>
      <w:rPr>
        <w:rFonts w:hint="default"/>
        <w:lang w:val="pl-PL" w:eastAsia="en-US" w:bidi="ar-SA"/>
      </w:rPr>
    </w:lvl>
    <w:lvl w:ilvl="8" w:tplc="ED80F29E">
      <w:numFmt w:val="bullet"/>
      <w:lvlText w:val="•"/>
      <w:lvlJc w:val="left"/>
      <w:pPr>
        <w:ind w:left="7473" w:hanging="285"/>
      </w:pPr>
      <w:rPr>
        <w:rFonts w:hint="default"/>
        <w:lang w:val="pl-PL" w:eastAsia="en-US" w:bidi="ar-SA"/>
      </w:rPr>
    </w:lvl>
  </w:abstractNum>
  <w:abstractNum w:abstractNumId="81" w15:restartNumberingAfterBreak="0">
    <w:nsid w:val="434F00B1"/>
    <w:multiLevelType w:val="hybridMultilevel"/>
    <w:tmpl w:val="553414CC"/>
    <w:lvl w:ilvl="0" w:tplc="49583EB2">
      <w:start w:val="1"/>
      <w:numFmt w:val="decimal"/>
      <w:lvlText w:val="%1)"/>
      <w:lvlJc w:val="left"/>
      <w:pPr>
        <w:ind w:left="1287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2" w15:restartNumberingAfterBreak="0">
    <w:nsid w:val="44605AB9"/>
    <w:multiLevelType w:val="hybridMultilevel"/>
    <w:tmpl w:val="72DE1BBE"/>
    <w:lvl w:ilvl="0" w:tplc="A52ACEB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ill Sans MT" w:hAnsi="Gill Sans MT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szCs w:val="16"/>
        <w:u w:val="none"/>
        <w:effect w:val="none"/>
        <w:vertAlign w:val="baseline"/>
        <w:specVanish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44DD2228"/>
    <w:multiLevelType w:val="hybridMultilevel"/>
    <w:tmpl w:val="48F41C90"/>
    <w:lvl w:ilvl="0" w:tplc="19E2576A">
      <w:start w:val="1"/>
      <w:numFmt w:val="decimal"/>
      <w:lvlText w:val="%1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2A264FB8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8"/>
        <w:u w:val="none"/>
        <w:effect w:val="none"/>
        <w:vertAlign w:val="baseline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4" w15:restartNumberingAfterBreak="0">
    <w:nsid w:val="457D100E"/>
    <w:multiLevelType w:val="hybridMultilevel"/>
    <w:tmpl w:val="339C4252"/>
    <w:lvl w:ilvl="0" w:tplc="58FAD66C">
      <w:start w:val="1"/>
      <w:numFmt w:val="ordinal"/>
      <w:lvlText w:val="%1"/>
      <w:lvlJc w:val="left"/>
      <w:pPr>
        <w:ind w:left="720" w:hanging="360"/>
      </w:pPr>
      <w:rPr>
        <w:rFonts w:cs="Times New Roman" w:hint="default"/>
      </w:rPr>
    </w:lvl>
    <w:lvl w:ilvl="1" w:tplc="9E9EC524">
      <w:start w:val="1"/>
      <w:numFmt w:val="lowerLetter"/>
      <w:lvlText w:val="%2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5" w15:restartNumberingAfterBreak="0">
    <w:nsid w:val="465B4355"/>
    <w:multiLevelType w:val="hybridMultilevel"/>
    <w:tmpl w:val="C820F654"/>
    <w:lvl w:ilvl="0" w:tplc="8F5C292E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86" w15:restartNumberingAfterBreak="0">
    <w:nsid w:val="493949EB"/>
    <w:multiLevelType w:val="hybridMultilevel"/>
    <w:tmpl w:val="EBE8DDAC"/>
    <w:lvl w:ilvl="0" w:tplc="429EF43E">
      <w:start w:val="1"/>
      <w:numFmt w:val="decimal"/>
      <w:lvlText w:val="%1."/>
      <w:lvlJc w:val="left"/>
      <w:pPr>
        <w:ind w:left="108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7" w15:restartNumberingAfterBreak="0">
    <w:nsid w:val="49F21FEC"/>
    <w:multiLevelType w:val="hybridMultilevel"/>
    <w:tmpl w:val="C7FA618C"/>
    <w:lvl w:ilvl="0" w:tplc="5B14772E">
      <w:start w:val="1"/>
      <w:numFmt w:val="decimal"/>
      <w:lvlText w:val="%1)"/>
      <w:lvlJc w:val="left"/>
      <w:pPr>
        <w:ind w:left="3338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4058" w:hanging="360"/>
      </w:pPr>
    </w:lvl>
    <w:lvl w:ilvl="2" w:tplc="0415001B">
      <w:start w:val="1"/>
      <w:numFmt w:val="lowerRoman"/>
      <w:lvlText w:val="%3."/>
      <w:lvlJc w:val="right"/>
      <w:pPr>
        <w:ind w:left="4778" w:hanging="180"/>
      </w:pPr>
    </w:lvl>
    <w:lvl w:ilvl="3" w:tplc="0415000F" w:tentative="1">
      <w:start w:val="1"/>
      <w:numFmt w:val="decimal"/>
      <w:lvlText w:val="%4."/>
      <w:lvlJc w:val="left"/>
      <w:pPr>
        <w:ind w:left="5498" w:hanging="360"/>
      </w:pPr>
    </w:lvl>
    <w:lvl w:ilvl="4" w:tplc="04150019" w:tentative="1">
      <w:start w:val="1"/>
      <w:numFmt w:val="lowerLetter"/>
      <w:lvlText w:val="%5."/>
      <w:lvlJc w:val="left"/>
      <w:pPr>
        <w:ind w:left="6218" w:hanging="360"/>
      </w:pPr>
    </w:lvl>
    <w:lvl w:ilvl="5" w:tplc="0415001B" w:tentative="1">
      <w:start w:val="1"/>
      <w:numFmt w:val="lowerRoman"/>
      <w:lvlText w:val="%6."/>
      <w:lvlJc w:val="right"/>
      <w:pPr>
        <w:ind w:left="6938" w:hanging="180"/>
      </w:pPr>
    </w:lvl>
    <w:lvl w:ilvl="6" w:tplc="0415000F" w:tentative="1">
      <w:start w:val="1"/>
      <w:numFmt w:val="decimal"/>
      <w:lvlText w:val="%7."/>
      <w:lvlJc w:val="left"/>
      <w:pPr>
        <w:ind w:left="7658" w:hanging="360"/>
      </w:pPr>
    </w:lvl>
    <w:lvl w:ilvl="7" w:tplc="04150019" w:tentative="1">
      <w:start w:val="1"/>
      <w:numFmt w:val="lowerLetter"/>
      <w:lvlText w:val="%8."/>
      <w:lvlJc w:val="left"/>
      <w:pPr>
        <w:ind w:left="8378" w:hanging="360"/>
      </w:pPr>
    </w:lvl>
    <w:lvl w:ilvl="8" w:tplc="0415001B" w:tentative="1">
      <w:start w:val="1"/>
      <w:numFmt w:val="lowerRoman"/>
      <w:lvlText w:val="%9."/>
      <w:lvlJc w:val="right"/>
      <w:pPr>
        <w:ind w:left="9098" w:hanging="180"/>
      </w:pPr>
    </w:lvl>
  </w:abstractNum>
  <w:abstractNum w:abstractNumId="88" w15:restartNumberingAfterBreak="0">
    <w:nsid w:val="4A531451"/>
    <w:multiLevelType w:val="hybridMultilevel"/>
    <w:tmpl w:val="BED0B7F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4B3C74FE"/>
    <w:multiLevelType w:val="hybridMultilevel"/>
    <w:tmpl w:val="31E8FD0A"/>
    <w:lvl w:ilvl="0" w:tplc="5B14772E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0" w15:restartNumberingAfterBreak="0">
    <w:nsid w:val="4BC22452"/>
    <w:multiLevelType w:val="hybridMultilevel"/>
    <w:tmpl w:val="39F02336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4CC84D41"/>
    <w:multiLevelType w:val="multilevel"/>
    <w:tmpl w:val="FFFFFFFF"/>
    <w:lvl w:ilvl="0">
      <w:start w:val="3"/>
      <w:numFmt w:val="decimal"/>
      <w:lvlText w:val="%1."/>
      <w:lvlJc w:val="left"/>
      <w:pPr>
        <w:tabs>
          <w:tab w:val="num" w:pos="1862"/>
        </w:tabs>
        <w:ind w:left="1862" w:hanging="432"/>
      </w:pPr>
      <w:rPr>
        <w:rFonts w:eastAsia="Times New Roman" w:cs="Times New Roman" w:hint="default"/>
        <w:b/>
        <w:i/>
        <w:color w:val="auto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2002"/>
        </w:tabs>
        <w:ind w:left="2002" w:hanging="432"/>
      </w:pPr>
      <w:rPr>
        <w:rFonts w:ascii="Century Gothic" w:hAnsi="Century Gothic" w:cs="Times New Roman" w:hint="default"/>
        <w:b/>
        <w:i w:val="0"/>
        <w:color w:val="auto"/>
        <w:sz w:val="16"/>
      </w:rPr>
    </w:lvl>
    <w:lvl w:ilvl="2">
      <w:start w:val="1"/>
      <w:numFmt w:val="decimal"/>
      <w:lvlText w:val="%1.%2.%3."/>
      <w:lvlJc w:val="left"/>
      <w:pPr>
        <w:tabs>
          <w:tab w:val="num" w:pos="1571"/>
        </w:tabs>
        <w:ind w:left="1571" w:hanging="720"/>
      </w:pPr>
      <w:rPr>
        <w:rFonts w:ascii="Century Gothic" w:eastAsia="Times New Roman" w:hAnsi="Century Gothic" w:cs="Times New Roman" w:hint="default"/>
        <w:b w:val="0"/>
        <w:i w:val="0"/>
        <w:iCs/>
        <w:color w:val="auto"/>
        <w:sz w:val="17"/>
        <w:szCs w:val="17"/>
      </w:r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720"/>
      </w:pPr>
      <w:rPr>
        <w:rFonts w:eastAsia="Times New Roman" w:cs="Times New Roman" w:hint="default"/>
        <w:b w:val="0"/>
        <w:i w:val="0"/>
        <w:iCs/>
        <w:color w:val="943634"/>
        <w:sz w:val="16"/>
        <w:szCs w:val="16"/>
      </w:rPr>
    </w:lvl>
    <w:lvl w:ilvl="4">
      <w:start w:val="1"/>
      <w:numFmt w:val="decimal"/>
      <w:lvlText w:val="%1.%2.%3.%4.%5."/>
      <w:lvlJc w:val="left"/>
      <w:pPr>
        <w:tabs>
          <w:tab w:val="num" w:pos="3730"/>
        </w:tabs>
        <w:ind w:left="3730" w:hanging="1080"/>
      </w:pPr>
      <w:rPr>
        <w:rFonts w:eastAsia="Times New Roman" w:cs="Times New Roman" w:hint="default"/>
        <w:b w:val="0"/>
        <w:color w:val="943634"/>
        <w:sz w:val="16"/>
        <w:szCs w:val="16"/>
      </w:rPr>
    </w:lvl>
    <w:lvl w:ilvl="5">
      <w:start w:val="1"/>
      <w:numFmt w:val="decimal"/>
      <w:lvlText w:val="%1.%2.%3.%4.%5.%6."/>
      <w:lvlJc w:val="left"/>
      <w:pPr>
        <w:tabs>
          <w:tab w:val="num" w:pos="4090"/>
        </w:tabs>
        <w:ind w:left="4090" w:hanging="1080"/>
      </w:pPr>
      <w:rPr>
        <w:rFonts w:eastAsia="Times New Roman" w:cs="Times New Roman" w:hint="default"/>
        <w:b w:val="0"/>
        <w:color w:val="943634"/>
        <w:sz w:val="18"/>
      </w:rPr>
    </w:lvl>
    <w:lvl w:ilvl="6">
      <w:start w:val="1"/>
      <w:numFmt w:val="decimal"/>
      <w:lvlText w:val="%1.%2.%3.%4.%5.%6.%7."/>
      <w:lvlJc w:val="left"/>
      <w:pPr>
        <w:tabs>
          <w:tab w:val="num" w:pos="4450"/>
        </w:tabs>
        <w:ind w:left="4450" w:hanging="1080"/>
      </w:pPr>
      <w:rPr>
        <w:rFonts w:eastAsia="Times New Roman" w:cs="Times New Roman" w:hint="default"/>
        <w:b w:val="0"/>
        <w:color w:val="943634"/>
        <w:sz w:val="18"/>
      </w:rPr>
    </w:lvl>
    <w:lvl w:ilvl="7">
      <w:start w:val="1"/>
      <w:numFmt w:val="decimal"/>
      <w:lvlText w:val="%1.%2.%3.%4.%5.%6.%7.%8."/>
      <w:lvlJc w:val="left"/>
      <w:pPr>
        <w:tabs>
          <w:tab w:val="num" w:pos="5170"/>
        </w:tabs>
        <w:ind w:left="5170" w:hanging="1440"/>
      </w:pPr>
      <w:rPr>
        <w:rFonts w:eastAsia="Times New Roman" w:cs="Times New Roman" w:hint="default"/>
        <w:b w:val="0"/>
        <w:color w:val="943634"/>
        <w:sz w:val="18"/>
      </w:rPr>
    </w:lvl>
    <w:lvl w:ilvl="8">
      <w:start w:val="1"/>
      <w:numFmt w:val="decimal"/>
      <w:lvlText w:val="%1.%2.%3.%4.%5.%6.%7.%8.%9."/>
      <w:lvlJc w:val="left"/>
      <w:pPr>
        <w:tabs>
          <w:tab w:val="num" w:pos="5530"/>
        </w:tabs>
        <w:ind w:left="5530" w:hanging="1440"/>
      </w:pPr>
      <w:rPr>
        <w:rFonts w:eastAsia="Times New Roman" w:cs="Times New Roman" w:hint="default"/>
        <w:b w:val="0"/>
        <w:color w:val="943634"/>
        <w:sz w:val="18"/>
      </w:rPr>
    </w:lvl>
  </w:abstractNum>
  <w:abstractNum w:abstractNumId="92" w15:restartNumberingAfterBreak="0">
    <w:nsid w:val="4DA6192E"/>
    <w:multiLevelType w:val="hybridMultilevel"/>
    <w:tmpl w:val="9CA6FDDA"/>
    <w:lvl w:ilvl="0" w:tplc="FFC6FA86">
      <w:start w:val="1"/>
      <w:numFmt w:val="bullet"/>
      <w:lvlText w:val=""/>
      <w:lvlJc w:val="left"/>
      <w:pPr>
        <w:tabs>
          <w:tab w:val="num" w:pos="1544"/>
        </w:tabs>
        <w:ind w:left="15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64"/>
        </w:tabs>
        <w:ind w:left="22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84"/>
        </w:tabs>
        <w:ind w:left="29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04"/>
        </w:tabs>
        <w:ind w:left="37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424"/>
        </w:tabs>
        <w:ind w:left="44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144"/>
        </w:tabs>
        <w:ind w:left="51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64"/>
        </w:tabs>
        <w:ind w:left="58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84"/>
        </w:tabs>
        <w:ind w:left="65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04"/>
        </w:tabs>
        <w:ind w:left="7304" w:hanging="360"/>
      </w:pPr>
      <w:rPr>
        <w:rFonts w:ascii="Wingdings" w:hAnsi="Wingdings" w:hint="default"/>
      </w:rPr>
    </w:lvl>
  </w:abstractNum>
  <w:abstractNum w:abstractNumId="93" w15:restartNumberingAfterBreak="0">
    <w:nsid w:val="4DF86672"/>
    <w:multiLevelType w:val="hybridMultilevel"/>
    <w:tmpl w:val="FFFFFFFF"/>
    <w:lvl w:ilvl="0" w:tplc="FFFFFFFF">
      <w:start w:val="1"/>
      <w:numFmt w:val="lowerLetter"/>
      <w:lvlText w:val="%1)"/>
      <w:lvlJc w:val="left"/>
      <w:pPr>
        <w:ind w:left="1334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205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77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49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21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93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65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37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094" w:hanging="180"/>
      </w:pPr>
      <w:rPr>
        <w:rFonts w:cs="Times New Roman"/>
      </w:rPr>
    </w:lvl>
  </w:abstractNum>
  <w:abstractNum w:abstractNumId="94" w15:restartNumberingAfterBreak="0">
    <w:nsid w:val="4F8E327F"/>
    <w:multiLevelType w:val="hybridMultilevel"/>
    <w:tmpl w:val="E36C547C"/>
    <w:lvl w:ilvl="0" w:tplc="E11C8F4A">
      <w:start w:val="1"/>
      <w:numFmt w:val="bullet"/>
      <w:lvlText w:val=""/>
      <w:lvlJc w:val="left"/>
      <w:pPr>
        <w:ind w:left="162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3" w:hanging="360"/>
      </w:pPr>
      <w:rPr>
        <w:rFonts w:ascii="Wingdings" w:hAnsi="Wingdings" w:hint="default"/>
      </w:rPr>
    </w:lvl>
  </w:abstractNum>
  <w:abstractNum w:abstractNumId="95" w15:restartNumberingAfterBreak="0">
    <w:nsid w:val="50AF226E"/>
    <w:multiLevelType w:val="hybridMultilevel"/>
    <w:tmpl w:val="FFFFFFFF"/>
    <w:lvl w:ilvl="0" w:tplc="DBBA1DE0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cs="Times New Roman" w:hint="default"/>
        <w:b w:val="0"/>
        <w:i w:val="0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6" w15:restartNumberingAfterBreak="0">
    <w:nsid w:val="54201CE1"/>
    <w:multiLevelType w:val="hybridMultilevel"/>
    <w:tmpl w:val="FFFFFFFF"/>
    <w:lvl w:ilvl="0" w:tplc="FFFFFFFF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97" w15:restartNumberingAfterBreak="0">
    <w:nsid w:val="545F1407"/>
    <w:multiLevelType w:val="hybridMultilevel"/>
    <w:tmpl w:val="07A45F14"/>
    <w:lvl w:ilvl="0" w:tplc="5B14772E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8"/>
        <w:u w:val="none"/>
        <w:effect w:val="none"/>
        <w:vertAlign w:val="baseline"/>
      </w:rPr>
    </w:lvl>
    <w:lvl w:ilvl="1" w:tplc="04150019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8" w15:restartNumberingAfterBreak="0">
    <w:nsid w:val="559504CA"/>
    <w:multiLevelType w:val="multilevel"/>
    <w:tmpl w:val="1EF63496"/>
    <w:styleLink w:val="1"/>
    <w:lvl w:ilvl="0">
      <w:start w:val="1"/>
      <w:numFmt w:val="decimal"/>
      <w:lvlText w:val="%1."/>
      <w:lvlJc w:val="left"/>
      <w:pPr>
        <w:ind w:left="360" w:hanging="360"/>
      </w:pPr>
      <w:rPr>
        <w:rFonts w:ascii="Gill Sans MT" w:hAnsi="Gill Sans MT" w:cs="Times New Roman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Gill Sans MT" w:hAnsi="Gill Sans MT" w:cs="Times New Roman" w:hint="default"/>
        <w:b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Gill Sans MT" w:hAnsi="Gill Sans MT" w:cs="Times New Roman" w:hint="default"/>
        <w:b w:val="0"/>
        <w:i w:val="0"/>
        <w:sz w:val="18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ascii="Gill Sans MT" w:hAnsi="Gill Sans MT" w:cs="Times New Roman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Gill Sans MT" w:hAnsi="Gill Sans MT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99" w15:restartNumberingAfterBreak="0">
    <w:nsid w:val="56FA0EE6"/>
    <w:multiLevelType w:val="multilevel"/>
    <w:tmpl w:val="9FA03960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100" w15:restartNumberingAfterBreak="0">
    <w:nsid w:val="577616EE"/>
    <w:multiLevelType w:val="hybridMultilevel"/>
    <w:tmpl w:val="FFFFFFFF"/>
    <w:lvl w:ilvl="0" w:tplc="FFFFFFFF">
      <w:start w:val="1"/>
      <w:numFmt w:val="lowerLetter"/>
      <w:lvlText w:val="%1)"/>
      <w:lvlJc w:val="left"/>
      <w:pPr>
        <w:ind w:left="1724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1" w15:restartNumberingAfterBreak="0">
    <w:nsid w:val="579D6E20"/>
    <w:multiLevelType w:val="multilevel"/>
    <w:tmpl w:val="40BCF2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58353672"/>
    <w:multiLevelType w:val="hybridMultilevel"/>
    <w:tmpl w:val="3170120C"/>
    <w:lvl w:ilvl="0" w:tplc="04150011">
      <w:start w:val="1"/>
      <w:numFmt w:val="decimal"/>
      <w:lvlText w:val="%1)"/>
      <w:lvlJc w:val="left"/>
      <w:pPr>
        <w:ind w:left="426" w:firstLine="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59B425C7"/>
    <w:multiLevelType w:val="multilevel"/>
    <w:tmpl w:val="FC725A4E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8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104" w15:restartNumberingAfterBreak="0">
    <w:nsid w:val="5AE3739A"/>
    <w:multiLevelType w:val="multilevel"/>
    <w:tmpl w:val="DBDE6914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105" w15:restartNumberingAfterBreak="0">
    <w:nsid w:val="5AF70AE9"/>
    <w:multiLevelType w:val="hybridMultilevel"/>
    <w:tmpl w:val="8B943086"/>
    <w:lvl w:ilvl="0" w:tplc="FFFFFFFF">
      <w:start w:val="1"/>
      <w:numFmt w:val="decimal"/>
      <w:lvlText w:val="%1."/>
      <w:lvlJc w:val="left"/>
      <w:pPr>
        <w:ind w:left="4613" w:hanging="360"/>
      </w:pPr>
    </w:lvl>
    <w:lvl w:ilvl="1" w:tplc="FFFFFFFF" w:tentative="1">
      <w:start w:val="1"/>
      <w:numFmt w:val="lowerLetter"/>
      <w:lvlText w:val="%2."/>
      <w:lvlJc w:val="left"/>
      <w:pPr>
        <w:ind w:left="5333" w:hanging="360"/>
      </w:pPr>
    </w:lvl>
    <w:lvl w:ilvl="2" w:tplc="FFFFFFFF" w:tentative="1">
      <w:start w:val="1"/>
      <w:numFmt w:val="lowerRoman"/>
      <w:lvlText w:val="%3."/>
      <w:lvlJc w:val="right"/>
      <w:pPr>
        <w:ind w:left="6053" w:hanging="180"/>
      </w:pPr>
    </w:lvl>
    <w:lvl w:ilvl="3" w:tplc="FFFFFFFF" w:tentative="1">
      <w:start w:val="1"/>
      <w:numFmt w:val="decimal"/>
      <w:lvlText w:val="%4."/>
      <w:lvlJc w:val="left"/>
      <w:pPr>
        <w:ind w:left="6773" w:hanging="360"/>
      </w:pPr>
    </w:lvl>
    <w:lvl w:ilvl="4" w:tplc="FFFFFFFF" w:tentative="1">
      <w:start w:val="1"/>
      <w:numFmt w:val="lowerLetter"/>
      <w:lvlText w:val="%5."/>
      <w:lvlJc w:val="left"/>
      <w:pPr>
        <w:ind w:left="7493" w:hanging="360"/>
      </w:pPr>
    </w:lvl>
    <w:lvl w:ilvl="5" w:tplc="FFFFFFFF" w:tentative="1">
      <w:start w:val="1"/>
      <w:numFmt w:val="lowerRoman"/>
      <w:lvlText w:val="%6."/>
      <w:lvlJc w:val="right"/>
      <w:pPr>
        <w:ind w:left="8213" w:hanging="180"/>
      </w:pPr>
    </w:lvl>
    <w:lvl w:ilvl="6" w:tplc="FFFFFFFF" w:tentative="1">
      <w:start w:val="1"/>
      <w:numFmt w:val="decimal"/>
      <w:lvlText w:val="%7."/>
      <w:lvlJc w:val="left"/>
      <w:pPr>
        <w:ind w:left="8933" w:hanging="360"/>
      </w:pPr>
    </w:lvl>
    <w:lvl w:ilvl="7" w:tplc="FFFFFFFF" w:tentative="1">
      <w:start w:val="1"/>
      <w:numFmt w:val="lowerLetter"/>
      <w:lvlText w:val="%8."/>
      <w:lvlJc w:val="left"/>
      <w:pPr>
        <w:ind w:left="9653" w:hanging="360"/>
      </w:pPr>
    </w:lvl>
    <w:lvl w:ilvl="8" w:tplc="FFFFFFFF" w:tentative="1">
      <w:start w:val="1"/>
      <w:numFmt w:val="lowerRoman"/>
      <w:lvlText w:val="%9."/>
      <w:lvlJc w:val="right"/>
      <w:pPr>
        <w:ind w:left="10373" w:hanging="180"/>
      </w:pPr>
    </w:lvl>
  </w:abstractNum>
  <w:abstractNum w:abstractNumId="106" w15:restartNumberingAfterBreak="0">
    <w:nsid w:val="5C5E3FFF"/>
    <w:multiLevelType w:val="hybridMultilevel"/>
    <w:tmpl w:val="443E6CFC"/>
    <w:lvl w:ilvl="0" w:tplc="8910B004">
      <w:start w:val="1"/>
      <w:numFmt w:val="decimal"/>
      <w:lvlText w:val="%1)"/>
      <w:lvlJc w:val="left"/>
      <w:pPr>
        <w:ind w:left="180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ind w:left="2520" w:hanging="360"/>
      </w:pPr>
    </w:lvl>
    <w:lvl w:ilvl="2" w:tplc="0415001B">
      <w:start w:val="1"/>
      <w:numFmt w:val="lowerRoman"/>
      <w:lvlText w:val="%3."/>
      <w:lvlJc w:val="right"/>
      <w:pPr>
        <w:ind w:left="3240" w:hanging="180"/>
      </w:pPr>
    </w:lvl>
    <w:lvl w:ilvl="3" w:tplc="0415000F">
      <w:start w:val="1"/>
      <w:numFmt w:val="decimal"/>
      <w:lvlText w:val="%4."/>
      <w:lvlJc w:val="left"/>
      <w:pPr>
        <w:ind w:left="3960" w:hanging="360"/>
      </w:pPr>
    </w:lvl>
    <w:lvl w:ilvl="4" w:tplc="04150019">
      <w:start w:val="1"/>
      <w:numFmt w:val="lowerLetter"/>
      <w:lvlText w:val="%5."/>
      <w:lvlJc w:val="left"/>
      <w:pPr>
        <w:ind w:left="4680" w:hanging="360"/>
      </w:pPr>
    </w:lvl>
    <w:lvl w:ilvl="5" w:tplc="0415001B">
      <w:start w:val="1"/>
      <w:numFmt w:val="lowerRoman"/>
      <w:lvlText w:val="%6."/>
      <w:lvlJc w:val="right"/>
      <w:pPr>
        <w:ind w:left="5400" w:hanging="180"/>
      </w:pPr>
    </w:lvl>
    <w:lvl w:ilvl="6" w:tplc="0415000F">
      <w:start w:val="1"/>
      <w:numFmt w:val="decimal"/>
      <w:lvlText w:val="%7."/>
      <w:lvlJc w:val="left"/>
      <w:pPr>
        <w:ind w:left="6120" w:hanging="360"/>
      </w:pPr>
    </w:lvl>
    <w:lvl w:ilvl="7" w:tplc="04150019">
      <w:start w:val="1"/>
      <w:numFmt w:val="lowerLetter"/>
      <w:lvlText w:val="%8."/>
      <w:lvlJc w:val="left"/>
      <w:pPr>
        <w:ind w:left="6840" w:hanging="360"/>
      </w:pPr>
    </w:lvl>
    <w:lvl w:ilvl="8" w:tplc="0415001B">
      <w:start w:val="1"/>
      <w:numFmt w:val="lowerRoman"/>
      <w:lvlText w:val="%9."/>
      <w:lvlJc w:val="right"/>
      <w:pPr>
        <w:ind w:left="7560" w:hanging="180"/>
      </w:pPr>
    </w:lvl>
  </w:abstractNum>
  <w:abstractNum w:abstractNumId="107" w15:restartNumberingAfterBreak="0">
    <w:nsid w:val="5C630B2A"/>
    <w:multiLevelType w:val="hybridMultilevel"/>
    <w:tmpl w:val="44F2699A"/>
    <w:lvl w:ilvl="0" w:tplc="C3064466">
      <w:start w:val="1"/>
      <w:numFmt w:val="lowerLetter"/>
      <w:lvlText w:val="%1)"/>
      <w:lvlJc w:val="left"/>
      <w:pPr>
        <w:ind w:left="1440" w:hanging="360"/>
      </w:pPr>
      <w:rPr>
        <w:rFonts w:ascii="Century Gothic" w:hAnsi="Century Gothic" w:hint="default"/>
        <w:b w:val="0"/>
        <w:bCs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8" w15:restartNumberingAfterBreak="0">
    <w:nsid w:val="5D2053FF"/>
    <w:multiLevelType w:val="hybridMultilevel"/>
    <w:tmpl w:val="2D3CA6BC"/>
    <w:lvl w:ilvl="0" w:tplc="E11C8F4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9" w15:restartNumberingAfterBreak="0">
    <w:nsid w:val="5E8F5E4D"/>
    <w:multiLevelType w:val="hybridMultilevel"/>
    <w:tmpl w:val="DFAA4284"/>
    <w:lvl w:ilvl="0" w:tplc="1C60E70C">
      <w:start w:val="1"/>
      <w:numFmt w:val="decimal"/>
      <w:lvlText w:val="%1)"/>
      <w:lvlJc w:val="left"/>
      <w:pPr>
        <w:ind w:left="1315" w:hanging="360"/>
      </w:pPr>
      <w:rPr>
        <w:rFonts w:ascii="Century Gothic" w:eastAsia="Arial" w:hAnsi="Century Gothic" w:cs="Arial" w:hint="default"/>
        <w:spacing w:val="-2"/>
        <w:w w:val="100"/>
        <w:sz w:val="16"/>
        <w:szCs w:val="16"/>
        <w:lang w:val="pl-PL" w:eastAsia="en-US" w:bidi="ar-SA"/>
      </w:rPr>
    </w:lvl>
    <w:lvl w:ilvl="1" w:tplc="F370D744">
      <w:numFmt w:val="bullet"/>
      <w:lvlText w:val="•"/>
      <w:lvlJc w:val="left"/>
      <w:pPr>
        <w:ind w:left="2130" w:hanging="360"/>
      </w:pPr>
      <w:rPr>
        <w:rFonts w:hint="default"/>
        <w:lang w:val="pl-PL" w:eastAsia="en-US" w:bidi="ar-SA"/>
      </w:rPr>
    </w:lvl>
    <w:lvl w:ilvl="2" w:tplc="0DF25F3E">
      <w:numFmt w:val="bullet"/>
      <w:lvlText w:val="•"/>
      <w:lvlJc w:val="left"/>
      <w:pPr>
        <w:ind w:left="2941" w:hanging="360"/>
      </w:pPr>
      <w:rPr>
        <w:rFonts w:hint="default"/>
        <w:lang w:val="pl-PL" w:eastAsia="en-US" w:bidi="ar-SA"/>
      </w:rPr>
    </w:lvl>
    <w:lvl w:ilvl="3" w:tplc="3A6A78EC">
      <w:numFmt w:val="bullet"/>
      <w:lvlText w:val="•"/>
      <w:lvlJc w:val="left"/>
      <w:pPr>
        <w:ind w:left="3751" w:hanging="360"/>
      </w:pPr>
      <w:rPr>
        <w:rFonts w:hint="default"/>
        <w:lang w:val="pl-PL" w:eastAsia="en-US" w:bidi="ar-SA"/>
      </w:rPr>
    </w:lvl>
    <w:lvl w:ilvl="4" w:tplc="57A48B10">
      <w:numFmt w:val="bullet"/>
      <w:lvlText w:val="•"/>
      <w:lvlJc w:val="left"/>
      <w:pPr>
        <w:ind w:left="4562" w:hanging="360"/>
      </w:pPr>
      <w:rPr>
        <w:rFonts w:hint="default"/>
        <w:lang w:val="pl-PL" w:eastAsia="en-US" w:bidi="ar-SA"/>
      </w:rPr>
    </w:lvl>
    <w:lvl w:ilvl="5" w:tplc="6538A1D8">
      <w:numFmt w:val="bullet"/>
      <w:lvlText w:val="•"/>
      <w:lvlJc w:val="left"/>
      <w:pPr>
        <w:ind w:left="5373" w:hanging="360"/>
      </w:pPr>
      <w:rPr>
        <w:rFonts w:hint="default"/>
        <w:lang w:val="pl-PL" w:eastAsia="en-US" w:bidi="ar-SA"/>
      </w:rPr>
    </w:lvl>
    <w:lvl w:ilvl="6" w:tplc="7958BAAA">
      <w:numFmt w:val="bullet"/>
      <w:lvlText w:val="•"/>
      <w:lvlJc w:val="left"/>
      <w:pPr>
        <w:ind w:left="6183" w:hanging="360"/>
      </w:pPr>
      <w:rPr>
        <w:rFonts w:hint="default"/>
        <w:lang w:val="pl-PL" w:eastAsia="en-US" w:bidi="ar-SA"/>
      </w:rPr>
    </w:lvl>
    <w:lvl w:ilvl="7" w:tplc="B072A2CE">
      <w:numFmt w:val="bullet"/>
      <w:lvlText w:val="•"/>
      <w:lvlJc w:val="left"/>
      <w:pPr>
        <w:ind w:left="6994" w:hanging="360"/>
      </w:pPr>
      <w:rPr>
        <w:rFonts w:hint="default"/>
        <w:lang w:val="pl-PL" w:eastAsia="en-US" w:bidi="ar-SA"/>
      </w:rPr>
    </w:lvl>
    <w:lvl w:ilvl="8" w:tplc="37DC6956">
      <w:numFmt w:val="bullet"/>
      <w:lvlText w:val="•"/>
      <w:lvlJc w:val="left"/>
      <w:pPr>
        <w:ind w:left="7805" w:hanging="360"/>
      </w:pPr>
      <w:rPr>
        <w:rFonts w:hint="default"/>
        <w:lang w:val="pl-PL" w:eastAsia="en-US" w:bidi="ar-SA"/>
      </w:rPr>
    </w:lvl>
  </w:abstractNum>
  <w:abstractNum w:abstractNumId="110" w15:restartNumberingAfterBreak="0">
    <w:nsid w:val="5F354BF2"/>
    <w:multiLevelType w:val="hybridMultilevel"/>
    <w:tmpl w:val="FFFFFFFF"/>
    <w:lvl w:ilvl="0" w:tplc="FFFFFFFF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1" w15:restartNumberingAfterBreak="0">
    <w:nsid w:val="5FB85F95"/>
    <w:multiLevelType w:val="hybridMultilevel"/>
    <w:tmpl w:val="FFFFFFFF"/>
    <w:lvl w:ilvl="0" w:tplc="02A25EC2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2" w15:restartNumberingAfterBreak="0">
    <w:nsid w:val="61223020"/>
    <w:multiLevelType w:val="hybridMultilevel"/>
    <w:tmpl w:val="FFFFFFFF"/>
    <w:lvl w:ilvl="0" w:tplc="037879F6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13" w15:restartNumberingAfterBreak="0">
    <w:nsid w:val="638D63B9"/>
    <w:multiLevelType w:val="hybridMultilevel"/>
    <w:tmpl w:val="73CA6D66"/>
    <w:lvl w:ilvl="0" w:tplc="534C21C4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2016746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667A1DA4"/>
    <w:multiLevelType w:val="hybridMultilevel"/>
    <w:tmpl w:val="E228A1E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/>
        <w:i w:val="0"/>
        <w:sz w:val="18"/>
      </w:rPr>
    </w:lvl>
    <w:lvl w:ilvl="1" w:tplc="5B14772E">
      <w:start w:val="1"/>
      <w:numFmt w:val="decimal"/>
      <w:lvlText w:val="%2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2" w:tplc="3CFE2824">
      <w:start w:val="8828"/>
      <w:numFmt w:val="decimal"/>
      <w:lvlText w:val="%3"/>
      <w:lvlJc w:val="left"/>
      <w:pPr>
        <w:ind w:left="2400" w:hanging="42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6735210B"/>
    <w:multiLevelType w:val="multilevel"/>
    <w:tmpl w:val="AAD89A30"/>
    <w:lvl w:ilvl="0">
      <w:start w:val="1"/>
      <w:numFmt w:val="decimal"/>
      <w:lvlText w:val="%1."/>
      <w:lvlJc w:val="left"/>
      <w:pPr>
        <w:tabs>
          <w:tab w:val="num" w:pos="397"/>
        </w:tabs>
        <w:ind w:left="754" w:hanging="397"/>
      </w:pPr>
      <w:rPr>
        <w:b w:val="0"/>
        <w:bCs w:val="0"/>
        <w:sz w:val="16"/>
        <w:szCs w:val="16"/>
      </w:rPr>
    </w:lvl>
    <w:lvl w:ilvl="1">
      <w:start w:val="1"/>
      <w:numFmt w:val="decimal"/>
      <w:lvlText w:val="%2."/>
      <w:lvlJc w:val="left"/>
      <w:pPr>
        <w:tabs>
          <w:tab w:val="num" w:pos="794"/>
        </w:tabs>
        <w:ind w:left="1151" w:hanging="397"/>
      </w:pPr>
      <w:rPr>
        <w:b w:val="0"/>
        <w:bCs w:val="0"/>
        <w:sz w:val="17"/>
        <w:szCs w:val="17"/>
      </w:rPr>
    </w:lvl>
    <w:lvl w:ilvl="2">
      <w:start w:val="1"/>
      <w:numFmt w:val="decimal"/>
      <w:lvlText w:val="%3."/>
      <w:lvlJc w:val="left"/>
      <w:pPr>
        <w:tabs>
          <w:tab w:val="num" w:pos="1191"/>
        </w:tabs>
        <w:ind w:left="1548" w:hanging="397"/>
      </w:pPr>
      <w:rPr>
        <w:b w:val="0"/>
        <w:bCs w:val="0"/>
        <w:sz w:val="16"/>
        <w:szCs w:val="16"/>
      </w:rPr>
    </w:lvl>
    <w:lvl w:ilvl="3">
      <w:start w:val="1"/>
      <w:numFmt w:val="decimal"/>
      <w:lvlText w:val="%4."/>
      <w:lvlJc w:val="left"/>
      <w:pPr>
        <w:tabs>
          <w:tab w:val="num" w:pos="1588"/>
        </w:tabs>
        <w:ind w:left="1945" w:hanging="397"/>
      </w:pPr>
      <w:rPr>
        <w:b w:val="0"/>
        <w:bCs w:val="0"/>
        <w:sz w:val="16"/>
        <w:szCs w:val="16"/>
      </w:rPr>
    </w:lvl>
    <w:lvl w:ilvl="4">
      <w:start w:val="1"/>
      <w:numFmt w:val="decimal"/>
      <w:lvlText w:val="%5."/>
      <w:lvlJc w:val="left"/>
      <w:pPr>
        <w:tabs>
          <w:tab w:val="num" w:pos="1985"/>
        </w:tabs>
        <w:ind w:left="2342" w:hanging="397"/>
      </w:pPr>
      <w:rPr>
        <w:b w:val="0"/>
        <w:bCs w:val="0"/>
        <w:sz w:val="16"/>
        <w:szCs w:val="16"/>
      </w:rPr>
    </w:lvl>
    <w:lvl w:ilvl="5">
      <w:start w:val="1"/>
      <w:numFmt w:val="decimal"/>
      <w:lvlText w:val="%6."/>
      <w:lvlJc w:val="left"/>
      <w:pPr>
        <w:tabs>
          <w:tab w:val="num" w:pos="2381"/>
        </w:tabs>
        <w:ind w:left="2738" w:hanging="397"/>
      </w:pPr>
      <w:rPr>
        <w:b w:val="0"/>
        <w:bCs w:val="0"/>
        <w:sz w:val="16"/>
        <w:szCs w:val="16"/>
      </w:rPr>
    </w:lvl>
    <w:lvl w:ilvl="6">
      <w:start w:val="1"/>
      <w:numFmt w:val="decimal"/>
      <w:lvlText w:val="%7."/>
      <w:lvlJc w:val="left"/>
      <w:pPr>
        <w:tabs>
          <w:tab w:val="num" w:pos="2778"/>
        </w:tabs>
        <w:ind w:left="3135" w:hanging="397"/>
      </w:pPr>
      <w:rPr>
        <w:b w:val="0"/>
        <w:bCs w:val="0"/>
        <w:sz w:val="16"/>
        <w:szCs w:val="16"/>
      </w:rPr>
    </w:lvl>
    <w:lvl w:ilvl="7">
      <w:start w:val="1"/>
      <w:numFmt w:val="decimal"/>
      <w:lvlText w:val="%8."/>
      <w:lvlJc w:val="left"/>
      <w:pPr>
        <w:tabs>
          <w:tab w:val="num" w:pos="3175"/>
        </w:tabs>
        <w:ind w:left="3532" w:hanging="397"/>
      </w:pPr>
      <w:rPr>
        <w:b w:val="0"/>
        <w:bCs w:val="0"/>
        <w:sz w:val="16"/>
        <w:szCs w:val="16"/>
      </w:rPr>
    </w:lvl>
    <w:lvl w:ilvl="8">
      <w:start w:val="1"/>
      <w:numFmt w:val="decimal"/>
      <w:lvlText w:val="%9."/>
      <w:lvlJc w:val="left"/>
      <w:pPr>
        <w:tabs>
          <w:tab w:val="num" w:pos="3572"/>
        </w:tabs>
        <w:ind w:left="3929" w:hanging="397"/>
      </w:pPr>
      <w:rPr>
        <w:b w:val="0"/>
        <w:bCs w:val="0"/>
        <w:sz w:val="16"/>
        <w:szCs w:val="16"/>
      </w:rPr>
    </w:lvl>
  </w:abstractNum>
  <w:abstractNum w:abstractNumId="116" w15:restartNumberingAfterBreak="0">
    <w:nsid w:val="674E59B1"/>
    <w:multiLevelType w:val="multilevel"/>
    <w:tmpl w:val="2F88DC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u w:val="none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b w:val="0"/>
        <w:color w:val="auto"/>
        <w:sz w:val="18"/>
        <w:szCs w:val="18"/>
      </w:rPr>
    </w:lvl>
    <w:lvl w:ilvl="2">
      <w:start w:val="1"/>
      <w:numFmt w:val="decimal"/>
      <w:lvlText w:val="%2.3.1."/>
      <w:lvlJc w:val="left"/>
      <w:pPr>
        <w:ind w:left="1224" w:hanging="504"/>
      </w:pPr>
      <w:rPr>
        <w:rFonts w:ascii="Century Gothic" w:eastAsia="Times New Roman" w:hAnsi="Century Gothic"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7" w15:restartNumberingAfterBreak="0">
    <w:nsid w:val="67A14932"/>
    <w:multiLevelType w:val="multilevel"/>
    <w:tmpl w:val="4D24C6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8" w15:restartNumberingAfterBreak="0">
    <w:nsid w:val="687472FE"/>
    <w:multiLevelType w:val="hybridMultilevel"/>
    <w:tmpl w:val="8B943086"/>
    <w:lvl w:ilvl="0" w:tplc="0415000F">
      <w:start w:val="1"/>
      <w:numFmt w:val="decimal"/>
      <w:lvlText w:val="%1."/>
      <w:lvlJc w:val="left"/>
      <w:pPr>
        <w:ind w:left="1021" w:hanging="360"/>
      </w:pPr>
    </w:lvl>
    <w:lvl w:ilvl="1" w:tplc="04150019" w:tentative="1">
      <w:start w:val="1"/>
      <w:numFmt w:val="lowerLetter"/>
      <w:lvlText w:val="%2."/>
      <w:lvlJc w:val="left"/>
      <w:pPr>
        <w:ind w:left="1741" w:hanging="360"/>
      </w:pPr>
    </w:lvl>
    <w:lvl w:ilvl="2" w:tplc="0415001B" w:tentative="1">
      <w:start w:val="1"/>
      <w:numFmt w:val="lowerRoman"/>
      <w:lvlText w:val="%3."/>
      <w:lvlJc w:val="right"/>
      <w:pPr>
        <w:ind w:left="2461" w:hanging="180"/>
      </w:pPr>
    </w:lvl>
    <w:lvl w:ilvl="3" w:tplc="0415000F" w:tentative="1">
      <w:start w:val="1"/>
      <w:numFmt w:val="decimal"/>
      <w:lvlText w:val="%4."/>
      <w:lvlJc w:val="left"/>
      <w:pPr>
        <w:ind w:left="3181" w:hanging="360"/>
      </w:pPr>
    </w:lvl>
    <w:lvl w:ilvl="4" w:tplc="04150019" w:tentative="1">
      <w:start w:val="1"/>
      <w:numFmt w:val="lowerLetter"/>
      <w:lvlText w:val="%5."/>
      <w:lvlJc w:val="left"/>
      <w:pPr>
        <w:ind w:left="3901" w:hanging="360"/>
      </w:pPr>
    </w:lvl>
    <w:lvl w:ilvl="5" w:tplc="0415001B" w:tentative="1">
      <w:start w:val="1"/>
      <w:numFmt w:val="lowerRoman"/>
      <w:lvlText w:val="%6."/>
      <w:lvlJc w:val="right"/>
      <w:pPr>
        <w:ind w:left="4621" w:hanging="180"/>
      </w:pPr>
    </w:lvl>
    <w:lvl w:ilvl="6" w:tplc="0415000F" w:tentative="1">
      <w:start w:val="1"/>
      <w:numFmt w:val="decimal"/>
      <w:lvlText w:val="%7."/>
      <w:lvlJc w:val="left"/>
      <w:pPr>
        <w:ind w:left="5341" w:hanging="360"/>
      </w:pPr>
    </w:lvl>
    <w:lvl w:ilvl="7" w:tplc="04150019" w:tentative="1">
      <w:start w:val="1"/>
      <w:numFmt w:val="lowerLetter"/>
      <w:lvlText w:val="%8."/>
      <w:lvlJc w:val="left"/>
      <w:pPr>
        <w:ind w:left="6061" w:hanging="360"/>
      </w:pPr>
    </w:lvl>
    <w:lvl w:ilvl="8" w:tplc="0415001B" w:tentative="1">
      <w:start w:val="1"/>
      <w:numFmt w:val="lowerRoman"/>
      <w:lvlText w:val="%9."/>
      <w:lvlJc w:val="right"/>
      <w:pPr>
        <w:ind w:left="6781" w:hanging="180"/>
      </w:pPr>
    </w:lvl>
  </w:abstractNum>
  <w:abstractNum w:abstractNumId="119" w15:restartNumberingAfterBreak="0">
    <w:nsid w:val="69187B91"/>
    <w:multiLevelType w:val="multilevel"/>
    <w:tmpl w:val="2F88DC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u w:val="none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b w:val="0"/>
        <w:color w:val="auto"/>
        <w:sz w:val="18"/>
        <w:szCs w:val="18"/>
      </w:rPr>
    </w:lvl>
    <w:lvl w:ilvl="2">
      <w:start w:val="1"/>
      <w:numFmt w:val="decimal"/>
      <w:lvlText w:val="%2.3.1."/>
      <w:lvlJc w:val="left"/>
      <w:pPr>
        <w:ind w:left="1224" w:hanging="504"/>
      </w:pPr>
      <w:rPr>
        <w:rFonts w:ascii="Century Gothic" w:eastAsia="Times New Roman" w:hAnsi="Century Gothic"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0" w15:restartNumberingAfterBreak="0">
    <w:nsid w:val="6C792EA3"/>
    <w:multiLevelType w:val="hybridMultilevel"/>
    <w:tmpl w:val="669A9C20"/>
    <w:lvl w:ilvl="0" w:tplc="FFFFFFFF">
      <w:start w:val="1"/>
      <w:numFmt w:val="lowerLetter"/>
      <w:lvlText w:val="%1)"/>
      <w:lvlJc w:val="left"/>
      <w:pPr>
        <w:ind w:left="1724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1" w15:restartNumberingAfterBreak="0">
    <w:nsid w:val="6D5644F1"/>
    <w:multiLevelType w:val="hybridMultilevel"/>
    <w:tmpl w:val="361AF64E"/>
    <w:lvl w:ilvl="0" w:tplc="B0E6FF26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6DEF28D6"/>
    <w:multiLevelType w:val="hybridMultilevel"/>
    <w:tmpl w:val="CFDE1CC0"/>
    <w:lvl w:ilvl="0" w:tplc="5E64A0E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3" w15:restartNumberingAfterBreak="0">
    <w:nsid w:val="6E050B59"/>
    <w:multiLevelType w:val="hybridMultilevel"/>
    <w:tmpl w:val="1B8C4FC2"/>
    <w:lvl w:ilvl="0" w:tplc="CC86E858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/>
        <w:i w:val="0"/>
        <w:sz w:val="18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 w15:restartNumberingAfterBreak="0">
    <w:nsid w:val="6F0E3F45"/>
    <w:multiLevelType w:val="hybridMultilevel"/>
    <w:tmpl w:val="06204A04"/>
    <w:lvl w:ilvl="0" w:tplc="FD30AD4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70703C3A"/>
    <w:multiLevelType w:val="hybridMultilevel"/>
    <w:tmpl w:val="61544854"/>
    <w:lvl w:ilvl="0" w:tplc="E11C8F4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6" w15:restartNumberingAfterBreak="0">
    <w:nsid w:val="70D27070"/>
    <w:multiLevelType w:val="hybridMultilevel"/>
    <w:tmpl w:val="79C035AA"/>
    <w:lvl w:ilvl="0" w:tplc="FB187DEC">
      <w:start w:val="1"/>
      <w:numFmt w:val="decimal"/>
      <w:lvlText w:val="%1)"/>
      <w:lvlJc w:val="left"/>
      <w:pPr>
        <w:ind w:left="966" w:hanging="293"/>
      </w:pPr>
      <w:rPr>
        <w:rFonts w:ascii="Carlito" w:eastAsia="Carlito" w:hAnsi="Carlito" w:cs="Carlito" w:hint="default"/>
        <w:spacing w:val="0"/>
        <w:w w:val="99"/>
        <w:sz w:val="20"/>
        <w:szCs w:val="20"/>
        <w:lang w:val="pl-PL" w:eastAsia="en-US" w:bidi="ar-SA"/>
      </w:rPr>
    </w:lvl>
    <w:lvl w:ilvl="1" w:tplc="A6F6B7F6">
      <w:start w:val="1"/>
      <w:numFmt w:val="lowerLetter"/>
      <w:lvlText w:val="%2)"/>
      <w:lvlJc w:val="left"/>
      <w:pPr>
        <w:ind w:left="1235" w:hanging="267"/>
      </w:pPr>
      <w:rPr>
        <w:rFonts w:ascii="Century Gothic" w:eastAsia="Carlito" w:hAnsi="Century Gothic" w:cs="Carlito" w:hint="default"/>
        <w:w w:val="99"/>
        <w:sz w:val="17"/>
        <w:szCs w:val="17"/>
        <w:lang w:val="pl-PL" w:eastAsia="en-US" w:bidi="ar-SA"/>
      </w:rPr>
    </w:lvl>
    <w:lvl w:ilvl="2" w:tplc="D9BC9ACA">
      <w:start w:val="1"/>
      <w:numFmt w:val="lowerRoman"/>
      <w:lvlText w:val="%3."/>
      <w:lvlJc w:val="left"/>
      <w:pPr>
        <w:ind w:left="1768" w:hanging="406"/>
      </w:pPr>
      <w:rPr>
        <w:rFonts w:ascii="Carlito" w:eastAsia="Carlito" w:hAnsi="Carlito" w:cs="Carlito" w:hint="default"/>
        <w:w w:val="99"/>
        <w:sz w:val="20"/>
        <w:szCs w:val="20"/>
        <w:lang w:val="pl-PL" w:eastAsia="en-US" w:bidi="ar-SA"/>
      </w:rPr>
    </w:lvl>
    <w:lvl w:ilvl="3" w:tplc="CD5269AA">
      <w:numFmt w:val="bullet"/>
      <w:lvlText w:val="•"/>
      <w:lvlJc w:val="left"/>
      <w:pPr>
        <w:ind w:left="1720" w:hanging="406"/>
      </w:pPr>
      <w:rPr>
        <w:rFonts w:hint="default"/>
        <w:lang w:val="pl-PL" w:eastAsia="en-US" w:bidi="ar-SA"/>
      </w:rPr>
    </w:lvl>
    <w:lvl w:ilvl="4" w:tplc="37EEF006">
      <w:numFmt w:val="bullet"/>
      <w:lvlText w:val="•"/>
      <w:lvlJc w:val="left"/>
      <w:pPr>
        <w:ind w:left="1760" w:hanging="406"/>
      </w:pPr>
      <w:rPr>
        <w:rFonts w:hint="default"/>
        <w:lang w:val="pl-PL" w:eastAsia="en-US" w:bidi="ar-SA"/>
      </w:rPr>
    </w:lvl>
    <w:lvl w:ilvl="5" w:tplc="C3A4E754">
      <w:numFmt w:val="bullet"/>
      <w:lvlText w:val="•"/>
      <w:lvlJc w:val="left"/>
      <w:pPr>
        <w:ind w:left="1780" w:hanging="406"/>
      </w:pPr>
      <w:rPr>
        <w:rFonts w:hint="default"/>
        <w:lang w:val="pl-PL" w:eastAsia="en-US" w:bidi="ar-SA"/>
      </w:rPr>
    </w:lvl>
    <w:lvl w:ilvl="6" w:tplc="3F3401B0">
      <w:numFmt w:val="bullet"/>
      <w:lvlText w:val="•"/>
      <w:lvlJc w:val="left"/>
      <w:pPr>
        <w:ind w:left="3296" w:hanging="406"/>
      </w:pPr>
      <w:rPr>
        <w:rFonts w:hint="default"/>
        <w:lang w:val="pl-PL" w:eastAsia="en-US" w:bidi="ar-SA"/>
      </w:rPr>
    </w:lvl>
    <w:lvl w:ilvl="7" w:tplc="39BEB1EC">
      <w:numFmt w:val="bullet"/>
      <w:lvlText w:val="•"/>
      <w:lvlJc w:val="left"/>
      <w:pPr>
        <w:ind w:left="4812" w:hanging="406"/>
      </w:pPr>
      <w:rPr>
        <w:rFonts w:hint="default"/>
        <w:lang w:val="pl-PL" w:eastAsia="en-US" w:bidi="ar-SA"/>
      </w:rPr>
    </w:lvl>
    <w:lvl w:ilvl="8" w:tplc="18DAA796">
      <w:numFmt w:val="bullet"/>
      <w:lvlText w:val="•"/>
      <w:lvlJc w:val="left"/>
      <w:pPr>
        <w:ind w:left="6328" w:hanging="406"/>
      </w:pPr>
      <w:rPr>
        <w:rFonts w:hint="default"/>
        <w:lang w:val="pl-PL" w:eastAsia="en-US" w:bidi="ar-SA"/>
      </w:rPr>
    </w:lvl>
  </w:abstractNum>
  <w:abstractNum w:abstractNumId="127" w15:restartNumberingAfterBreak="0">
    <w:nsid w:val="73C220CE"/>
    <w:multiLevelType w:val="hybridMultilevel"/>
    <w:tmpl w:val="05CE1052"/>
    <w:lvl w:ilvl="0" w:tplc="20F47114">
      <w:start w:val="1"/>
      <w:numFmt w:val="decimal"/>
      <w:lvlText w:val="%1)"/>
      <w:lvlJc w:val="left"/>
      <w:pPr>
        <w:ind w:left="78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5A527CF6">
      <w:start w:val="1"/>
      <w:numFmt w:val="lowerLetter"/>
      <w:lvlText w:val="%2)"/>
      <w:lvlJc w:val="left"/>
      <w:pPr>
        <w:ind w:left="1506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8" w15:restartNumberingAfterBreak="0">
    <w:nsid w:val="76394681"/>
    <w:multiLevelType w:val="multilevel"/>
    <w:tmpl w:val="42F08710"/>
    <w:lvl w:ilvl="0">
      <w:start w:val="1"/>
      <w:numFmt w:val="decimal"/>
      <w:lvlText w:val="%1."/>
      <w:lvlJc w:val="left"/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129" w15:restartNumberingAfterBreak="0">
    <w:nsid w:val="78034DA1"/>
    <w:multiLevelType w:val="hybridMultilevel"/>
    <w:tmpl w:val="7806ECE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1C8F4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78924979"/>
    <w:multiLevelType w:val="hybridMultilevel"/>
    <w:tmpl w:val="AD702E84"/>
    <w:lvl w:ilvl="0" w:tplc="E11C8F4A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31" w15:restartNumberingAfterBreak="0">
    <w:nsid w:val="79172C39"/>
    <w:multiLevelType w:val="hybridMultilevel"/>
    <w:tmpl w:val="67E416C4"/>
    <w:lvl w:ilvl="0" w:tplc="A40C0D96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 w15:restartNumberingAfterBreak="0">
    <w:nsid w:val="795A4766"/>
    <w:multiLevelType w:val="multilevel"/>
    <w:tmpl w:val="FFFFFFFF"/>
    <w:lvl w:ilvl="0">
      <w:start w:val="1"/>
      <w:numFmt w:val="decimal"/>
      <w:lvlText w:val="%1.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cs="Times New Roman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cs="Times New Roman" w:hint="default"/>
      </w:rPr>
    </w:lvl>
  </w:abstractNum>
  <w:abstractNum w:abstractNumId="133" w15:restartNumberingAfterBreak="0">
    <w:nsid w:val="7B0125E9"/>
    <w:multiLevelType w:val="multilevel"/>
    <w:tmpl w:val="0ECC090C"/>
    <w:styleLink w:val="Styl11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hint="default"/>
      </w:rPr>
    </w:lvl>
  </w:abstractNum>
  <w:abstractNum w:abstractNumId="134" w15:restartNumberingAfterBreak="0">
    <w:nsid w:val="7D0741CE"/>
    <w:multiLevelType w:val="hybridMultilevel"/>
    <w:tmpl w:val="22CAE360"/>
    <w:lvl w:ilvl="0" w:tplc="FFFFFFFF">
      <w:start w:val="1"/>
      <w:numFmt w:val="lowerLetter"/>
      <w:lvlText w:val="%1)"/>
      <w:lvlJc w:val="left"/>
      <w:pPr>
        <w:ind w:left="1724" w:hanging="360"/>
      </w:pPr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5" w15:restartNumberingAfterBreak="0">
    <w:nsid w:val="7D8A7314"/>
    <w:multiLevelType w:val="multilevel"/>
    <w:tmpl w:val="5F08495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6" w15:restartNumberingAfterBreak="0">
    <w:nsid w:val="7EB96093"/>
    <w:multiLevelType w:val="hybridMultilevel"/>
    <w:tmpl w:val="80746084"/>
    <w:lvl w:ilvl="0" w:tplc="97B0D212">
      <w:start w:val="1"/>
      <w:numFmt w:val="bullet"/>
      <w:lvlText w:val=""/>
      <w:lvlJc w:val="left"/>
      <w:pPr>
        <w:ind w:left="2444" w:hanging="360"/>
      </w:pPr>
      <w:rPr>
        <w:rFonts w:ascii="Symbol" w:hAnsi="Symbol" w:hint="default"/>
        <w:sz w:val="18"/>
      </w:rPr>
    </w:lvl>
    <w:lvl w:ilvl="1" w:tplc="FFFFFFFF">
      <w:start w:val="1"/>
      <w:numFmt w:val="bullet"/>
      <w:lvlText w:val="o"/>
      <w:lvlJc w:val="left"/>
      <w:pPr>
        <w:ind w:left="3164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24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6764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7484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8204" w:hanging="360"/>
      </w:pPr>
      <w:rPr>
        <w:rFonts w:ascii="Wingdings" w:hAnsi="Wingdings" w:hint="default"/>
      </w:rPr>
    </w:lvl>
  </w:abstractNum>
  <w:num w:numId="1" w16cid:durableId="424152900">
    <w:abstractNumId w:val="116"/>
  </w:num>
  <w:num w:numId="2" w16cid:durableId="40133462">
    <w:abstractNumId w:val="33"/>
  </w:num>
  <w:num w:numId="3" w16cid:durableId="82724206">
    <w:abstractNumId w:val="117"/>
  </w:num>
  <w:num w:numId="4" w16cid:durableId="1562981669">
    <w:abstractNumId w:val="43"/>
  </w:num>
  <w:num w:numId="5" w16cid:durableId="1851135645">
    <w:abstractNumId w:val="56"/>
  </w:num>
  <w:num w:numId="6" w16cid:durableId="153424314">
    <w:abstractNumId w:val="126"/>
  </w:num>
  <w:num w:numId="7" w16cid:durableId="812137312">
    <w:abstractNumId w:val="61"/>
  </w:num>
  <w:num w:numId="8" w16cid:durableId="727268458">
    <w:abstractNumId w:val="92"/>
  </w:num>
  <w:num w:numId="9" w16cid:durableId="408120050">
    <w:abstractNumId w:val="9"/>
  </w:num>
  <w:num w:numId="10" w16cid:durableId="139271664">
    <w:abstractNumId w:val="74"/>
  </w:num>
  <w:num w:numId="11" w16cid:durableId="744184176">
    <w:abstractNumId w:val="22"/>
  </w:num>
  <w:num w:numId="12" w16cid:durableId="1090007525">
    <w:abstractNumId w:val="30"/>
  </w:num>
  <w:num w:numId="13" w16cid:durableId="1405489874">
    <w:abstractNumId w:val="98"/>
  </w:num>
  <w:num w:numId="14" w16cid:durableId="1842314620">
    <w:abstractNumId w:val="24"/>
  </w:num>
  <w:num w:numId="15" w16cid:durableId="1403915292">
    <w:abstractNumId w:val="4"/>
  </w:num>
  <w:num w:numId="16" w16cid:durableId="1343507394">
    <w:abstractNumId w:val="133"/>
  </w:num>
  <w:num w:numId="17" w16cid:durableId="345787474">
    <w:abstractNumId w:val="26"/>
  </w:num>
  <w:num w:numId="18" w16cid:durableId="1393117522">
    <w:abstractNumId w:val="3"/>
  </w:num>
  <w:num w:numId="19" w16cid:durableId="1806117987">
    <w:abstractNumId w:val="12"/>
  </w:num>
  <w:num w:numId="20" w16cid:durableId="1379553722">
    <w:abstractNumId w:val="6"/>
  </w:num>
  <w:num w:numId="21" w16cid:durableId="1056590141">
    <w:abstractNumId w:val="109"/>
  </w:num>
  <w:num w:numId="22" w16cid:durableId="1997609177">
    <w:abstractNumId w:val="123"/>
  </w:num>
  <w:num w:numId="23" w16cid:durableId="1506826687">
    <w:abstractNumId w:val="114"/>
  </w:num>
  <w:num w:numId="24" w16cid:durableId="1047997580">
    <w:abstractNumId w:val="58"/>
  </w:num>
  <w:num w:numId="25" w16cid:durableId="1164391671">
    <w:abstractNumId w:val="82"/>
  </w:num>
  <w:num w:numId="26" w16cid:durableId="430781774">
    <w:abstractNumId w:val="15"/>
  </w:num>
  <w:num w:numId="27" w16cid:durableId="984044995">
    <w:abstractNumId w:val="72"/>
  </w:num>
  <w:num w:numId="28" w16cid:durableId="1461802004">
    <w:abstractNumId w:val="113"/>
  </w:num>
  <w:num w:numId="29" w16cid:durableId="1494832234">
    <w:abstractNumId w:val="48"/>
  </w:num>
  <w:num w:numId="30" w16cid:durableId="771323882">
    <w:abstractNumId w:val="16"/>
  </w:num>
  <w:num w:numId="31" w16cid:durableId="536116054">
    <w:abstractNumId w:val="38"/>
  </w:num>
  <w:num w:numId="32" w16cid:durableId="9748192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614365322">
    <w:abstractNumId w:val="122"/>
  </w:num>
  <w:num w:numId="34" w16cid:durableId="633490037">
    <w:abstractNumId w:val="85"/>
  </w:num>
  <w:num w:numId="35" w16cid:durableId="520244795">
    <w:abstractNumId w:val="106"/>
  </w:num>
  <w:num w:numId="36" w16cid:durableId="769937320">
    <w:abstractNumId w:val="66"/>
  </w:num>
  <w:num w:numId="37" w16cid:durableId="2083141236">
    <w:abstractNumId w:val="79"/>
  </w:num>
  <w:num w:numId="38" w16cid:durableId="277033649">
    <w:abstractNumId w:val="118"/>
  </w:num>
  <w:num w:numId="39" w16cid:durableId="1940261143">
    <w:abstractNumId w:val="32"/>
  </w:num>
  <w:num w:numId="40" w16cid:durableId="845945913">
    <w:abstractNumId w:val="135"/>
  </w:num>
  <w:num w:numId="41" w16cid:durableId="1083255414">
    <w:abstractNumId w:val="39"/>
  </w:num>
  <w:num w:numId="42" w16cid:durableId="1302735783">
    <w:abstractNumId w:val="124"/>
  </w:num>
  <w:num w:numId="43" w16cid:durableId="1538737888">
    <w:abstractNumId w:val="70"/>
  </w:num>
  <w:num w:numId="44" w16cid:durableId="1156648250">
    <w:abstractNumId w:val="105"/>
  </w:num>
  <w:num w:numId="45" w16cid:durableId="1126124563">
    <w:abstractNumId w:val="60"/>
  </w:num>
  <w:num w:numId="46" w16cid:durableId="247622799">
    <w:abstractNumId w:val="127"/>
  </w:num>
  <w:num w:numId="47" w16cid:durableId="1813868611">
    <w:abstractNumId w:val="5"/>
  </w:num>
  <w:num w:numId="48" w16cid:durableId="813911362">
    <w:abstractNumId w:val="54"/>
  </w:num>
  <w:num w:numId="49" w16cid:durableId="156847596">
    <w:abstractNumId w:val="17"/>
  </w:num>
  <w:num w:numId="50" w16cid:durableId="1290891499">
    <w:abstractNumId w:val="86"/>
  </w:num>
  <w:num w:numId="51" w16cid:durableId="957446993">
    <w:abstractNumId w:val="47"/>
  </w:num>
  <w:num w:numId="52" w16cid:durableId="539780995">
    <w:abstractNumId w:val="34"/>
  </w:num>
  <w:num w:numId="53" w16cid:durableId="1443692967">
    <w:abstractNumId w:val="121"/>
  </w:num>
  <w:num w:numId="54" w16cid:durableId="650061065">
    <w:abstractNumId w:val="37"/>
  </w:num>
  <w:num w:numId="55" w16cid:durableId="1602378142">
    <w:abstractNumId w:val="75"/>
  </w:num>
  <w:num w:numId="56" w16cid:durableId="120534425">
    <w:abstractNumId w:val="132"/>
  </w:num>
  <w:num w:numId="57" w16cid:durableId="1941134393">
    <w:abstractNumId w:val="27"/>
  </w:num>
  <w:num w:numId="58" w16cid:durableId="1647319461">
    <w:abstractNumId w:val="83"/>
  </w:num>
  <w:num w:numId="59" w16cid:durableId="812529151">
    <w:abstractNumId w:val="10"/>
  </w:num>
  <w:num w:numId="60" w16cid:durableId="1367370420">
    <w:abstractNumId w:val="110"/>
  </w:num>
  <w:num w:numId="61" w16cid:durableId="1832911261">
    <w:abstractNumId w:val="65"/>
  </w:num>
  <w:num w:numId="62" w16cid:durableId="293492001">
    <w:abstractNumId w:val="40"/>
  </w:num>
  <w:num w:numId="63" w16cid:durableId="876311602">
    <w:abstractNumId w:val="89"/>
  </w:num>
  <w:num w:numId="64" w16cid:durableId="148207024">
    <w:abstractNumId w:val="134"/>
  </w:num>
  <w:num w:numId="65" w16cid:durableId="285549521">
    <w:abstractNumId w:val="63"/>
  </w:num>
  <w:num w:numId="66" w16cid:durableId="552273034">
    <w:abstractNumId w:val="100"/>
  </w:num>
  <w:num w:numId="67" w16cid:durableId="558126727">
    <w:abstractNumId w:val="111"/>
  </w:num>
  <w:num w:numId="68" w16cid:durableId="926423521">
    <w:abstractNumId w:val="62"/>
  </w:num>
  <w:num w:numId="69" w16cid:durableId="820585065">
    <w:abstractNumId w:val="31"/>
  </w:num>
  <w:num w:numId="70" w16cid:durableId="1753697131">
    <w:abstractNumId w:val="112"/>
  </w:num>
  <w:num w:numId="71" w16cid:durableId="112867850">
    <w:abstractNumId w:val="71"/>
  </w:num>
  <w:num w:numId="72" w16cid:durableId="1872305131">
    <w:abstractNumId w:val="59"/>
  </w:num>
  <w:num w:numId="73" w16cid:durableId="294721367">
    <w:abstractNumId w:val="23"/>
  </w:num>
  <w:num w:numId="74" w16cid:durableId="337774571">
    <w:abstractNumId w:val="96"/>
  </w:num>
  <w:num w:numId="75" w16cid:durableId="818418295">
    <w:abstractNumId w:val="95"/>
  </w:num>
  <w:num w:numId="76" w16cid:durableId="426002512">
    <w:abstractNumId w:val="77"/>
  </w:num>
  <w:num w:numId="77" w16cid:durableId="1546478275">
    <w:abstractNumId w:val="93"/>
  </w:num>
  <w:num w:numId="78" w16cid:durableId="505100236">
    <w:abstractNumId w:val="45"/>
  </w:num>
  <w:num w:numId="79" w16cid:durableId="284386379">
    <w:abstractNumId w:val="0"/>
    <w:lvlOverride w:ilvl="0">
      <w:lvl w:ilvl="0">
        <w:start w:val="1"/>
        <w:numFmt w:val="decimal"/>
        <w:lvlText w:val="%1."/>
        <w:lvlJc w:val="left"/>
        <w:pPr>
          <w:tabs>
            <w:tab w:val="num" w:pos="1004"/>
          </w:tabs>
          <w:ind w:left="1004" w:hanging="360"/>
        </w:pPr>
        <w:rPr>
          <w:rFonts w:cs="Times New Roman" w:hint="default"/>
          <w:b w:val="0"/>
        </w:rPr>
      </w:lvl>
    </w:lvlOverride>
  </w:num>
  <w:num w:numId="80" w16cid:durableId="1476029813">
    <w:abstractNumId w:val="44"/>
  </w:num>
  <w:num w:numId="81" w16cid:durableId="1781148077">
    <w:abstractNumId w:val="57"/>
  </w:num>
  <w:num w:numId="82" w16cid:durableId="532577839">
    <w:abstractNumId w:val="21"/>
  </w:num>
  <w:num w:numId="83" w16cid:durableId="582450682">
    <w:abstractNumId w:val="76"/>
  </w:num>
  <w:num w:numId="84" w16cid:durableId="830020503">
    <w:abstractNumId w:val="104"/>
  </w:num>
  <w:num w:numId="85" w16cid:durableId="494997203">
    <w:abstractNumId w:val="46"/>
  </w:num>
  <w:num w:numId="86" w16cid:durableId="1522742816">
    <w:abstractNumId w:val="120"/>
  </w:num>
  <w:num w:numId="87" w16cid:durableId="738022415">
    <w:abstractNumId w:val="128"/>
  </w:num>
  <w:num w:numId="88" w16cid:durableId="1449355047">
    <w:abstractNumId w:val="99"/>
  </w:num>
  <w:num w:numId="89" w16cid:durableId="171334139">
    <w:abstractNumId w:val="69"/>
  </w:num>
  <w:num w:numId="90" w16cid:durableId="1162621112">
    <w:abstractNumId w:val="53"/>
  </w:num>
  <w:num w:numId="91" w16cid:durableId="1074740018">
    <w:abstractNumId w:val="97"/>
  </w:num>
  <w:num w:numId="92" w16cid:durableId="515461881">
    <w:abstractNumId w:val="28"/>
  </w:num>
  <w:num w:numId="93" w16cid:durableId="1583635237">
    <w:abstractNumId w:val="36"/>
  </w:num>
  <w:num w:numId="94" w16cid:durableId="1867014301">
    <w:abstractNumId w:val="49"/>
  </w:num>
  <w:num w:numId="95" w16cid:durableId="1109813698">
    <w:abstractNumId w:val="84"/>
  </w:num>
  <w:num w:numId="96" w16cid:durableId="343554726">
    <w:abstractNumId w:val="51"/>
  </w:num>
  <w:num w:numId="97" w16cid:durableId="556547047">
    <w:abstractNumId w:val="136"/>
  </w:num>
  <w:num w:numId="98" w16cid:durableId="1478187299">
    <w:abstractNumId w:val="131"/>
  </w:num>
  <w:num w:numId="99" w16cid:durableId="1491942460">
    <w:abstractNumId w:val="19"/>
  </w:num>
  <w:num w:numId="100" w16cid:durableId="62870962">
    <w:abstractNumId w:val="107"/>
  </w:num>
  <w:num w:numId="101" w16cid:durableId="732848607">
    <w:abstractNumId w:val="80"/>
  </w:num>
  <w:num w:numId="102" w16cid:durableId="573004666">
    <w:abstractNumId w:val="50"/>
  </w:num>
  <w:num w:numId="103" w16cid:durableId="1178274910">
    <w:abstractNumId w:val="29"/>
  </w:num>
  <w:num w:numId="104" w16cid:durableId="1180857216">
    <w:abstractNumId w:val="90"/>
  </w:num>
  <w:num w:numId="105" w16cid:durableId="1627933989">
    <w:abstractNumId w:val="87"/>
  </w:num>
  <w:num w:numId="106" w16cid:durableId="57436481">
    <w:abstractNumId w:val="73"/>
  </w:num>
  <w:num w:numId="107" w16cid:durableId="303513303">
    <w:abstractNumId w:val="41"/>
  </w:num>
  <w:num w:numId="108" w16cid:durableId="985284686">
    <w:abstractNumId w:val="68"/>
  </w:num>
  <w:num w:numId="109" w16cid:durableId="1452556807">
    <w:abstractNumId w:val="35"/>
  </w:num>
  <w:num w:numId="110" w16cid:durableId="789784065">
    <w:abstractNumId w:val="18"/>
  </w:num>
  <w:num w:numId="111" w16cid:durableId="1697340538">
    <w:abstractNumId w:val="11"/>
  </w:num>
  <w:num w:numId="112" w16cid:durableId="1822573252">
    <w:abstractNumId w:val="52"/>
  </w:num>
  <w:num w:numId="113" w16cid:durableId="504439566">
    <w:abstractNumId w:val="25"/>
  </w:num>
  <w:num w:numId="114" w16cid:durableId="799422913">
    <w:abstractNumId w:val="108"/>
  </w:num>
  <w:num w:numId="115" w16cid:durableId="573053509">
    <w:abstractNumId w:val="7"/>
  </w:num>
  <w:num w:numId="116" w16cid:durableId="1728141200">
    <w:abstractNumId w:val="125"/>
  </w:num>
  <w:num w:numId="117" w16cid:durableId="1986817905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 w16cid:durableId="46165229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 w16cid:durableId="186817929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 w16cid:durableId="2058048946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 w16cid:durableId="183054317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 w16cid:durableId="28723068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 w16cid:durableId="30671296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 w16cid:durableId="111741276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 w16cid:durableId="2072654747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 w16cid:durableId="1228997143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 w16cid:durableId="1192374987">
    <w:abstractNumId w:val="94"/>
  </w:num>
  <w:num w:numId="128" w16cid:durableId="113698896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 w16cid:durableId="580455383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 w16cid:durableId="1591498337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 w16cid:durableId="291861105">
    <w:abstractNumId w:val="17"/>
  </w:num>
  <w:num w:numId="132" w16cid:durableId="1118141681">
    <w:abstractNumId w:val="130"/>
  </w:num>
  <w:num w:numId="133" w16cid:durableId="501316485">
    <w:abstractNumId w:val="101"/>
  </w:num>
  <w:num w:numId="134" w16cid:durableId="1629435081">
    <w:abstractNumId w:val="64"/>
  </w:num>
  <w:num w:numId="135" w16cid:durableId="1558395385">
    <w:abstractNumId w:val="129"/>
  </w:num>
  <w:num w:numId="136" w16cid:durableId="1443574392">
    <w:abstractNumId w:val="78"/>
    <w:lvlOverride w:ilvl="0">
      <w:startOverride w:val="1"/>
    </w:lvlOverride>
  </w:num>
  <w:num w:numId="137" w16cid:durableId="1951008399">
    <w:abstractNumId w:val="91"/>
  </w:num>
  <w:num w:numId="138" w16cid:durableId="1227840155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 w16cid:durableId="1727801075">
    <w:abstractNumId w:val="103"/>
  </w:num>
  <w:num w:numId="140" w16cid:durableId="1191190936">
    <w:abstractNumId w:val="8"/>
  </w:num>
  <w:num w:numId="141" w16cid:durableId="1188182486">
    <w:abstractNumId w:val="119"/>
  </w:num>
  <w:num w:numId="142" w16cid:durableId="543444468">
    <w:abstractNumId w:val="81"/>
  </w:num>
  <w:num w:numId="143" w16cid:durableId="1842814844">
    <w:abstractNumId w:val="115"/>
  </w:num>
  <w:num w:numId="144" w16cid:durableId="1720780461">
    <w:abstractNumId w:val="102"/>
  </w:num>
  <w:num w:numId="145" w16cid:durableId="89468718">
    <w:abstractNumId w:val="55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autoHyphenation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DA7"/>
    <w:rsid w:val="00000B56"/>
    <w:rsid w:val="000019D0"/>
    <w:rsid w:val="000026FB"/>
    <w:rsid w:val="000100B7"/>
    <w:rsid w:val="00010504"/>
    <w:rsid w:val="00016310"/>
    <w:rsid w:val="00021344"/>
    <w:rsid w:val="00027625"/>
    <w:rsid w:val="000313DD"/>
    <w:rsid w:val="00031853"/>
    <w:rsid w:val="000365E0"/>
    <w:rsid w:val="0004400B"/>
    <w:rsid w:val="00046580"/>
    <w:rsid w:val="000536B1"/>
    <w:rsid w:val="00055487"/>
    <w:rsid w:val="00060901"/>
    <w:rsid w:val="00064B6E"/>
    <w:rsid w:val="0007031A"/>
    <w:rsid w:val="00081965"/>
    <w:rsid w:val="00081D3E"/>
    <w:rsid w:val="0009699D"/>
    <w:rsid w:val="00096EBA"/>
    <w:rsid w:val="000A7616"/>
    <w:rsid w:val="000C51C8"/>
    <w:rsid w:val="000C5632"/>
    <w:rsid w:val="000C5A6F"/>
    <w:rsid w:val="000C64C9"/>
    <w:rsid w:val="000C7CF5"/>
    <w:rsid w:val="000D2826"/>
    <w:rsid w:val="000D3D43"/>
    <w:rsid w:val="000E5679"/>
    <w:rsid w:val="000E728C"/>
    <w:rsid w:val="001043C0"/>
    <w:rsid w:val="00107F0D"/>
    <w:rsid w:val="001114B8"/>
    <w:rsid w:val="001122C8"/>
    <w:rsid w:val="0011670E"/>
    <w:rsid w:val="00116C65"/>
    <w:rsid w:val="00122F94"/>
    <w:rsid w:val="00125FB3"/>
    <w:rsid w:val="001274DA"/>
    <w:rsid w:val="00135CCD"/>
    <w:rsid w:val="0013618B"/>
    <w:rsid w:val="0013656C"/>
    <w:rsid w:val="00144F20"/>
    <w:rsid w:val="001534CC"/>
    <w:rsid w:val="00154260"/>
    <w:rsid w:val="00155CE2"/>
    <w:rsid w:val="00156900"/>
    <w:rsid w:val="00157188"/>
    <w:rsid w:val="001626B3"/>
    <w:rsid w:val="0016285B"/>
    <w:rsid w:val="0016443F"/>
    <w:rsid w:val="0017183B"/>
    <w:rsid w:val="00174DE1"/>
    <w:rsid w:val="0018278B"/>
    <w:rsid w:val="00182EC7"/>
    <w:rsid w:val="001832D5"/>
    <w:rsid w:val="001864AE"/>
    <w:rsid w:val="001930E1"/>
    <w:rsid w:val="0019724A"/>
    <w:rsid w:val="001A2CDE"/>
    <w:rsid w:val="001A41DA"/>
    <w:rsid w:val="001A6BEF"/>
    <w:rsid w:val="001B42B5"/>
    <w:rsid w:val="001C2118"/>
    <w:rsid w:val="001D4862"/>
    <w:rsid w:val="001D60FB"/>
    <w:rsid w:val="001E33D8"/>
    <w:rsid w:val="001F0923"/>
    <w:rsid w:val="001F126D"/>
    <w:rsid w:val="001F3004"/>
    <w:rsid w:val="001F4482"/>
    <w:rsid w:val="001F528C"/>
    <w:rsid w:val="00202987"/>
    <w:rsid w:val="00202E77"/>
    <w:rsid w:val="002136B8"/>
    <w:rsid w:val="0021463B"/>
    <w:rsid w:val="00215AEB"/>
    <w:rsid w:val="002177D7"/>
    <w:rsid w:val="002202A6"/>
    <w:rsid w:val="00220B5C"/>
    <w:rsid w:val="00222C98"/>
    <w:rsid w:val="00224148"/>
    <w:rsid w:val="0022793E"/>
    <w:rsid w:val="00231EF1"/>
    <w:rsid w:val="0023506F"/>
    <w:rsid w:val="00244611"/>
    <w:rsid w:val="002466A4"/>
    <w:rsid w:val="002537E0"/>
    <w:rsid w:val="00255B20"/>
    <w:rsid w:val="002637A8"/>
    <w:rsid w:val="00263FD9"/>
    <w:rsid w:val="002656C5"/>
    <w:rsid w:val="00275445"/>
    <w:rsid w:val="00277F9C"/>
    <w:rsid w:val="002859A6"/>
    <w:rsid w:val="00285C02"/>
    <w:rsid w:val="00287018"/>
    <w:rsid w:val="00287FC5"/>
    <w:rsid w:val="002946A6"/>
    <w:rsid w:val="00295F89"/>
    <w:rsid w:val="002A687C"/>
    <w:rsid w:val="002A7D78"/>
    <w:rsid w:val="002B2F33"/>
    <w:rsid w:val="002B3ED4"/>
    <w:rsid w:val="002B4A54"/>
    <w:rsid w:val="002B5CB4"/>
    <w:rsid w:val="002B6D83"/>
    <w:rsid w:val="002C3A1B"/>
    <w:rsid w:val="002C74EA"/>
    <w:rsid w:val="002D1CA4"/>
    <w:rsid w:val="002D3045"/>
    <w:rsid w:val="002D3986"/>
    <w:rsid w:val="002D49B7"/>
    <w:rsid w:val="002E08F0"/>
    <w:rsid w:val="002E5EA9"/>
    <w:rsid w:val="002E6686"/>
    <w:rsid w:val="002F1F5F"/>
    <w:rsid w:val="002F24DF"/>
    <w:rsid w:val="00305618"/>
    <w:rsid w:val="00306E54"/>
    <w:rsid w:val="00306F04"/>
    <w:rsid w:val="0031575D"/>
    <w:rsid w:val="00316F46"/>
    <w:rsid w:val="003240B5"/>
    <w:rsid w:val="00325162"/>
    <w:rsid w:val="00331681"/>
    <w:rsid w:val="00333AA5"/>
    <w:rsid w:val="003416FD"/>
    <w:rsid w:val="00342B5D"/>
    <w:rsid w:val="00351A9C"/>
    <w:rsid w:val="003561AA"/>
    <w:rsid w:val="00363AC8"/>
    <w:rsid w:val="00364703"/>
    <w:rsid w:val="00365908"/>
    <w:rsid w:val="00366170"/>
    <w:rsid w:val="0036738D"/>
    <w:rsid w:val="00380761"/>
    <w:rsid w:val="00384362"/>
    <w:rsid w:val="00387B86"/>
    <w:rsid w:val="003973D7"/>
    <w:rsid w:val="003976A9"/>
    <w:rsid w:val="003A3768"/>
    <w:rsid w:val="003A3F2C"/>
    <w:rsid w:val="003A535A"/>
    <w:rsid w:val="003B092C"/>
    <w:rsid w:val="003B2EB1"/>
    <w:rsid w:val="003B3F81"/>
    <w:rsid w:val="003B4F7F"/>
    <w:rsid w:val="003C3C81"/>
    <w:rsid w:val="003C5AEC"/>
    <w:rsid w:val="003E0909"/>
    <w:rsid w:val="003E3275"/>
    <w:rsid w:val="003E6791"/>
    <w:rsid w:val="003F42D5"/>
    <w:rsid w:val="003F4977"/>
    <w:rsid w:val="003F5531"/>
    <w:rsid w:val="00403445"/>
    <w:rsid w:val="00406A07"/>
    <w:rsid w:val="004164CD"/>
    <w:rsid w:val="00417BEA"/>
    <w:rsid w:val="00421358"/>
    <w:rsid w:val="00423ED8"/>
    <w:rsid w:val="004307F3"/>
    <w:rsid w:val="00431B6C"/>
    <w:rsid w:val="00441327"/>
    <w:rsid w:val="0044332B"/>
    <w:rsid w:val="004460FF"/>
    <w:rsid w:val="00446378"/>
    <w:rsid w:val="0044784B"/>
    <w:rsid w:val="0045347B"/>
    <w:rsid w:val="004578E7"/>
    <w:rsid w:val="00460136"/>
    <w:rsid w:val="004707E2"/>
    <w:rsid w:val="00475987"/>
    <w:rsid w:val="004774DC"/>
    <w:rsid w:val="0048308E"/>
    <w:rsid w:val="004857E5"/>
    <w:rsid w:val="004872F3"/>
    <w:rsid w:val="00487F24"/>
    <w:rsid w:val="0049031C"/>
    <w:rsid w:val="004927AF"/>
    <w:rsid w:val="004930DF"/>
    <w:rsid w:val="004A2211"/>
    <w:rsid w:val="004A77E4"/>
    <w:rsid w:val="004B3A58"/>
    <w:rsid w:val="004B5777"/>
    <w:rsid w:val="004C4133"/>
    <w:rsid w:val="004C5464"/>
    <w:rsid w:val="004C6C7C"/>
    <w:rsid w:val="004D02B0"/>
    <w:rsid w:val="004D14D6"/>
    <w:rsid w:val="004E06A4"/>
    <w:rsid w:val="004E2B6A"/>
    <w:rsid w:val="004E4DC2"/>
    <w:rsid w:val="004E4FFC"/>
    <w:rsid w:val="004E7012"/>
    <w:rsid w:val="004F089E"/>
    <w:rsid w:val="00500DA7"/>
    <w:rsid w:val="005020BB"/>
    <w:rsid w:val="00503FA4"/>
    <w:rsid w:val="00505A41"/>
    <w:rsid w:val="00506C96"/>
    <w:rsid w:val="0051173E"/>
    <w:rsid w:val="00511AF2"/>
    <w:rsid w:val="00521509"/>
    <w:rsid w:val="0052687A"/>
    <w:rsid w:val="00526CB4"/>
    <w:rsid w:val="00535871"/>
    <w:rsid w:val="00541DA3"/>
    <w:rsid w:val="00546047"/>
    <w:rsid w:val="005468CA"/>
    <w:rsid w:val="00551B41"/>
    <w:rsid w:val="0055415F"/>
    <w:rsid w:val="00556E0E"/>
    <w:rsid w:val="00560E71"/>
    <w:rsid w:val="00561BC5"/>
    <w:rsid w:val="00561EAE"/>
    <w:rsid w:val="00561F97"/>
    <w:rsid w:val="0056317F"/>
    <w:rsid w:val="00564753"/>
    <w:rsid w:val="005712C2"/>
    <w:rsid w:val="0057178C"/>
    <w:rsid w:val="00574369"/>
    <w:rsid w:val="00584E47"/>
    <w:rsid w:val="005923E5"/>
    <w:rsid w:val="005952C2"/>
    <w:rsid w:val="00596334"/>
    <w:rsid w:val="005A4411"/>
    <w:rsid w:val="005A4CAE"/>
    <w:rsid w:val="005A7EBC"/>
    <w:rsid w:val="005B0224"/>
    <w:rsid w:val="005B079D"/>
    <w:rsid w:val="005B11F8"/>
    <w:rsid w:val="005B1A91"/>
    <w:rsid w:val="005B78ED"/>
    <w:rsid w:val="005C037F"/>
    <w:rsid w:val="005C7499"/>
    <w:rsid w:val="005D0462"/>
    <w:rsid w:val="005D04F9"/>
    <w:rsid w:val="005D05A4"/>
    <w:rsid w:val="005D199B"/>
    <w:rsid w:val="005E11A2"/>
    <w:rsid w:val="005E1EF4"/>
    <w:rsid w:val="005E2502"/>
    <w:rsid w:val="005E37D8"/>
    <w:rsid w:val="005F68BE"/>
    <w:rsid w:val="00615C16"/>
    <w:rsid w:val="00616012"/>
    <w:rsid w:val="0061758B"/>
    <w:rsid w:val="006216C7"/>
    <w:rsid w:val="00621A9E"/>
    <w:rsid w:val="00623815"/>
    <w:rsid w:val="00626DDD"/>
    <w:rsid w:val="006315AB"/>
    <w:rsid w:val="006378F3"/>
    <w:rsid w:val="0065120F"/>
    <w:rsid w:val="00657CB8"/>
    <w:rsid w:val="00667484"/>
    <w:rsid w:val="00671BD3"/>
    <w:rsid w:val="006776E9"/>
    <w:rsid w:val="006779C9"/>
    <w:rsid w:val="006819A7"/>
    <w:rsid w:val="006861A4"/>
    <w:rsid w:val="00686B19"/>
    <w:rsid w:val="006940A4"/>
    <w:rsid w:val="00694CDE"/>
    <w:rsid w:val="006A7ECA"/>
    <w:rsid w:val="006B674B"/>
    <w:rsid w:val="006C204F"/>
    <w:rsid w:val="006C35E8"/>
    <w:rsid w:val="006C61A0"/>
    <w:rsid w:val="006D1C09"/>
    <w:rsid w:val="006D36F4"/>
    <w:rsid w:val="006D4870"/>
    <w:rsid w:val="006E6E14"/>
    <w:rsid w:val="006E76F6"/>
    <w:rsid w:val="006F04BC"/>
    <w:rsid w:val="006F4133"/>
    <w:rsid w:val="006F6922"/>
    <w:rsid w:val="007007FE"/>
    <w:rsid w:val="00701C83"/>
    <w:rsid w:val="0071347E"/>
    <w:rsid w:val="00714160"/>
    <w:rsid w:val="00715472"/>
    <w:rsid w:val="007215FC"/>
    <w:rsid w:val="007234B5"/>
    <w:rsid w:val="007248CE"/>
    <w:rsid w:val="00731D5A"/>
    <w:rsid w:val="007362F0"/>
    <w:rsid w:val="00740EFC"/>
    <w:rsid w:val="00743C46"/>
    <w:rsid w:val="00753C0A"/>
    <w:rsid w:val="00771B4D"/>
    <w:rsid w:val="00774653"/>
    <w:rsid w:val="007748B1"/>
    <w:rsid w:val="00776129"/>
    <w:rsid w:val="00777982"/>
    <w:rsid w:val="007865D7"/>
    <w:rsid w:val="007930F6"/>
    <w:rsid w:val="007931E4"/>
    <w:rsid w:val="007A0A74"/>
    <w:rsid w:val="007A1881"/>
    <w:rsid w:val="007A6587"/>
    <w:rsid w:val="007B15A7"/>
    <w:rsid w:val="007B3C45"/>
    <w:rsid w:val="007B5427"/>
    <w:rsid w:val="007B55FC"/>
    <w:rsid w:val="007C2C93"/>
    <w:rsid w:val="007C6C54"/>
    <w:rsid w:val="007D2155"/>
    <w:rsid w:val="007D651C"/>
    <w:rsid w:val="007E6158"/>
    <w:rsid w:val="00804004"/>
    <w:rsid w:val="00805482"/>
    <w:rsid w:val="008057F1"/>
    <w:rsid w:val="008108C3"/>
    <w:rsid w:val="00813213"/>
    <w:rsid w:val="00813F7C"/>
    <w:rsid w:val="00821564"/>
    <w:rsid w:val="008248E7"/>
    <w:rsid w:val="00831005"/>
    <w:rsid w:val="00835250"/>
    <w:rsid w:val="00836E51"/>
    <w:rsid w:val="008429C0"/>
    <w:rsid w:val="00842B6A"/>
    <w:rsid w:val="00854074"/>
    <w:rsid w:val="00854214"/>
    <w:rsid w:val="008568CA"/>
    <w:rsid w:val="00870ABC"/>
    <w:rsid w:val="00873869"/>
    <w:rsid w:val="008813BB"/>
    <w:rsid w:val="00882118"/>
    <w:rsid w:val="00882513"/>
    <w:rsid w:val="00883D51"/>
    <w:rsid w:val="00884771"/>
    <w:rsid w:val="00895520"/>
    <w:rsid w:val="00896287"/>
    <w:rsid w:val="008A28A6"/>
    <w:rsid w:val="008A6E47"/>
    <w:rsid w:val="008B04B7"/>
    <w:rsid w:val="008B3DE3"/>
    <w:rsid w:val="008B6C11"/>
    <w:rsid w:val="008C1136"/>
    <w:rsid w:val="008C2223"/>
    <w:rsid w:val="008C69E3"/>
    <w:rsid w:val="008D6D65"/>
    <w:rsid w:val="008D70EC"/>
    <w:rsid w:val="008F2E11"/>
    <w:rsid w:val="008F316C"/>
    <w:rsid w:val="008F4D0B"/>
    <w:rsid w:val="009004B9"/>
    <w:rsid w:val="00905018"/>
    <w:rsid w:val="00905551"/>
    <w:rsid w:val="009064E7"/>
    <w:rsid w:val="00910BB8"/>
    <w:rsid w:val="00910E78"/>
    <w:rsid w:val="00911BEB"/>
    <w:rsid w:val="00913AB5"/>
    <w:rsid w:val="00916BAA"/>
    <w:rsid w:val="00924806"/>
    <w:rsid w:val="009273C7"/>
    <w:rsid w:val="00927F11"/>
    <w:rsid w:val="00930EA9"/>
    <w:rsid w:val="00933BFB"/>
    <w:rsid w:val="00937199"/>
    <w:rsid w:val="00941818"/>
    <w:rsid w:val="00945D8A"/>
    <w:rsid w:val="00951ED4"/>
    <w:rsid w:val="0095739B"/>
    <w:rsid w:val="0096368F"/>
    <w:rsid w:val="00963ACC"/>
    <w:rsid w:val="009714C1"/>
    <w:rsid w:val="009737B9"/>
    <w:rsid w:val="00992461"/>
    <w:rsid w:val="00992690"/>
    <w:rsid w:val="009945D7"/>
    <w:rsid w:val="00997E66"/>
    <w:rsid w:val="009B0593"/>
    <w:rsid w:val="009B108A"/>
    <w:rsid w:val="009C17D5"/>
    <w:rsid w:val="009C3D4F"/>
    <w:rsid w:val="009D6A78"/>
    <w:rsid w:val="009D7128"/>
    <w:rsid w:val="009E6E59"/>
    <w:rsid w:val="009E7117"/>
    <w:rsid w:val="009E72F4"/>
    <w:rsid w:val="00A02D61"/>
    <w:rsid w:val="00A04921"/>
    <w:rsid w:val="00A05C66"/>
    <w:rsid w:val="00A05F72"/>
    <w:rsid w:val="00A11EA5"/>
    <w:rsid w:val="00A217BF"/>
    <w:rsid w:val="00A30202"/>
    <w:rsid w:val="00A3375B"/>
    <w:rsid w:val="00A376FF"/>
    <w:rsid w:val="00A42F76"/>
    <w:rsid w:val="00A53B48"/>
    <w:rsid w:val="00A5660A"/>
    <w:rsid w:val="00A606C9"/>
    <w:rsid w:val="00A61DC5"/>
    <w:rsid w:val="00A6698F"/>
    <w:rsid w:val="00A67778"/>
    <w:rsid w:val="00A6783C"/>
    <w:rsid w:val="00A71334"/>
    <w:rsid w:val="00A80119"/>
    <w:rsid w:val="00A80CD9"/>
    <w:rsid w:val="00A82C85"/>
    <w:rsid w:val="00A9457B"/>
    <w:rsid w:val="00AA5A0A"/>
    <w:rsid w:val="00AB1B8F"/>
    <w:rsid w:val="00AB2E0E"/>
    <w:rsid w:val="00AB7B85"/>
    <w:rsid w:val="00AC0E47"/>
    <w:rsid w:val="00AC1ED3"/>
    <w:rsid w:val="00AC4DE0"/>
    <w:rsid w:val="00AC69BF"/>
    <w:rsid w:val="00AD0D9D"/>
    <w:rsid w:val="00AD5B00"/>
    <w:rsid w:val="00AD7A56"/>
    <w:rsid w:val="00AE1430"/>
    <w:rsid w:val="00AE5226"/>
    <w:rsid w:val="00AF0AF2"/>
    <w:rsid w:val="00AF4763"/>
    <w:rsid w:val="00AF4D85"/>
    <w:rsid w:val="00AF5C8F"/>
    <w:rsid w:val="00B13212"/>
    <w:rsid w:val="00B15895"/>
    <w:rsid w:val="00B15B04"/>
    <w:rsid w:val="00B20745"/>
    <w:rsid w:val="00B23111"/>
    <w:rsid w:val="00B25277"/>
    <w:rsid w:val="00B25399"/>
    <w:rsid w:val="00B2634C"/>
    <w:rsid w:val="00B34793"/>
    <w:rsid w:val="00B44BE7"/>
    <w:rsid w:val="00B65A56"/>
    <w:rsid w:val="00B67CFC"/>
    <w:rsid w:val="00B67D2B"/>
    <w:rsid w:val="00B744B9"/>
    <w:rsid w:val="00B74B61"/>
    <w:rsid w:val="00B83E82"/>
    <w:rsid w:val="00B864D5"/>
    <w:rsid w:val="00B92FBB"/>
    <w:rsid w:val="00B937ED"/>
    <w:rsid w:val="00B940E6"/>
    <w:rsid w:val="00B96E87"/>
    <w:rsid w:val="00B97026"/>
    <w:rsid w:val="00BA418A"/>
    <w:rsid w:val="00BA4ED4"/>
    <w:rsid w:val="00BA657E"/>
    <w:rsid w:val="00BA7C59"/>
    <w:rsid w:val="00BB4B5F"/>
    <w:rsid w:val="00BB4F5A"/>
    <w:rsid w:val="00BC0DBC"/>
    <w:rsid w:val="00BC4073"/>
    <w:rsid w:val="00BC40C2"/>
    <w:rsid w:val="00BC4952"/>
    <w:rsid w:val="00BC536B"/>
    <w:rsid w:val="00BD0BFB"/>
    <w:rsid w:val="00BD14DE"/>
    <w:rsid w:val="00BD46A6"/>
    <w:rsid w:val="00BD7C35"/>
    <w:rsid w:val="00BE0C52"/>
    <w:rsid w:val="00BE1237"/>
    <w:rsid w:val="00BE5AC0"/>
    <w:rsid w:val="00BF1D67"/>
    <w:rsid w:val="00BF6992"/>
    <w:rsid w:val="00C0065E"/>
    <w:rsid w:val="00C105D2"/>
    <w:rsid w:val="00C12575"/>
    <w:rsid w:val="00C12BEE"/>
    <w:rsid w:val="00C12D6B"/>
    <w:rsid w:val="00C14CDE"/>
    <w:rsid w:val="00C15FFB"/>
    <w:rsid w:val="00C20BE6"/>
    <w:rsid w:val="00C2166E"/>
    <w:rsid w:val="00C22BCB"/>
    <w:rsid w:val="00C24C7B"/>
    <w:rsid w:val="00C2566C"/>
    <w:rsid w:val="00C30B96"/>
    <w:rsid w:val="00C33445"/>
    <w:rsid w:val="00C37CEE"/>
    <w:rsid w:val="00C37E7F"/>
    <w:rsid w:val="00C41990"/>
    <w:rsid w:val="00C434D8"/>
    <w:rsid w:val="00C463DF"/>
    <w:rsid w:val="00C46FBE"/>
    <w:rsid w:val="00C55146"/>
    <w:rsid w:val="00C55E59"/>
    <w:rsid w:val="00C60191"/>
    <w:rsid w:val="00C603A2"/>
    <w:rsid w:val="00C61BBB"/>
    <w:rsid w:val="00C6761F"/>
    <w:rsid w:val="00C76022"/>
    <w:rsid w:val="00C772EE"/>
    <w:rsid w:val="00C81A1D"/>
    <w:rsid w:val="00C81C90"/>
    <w:rsid w:val="00C9096A"/>
    <w:rsid w:val="00C9212B"/>
    <w:rsid w:val="00C925AD"/>
    <w:rsid w:val="00C93CA5"/>
    <w:rsid w:val="00CA09CA"/>
    <w:rsid w:val="00CA4B15"/>
    <w:rsid w:val="00CB049B"/>
    <w:rsid w:val="00CB1FE6"/>
    <w:rsid w:val="00CB2054"/>
    <w:rsid w:val="00CB7CF9"/>
    <w:rsid w:val="00CC0BD1"/>
    <w:rsid w:val="00CC3C1B"/>
    <w:rsid w:val="00CE6FE1"/>
    <w:rsid w:val="00CF0CF0"/>
    <w:rsid w:val="00CF2BDA"/>
    <w:rsid w:val="00D05EE3"/>
    <w:rsid w:val="00D13334"/>
    <w:rsid w:val="00D161ED"/>
    <w:rsid w:val="00D17509"/>
    <w:rsid w:val="00D25F9E"/>
    <w:rsid w:val="00D3393F"/>
    <w:rsid w:val="00D34754"/>
    <w:rsid w:val="00D408EC"/>
    <w:rsid w:val="00D43E93"/>
    <w:rsid w:val="00D51A82"/>
    <w:rsid w:val="00D554C8"/>
    <w:rsid w:val="00D67C66"/>
    <w:rsid w:val="00D81F35"/>
    <w:rsid w:val="00D844C5"/>
    <w:rsid w:val="00D85629"/>
    <w:rsid w:val="00D87C67"/>
    <w:rsid w:val="00D926B6"/>
    <w:rsid w:val="00D92FBF"/>
    <w:rsid w:val="00DA37E9"/>
    <w:rsid w:val="00DA381B"/>
    <w:rsid w:val="00DC1D3C"/>
    <w:rsid w:val="00DC34DE"/>
    <w:rsid w:val="00DC4BAA"/>
    <w:rsid w:val="00DC5372"/>
    <w:rsid w:val="00DD4659"/>
    <w:rsid w:val="00DD5A7C"/>
    <w:rsid w:val="00DD6C5A"/>
    <w:rsid w:val="00DE530A"/>
    <w:rsid w:val="00DF6BB6"/>
    <w:rsid w:val="00E06FC9"/>
    <w:rsid w:val="00E1117C"/>
    <w:rsid w:val="00E13479"/>
    <w:rsid w:val="00E1421E"/>
    <w:rsid w:val="00E162A4"/>
    <w:rsid w:val="00E1702F"/>
    <w:rsid w:val="00E240B2"/>
    <w:rsid w:val="00E244A2"/>
    <w:rsid w:val="00E2695D"/>
    <w:rsid w:val="00E26CEA"/>
    <w:rsid w:val="00E26EBC"/>
    <w:rsid w:val="00E279CE"/>
    <w:rsid w:val="00E31CBE"/>
    <w:rsid w:val="00E37F60"/>
    <w:rsid w:val="00E40A43"/>
    <w:rsid w:val="00E431A5"/>
    <w:rsid w:val="00E5315C"/>
    <w:rsid w:val="00E53ECB"/>
    <w:rsid w:val="00E57416"/>
    <w:rsid w:val="00E61B0A"/>
    <w:rsid w:val="00E72F9B"/>
    <w:rsid w:val="00E81B65"/>
    <w:rsid w:val="00E8338A"/>
    <w:rsid w:val="00E85103"/>
    <w:rsid w:val="00E92EEE"/>
    <w:rsid w:val="00E937D2"/>
    <w:rsid w:val="00EA0F6E"/>
    <w:rsid w:val="00EA3751"/>
    <w:rsid w:val="00EB289F"/>
    <w:rsid w:val="00EB7AF6"/>
    <w:rsid w:val="00EC3177"/>
    <w:rsid w:val="00EC5453"/>
    <w:rsid w:val="00ED2C7A"/>
    <w:rsid w:val="00ED3A6A"/>
    <w:rsid w:val="00ED3E0C"/>
    <w:rsid w:val="00ED5D3F"/>
    <w:rsid w:val="00EE1AFA"/>
    <w:rsid w:val="00EE79C9"/>
    <w:rsid w:val="00EF22A8"/>
    <w:rsid w:val="00EF5518"/>
    <w:rsid w:val="00EF7F37"/>
    <w:rsid w:val="00F0398C"/>
    <w:rsid w:val="00F05CC8"/>
    <w:rsid w:val="00F1416F"/>
    <w:rsid w:val="00F203FC"/>
    <w:rsid w:val="00F2773C"/>
    <w:rsid w:val="00F27E68"/>
    <w:rsid w:val="00F30A04"/>
    <w:rsid w:val="00F33283"/>
    <w:rsid w:val="00F3403F"/>
    <w:rsid w:val="00F354F1"/>
    <w:rsid w:val="00F35805"/>
    <w:rsid w:val="00F35CCB"/>
    <w:rsid w:val="00F45476"/>
    <w:rsid w:val="00F5213A"/>
    <w:rsid w:val="00F62122"/>
    <w:rsid w:val="00F63666"/>
    <w:rsid w:val="00F76791"/>
    <w:rsid w:val="00F76974"/>
    <w:rsid w:val="00F867A3"/>
    <w:rsid w:val="00F90783"/>
    <w:rsid w:val="00F90AFF"/>
    <w:rsid w:val="00F91128"/>
    <w:rsid w:val="00F924D2"/>
    <w:rsid w:val="00F9284F"/>
    <w:rsid w:val="00F95ADE"/>
    <w:rsid w:val="00F95B04"/>
    <w:rsid w:val="00FA02AE"/>
    <w:rsid w:val="00FA1841"/>
    <w:rsid w:val="00FA54BC"/>
    <w:rsid w:val="00FC1DC0"/>
    <w:rsid w:val="00FC49FC"/>
    <w:rsid w:val="00FC667E"/>
    <w:rsid w:val="00FD5393"/>
    <w:rsid w:val="00FE5F7B"/>
    <w:rsid w:val="00FF0D9F"/>
    <w:rsid w:val="00FF4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07C208"/>
  <w15:docId w15:val="{32F23102-DC2F-4DFE-9ABB-246FA61FF6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5E2502"/>
  </w:style>
  <w:style w:type="paragraph" w:styleId="Nagwek1">
    <w:name w:val="heading 1"/>
    <w:basedOn w:val="Normalny"/>
    <w:next w:val="Normalny"/>
    <w:link w:val="Nagwek1Znak"/>
    <w:uiPriority w:val="9"/>
    <w:qFormat/>
    <w:rsid w:val="00D554C8"/>
    <w:pPr>
      <w:keepNext/>
      <w:spacing w:after="0" w:line="240" w:lineRule="auto"/>
      <w:ind w:left="44"/>
      <w:jc w:val="center"/>
      <w:outlineLvl w:val="0"/>
    </w:pPr>
    <w:rPr>
      <w:rFonts w:ascii="Century Gothic" w:eastAsia="Times New Roman" w:hAnsi="Century Gothic" w:cs="Times New Roman"/>
      <w:b/>
      <w:color w:val="C00000"/>
      <w:sz w:val="16"/>
      <w:szCs w:val="1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67C66"/>
    <w:pPr>
      <w:keepNext/>
      <w:autoSpaceDE w:val="0"/>
      <w:spacing w:after="0" w:line="240" w:lineRule="auto"/>
      <w:jc w:val="right"/>
      <w:outlineLvl w:val="1"/>
    </w:pPr>
    <w:rPr>
      <w:rFonts w:ascii="Century Gothic" w:hAnsi="Century Gothic"/>
      <w:color w:val="000000"/>
      <w:sz w:val="17"/>
      <w:szCs w:val="17"/>
      <w:u w:val="single"/>
      <w:lang w:eastAsia="zh-C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4181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A441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3403F"/>
    <w:pPr>
      <w:keepNext/>
      <w:spacing w:line="240" w:lineRule="auto"/>
      <w:jc w:val="center"/>
      <w:outlineLvl w:val="4"/>
    </w:pPr>
    <w:rPr>
      <w:rFonts w:ascii="Century Gothic" w:hAnsi="Century Gothic"/>
      <w:b/>
      <w:color w:val="000000"/>
      <w:sz w:val="14"/>
      <w:szCs w:val="1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4181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4181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7865D7"/>
    <w:pPr>
      <w:keepNext/>
      <w:spacing w:after="120"/>
      <w:ind w:left="284"/>
      <w:jc w:val="both"/>
      <w:outlineLvl w:val="7"/>
    </w:pPr>
    <w:rPr>
      <w:rFonts w:ascii="Century Gothic" w:hAnsi="Century Gothic"/>
      <w:b/>
      <w:bCs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731D5A"/>
    <w:pPr>
      <w:keepNext/>
      <w:spacing w:after="120"/>
      <w:ind w:left="1418" w:hanging="1134"/>
      <w:outlineLvl w:val="8"/>
    </w:pPr>
    <w:rPr>
      <w:rFonts w:ascii="Century Gothic" w:hAnsi="Century Gothic"/>
      <w:b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500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500DA7"/>
  </w:style>
  <w:style w:type="paragraph" w:styleId="Stopka">
    <w:name w:val="footer"/>
    <w:basedOn w:val="Normalny"/>
    <w:link w:val="StopkaZnak"/>
    <w:uiPriority w:val="99"/>
    <w:unhideWhenUsed/>
    <w:rsid w:val="00500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00DA7"/>
  </w:style>
  <w:style w:type="paragraph" w:styleId="NormalnyWeb">
    <w:name w:val="Normal (Web)"/>
    <w:basedOn w:val="Normalny"/>
    <w:link w:val="NormalnyWebZnak"/>
    <w:uiPriority w:val="99"/>
    <w:semiHidden/>
    <w:unhideWhenUsed/>
    <w:rsid w:val="00930E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kstcigy">
    <w:name w:val="Tekst ciągły"/>
    <w:basedOn w:val="NormalnyWeb"/>
    <w:rsid w:val="00521509"/>
    <w:pPr>
      <w:shd w:val="clear" w:color="auto" w:fill="FFFFFF"/>
      <w:spacing w:before="0" w:beforeAutospacing="0" w:after="225" w:afterAutospacing="0" w:line="276" w:lineRule="auto"/>
      <w:jc w:val="both"/>
    </w:pPr>
    <w:rPr>
      <w:rFonts w:ascii="Century Gothic" w:hAnsi="Century Gothic" w:cs="Open Sans"/>
      <w:color w:val="000000"/>
      <w:sz w:val="22"/>
      <w:szCs w:val="22"/>
    </w:rPr>
  </w:style>
  <w:style w:type="paragraph" w:customStyle="1" w:styleId="Adresat">
    <w:name w:val="Adresat"/>
    <w:basedOn w:val="NormalnyWeb"/>
    <w:link w:val="AdresatZnak"/>
    <w:qFormat/>
    <w:rsid w:val="00521509"/>
    <w:pPr>
      <w:shd w:val="clear" w:color="auto" w:fill="FFFFFF"/>
      <w:spacing w:after="225" w:line="276" w:lineRule="auto"/>
      <w:jc w:val="right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Sprawa">
    <w:name w:val="Sprawa"/>
    <w:basedOn w:val="NormalnyWeb"/>
    <w:uiPriority w:val="99"/>
    <w:rsid w:val="00521509"/>
    <w:pPr>
      <w:shd w:val="clear" w:color="auto" w:fill="FFFFFF"/>
      <w:spacing w:before="0" w:beforeAutospacing="0" w:after="225" w:afterAutospacing="0"/>
      <w:jc w:val="both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Miejscowoscdata">
    <w:name w:val="Miejscowosc data"/>
    <w:basedOn w:val="NormalnyWeb"/>
    <w:uiPriority w:val="99"/>
    <w:qFormat/>
    <w:rsid w:val="00521509"/>
    <w:pPr>
      <w:shd w:val="clear" w:color="auto" w:fill="FFFFFF"/>
      <w:spacing w:before="0" w:beforeAutospacing="0" w:after="225" w:afterAutospacing="0"/>
      <w:jc w:val="right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Adresat0">
    <w:name w:val="Adresat_"/>
    <w:basedOn w:val="Adresat"/>
    <w:rsid w:val="00521509"/>
    <w:rPr>
      <w:b/>
    </w:rPr>
  </w:style>
  <w:style w:type="paragraph" w:customStyle="1" w:styleId="Adres">
    <w:name w:val="Adres"/>
    <w:basedOn w:val="Adresat0"/>
    <w:rsid w:val="00521509"/>
    <w:rPr>
      <w:b w:val="0"/>
    </w:rPr>
  </w:style>
  <w:style w:type="character" w:customStyle="1" w:styleId="NormalnyWebZnak">
    <w:name w:val="Normalny (Web) Znak"/>
    <w:basedOn w:val="Domylnaczcionkaakapitu"/>
    <w:link w:val="NormalnyWeb"/>
    <w:uiPriority w:val="99"/>
    <w:semiHidden/>
    <w:rsid w:val="00521509"/>
    <w:rPr>
      <w:rFonts w:ascii="Times New Roman" w:eastAsia="Times New Roman" w:hAnsi="Times New Roman" w:cs="Times New Roman"/>
      <w:sz w:val="24"/>
      <w:szCs w:val="24"/>
    </w:rPr>
  </w:style>
  <w:style w:type="character" w:customStyle="1" w:styleId="AdresatZnak">
    <w:name w:val="Adresat Znak"/>
    <w:basedOn w:val="NormalnyWebZnak"/>
    <w:link w:val="Adresat"/>
    <w:rsid w:val="00521509"/>
    <w:rPr>
      <w:rFonts w:ascii="Century Gothic" w:eastAsia="Times New Roman" w:hAnsi="Century Gothic" w:cs="Open Sans"/>
      <w:color w:val="000000"/>
      <w:sz w:val="20"/>
      <w:szCs w:val="20"/>
      <w:shd w:val="clear" w:color="auto" w:fill="FFFFF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A37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A3768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rsid w:val="00D554C8"/>
    <w:rPr>
      <w:rFonts w:ascii="Century Gothic" w:eastAsia="Times New Roman" w:hAnsi="Century Gothic" w:cs="Times New Roman"/>
      <w:b/>
      <w:color w:val="C00000"/>
      <w:sz w:val="16"/>
      <w:szCs w:val="16"/>
    </w:rPr>
  </w:style>
  <w:style w:type="paragraph" w:styleId="Akapitzlist">
    <w:name w:val="List Paragraph"/>
    <w:aliases w:val="Akapit z listą BS,Akapit z listą1,List Paragraph,CW_Lista,List Paragraph in table,Średnia siatka 1 — akcent 21,sw tekst,2 heading,A_wyliczenie,K-P_odwolanie,maz_wyliczenie,opis dzialania,lp1,List Paragraph2"/>
    <w:basedOn w:val="Normalny"/>
    <w:link w:val="AkapitzlistZnak"/>
    <w:uiPriority w:val="34"/>
    <w:qFormat/>
    <w:rsid w:val="00D554C8"/>
    <w:pPr>
      <w:spacing w:after="160" w:line="256" w:lineRule="auto"/>
      <w:ind w:left="720"/>
      <w:contextualSpacing/>
    </w:pPr>
    <w:rPr>
      <w:rFonts w:ascii="Calibri" w:eastAsia="Calibri" w:hAnsi="Calibri" w:cs="Calibri"/>
      <w:color w:val="000000"/>
      <w:lang w:val="en-US" w:eastAsia="en-US"/>
    </w:rPr>
  </w:style>
  <w:style w:type="paragraph" w:styleId="Tekstpodstawowy">
    <w:name w:val="Body Text"/>
    <w:basedOn w:val="Normalny"/>
    <w:link w:val="TekstpodstawowyZnak"/>
    <w:unhideWhenUsed/>
    <w:rsid w:val="00D554C8"/>
    <w:pPr>
      <w:spacing w:after="0" w:line="240" w:lineRule="auto"/>
    </w:pPr>
    <w:rPr>
      <w:rFonts w:ascii="Times New Roman" w:eastAsia="Times New Roman" w:hAnsi="Times New Roman" w:cs="Times New Roman"/>
      <w:b/>
      <w:i/>
      <w:sz w:val="20"/>
      <w:szCs w:val="20"/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rsid w:val="00D554C8"/>
    <w:rPr>
      <w:rFonts w:ascii="Times New Roman" w:eastAsia="Times New Roman" w:hAnsi="Times New Roman" w:cs="Times New Roman"/>
      <w:b/>
      <w:i/>
      <w:sz w:val="20"/>
      <w:szCs w:val="20"/>
      <w:lang w:val="x-none" w:eastAsia="x-none"/>
    </w:rPr>
  </w:style>
  <w:style w:type="paragraph" w:styleId="Tekstpodstawowywcity">
    <w:name w:val="Body Text Indent"/>
    <w:basedOn w:val="Normalny"/>
    <w:link w:val="TekstpodstawowywcityZnak"/>
    <w:unhideWhenUsed/>
    <w:rsid w:val="00D554C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D554C8"/>
    <w:rPr>
      <w:rFonts w:ascii="Times New Roman" w:eastAsia="Times New Roman" w:hAnsi="Times New Roman" w:cs="Times New Roman"/>
      <w:sz w:val="20"/>
      <w:szCs w:val="20"/>
    </w:rPr>
  </w:style>
  <w:style w:type="paragraph" w:styleId="Zwykytekst">
    <w:name w:val="Plain Text"/>
    <w:basedOn w:val="Normalny"/>
    <w:link w:val="ZwykytekstZnak"/>
    <w:unhideWhenUsed/>
    <w:qFormat/>
    <w:rsid w:val="00D554C8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ZwykytekstZnak">
    <w:name w:val="Zwykły tekst Znak"/>
    <w:basedOn w:val="Domylnaczcionkaakapitu"/>
    <w:link w:val="Zwykytekst"/>
    <w:rsid w:val="00D554C8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styleId="Hipercze">
    <w:name w:val="Hyperlink"/>
    <w:rsid w:val="00D554C8"/>
    <w:rPr>
      <w:color w:val="0000FF"/>
      <w:u w:val="single"/>
    </w:rPr>
  </w:style>
  <w:style w:type="paragraph" w:customStyle="1" w:styleId="Akapitzlist2">
    <w:name w:val="Akapit z listą2"/>
    <w:basedOn w:val="Normalny"/>
    <w:rsid w:val="00D554C8"/>
    <w:pPr>
      <w:ind w:left="720"/>
      <w:contextualSpacing/>
    </w:pPr>
    <w:rPr>
      <w:rFonts w:ascii="Calibri" w:eastAsia="Times New Roman" w:hAnsi="Calibri" w:cs="Calibri"/>
      <w:lang w:eastAsia="zh-CN"/>
    </w:rPr>
  </w:style>
  <w:style w:type="character" w:customStyle="1" w:styleId="AkapitzlistZnak">
    <w:name w:val="Akapit z listą Znak"/>
    <w:aliases w:val="Akapit z listą BS Znak,Akapit z listą1 Znak,List Paragraph Znak,CW_Lista Znak,List Paragraph in table Znak,Średnia siatka 1 — akcent 21 Znak,sw tekst Znak,2 heading Znak,A_wyliczenie Znak,K-P_odwolanie Znak,maz_wyliczenie Znak"/>
    <w:link w:val="Akapitzlist"/>
    <w:uiPriority w:val="34"/>
    <w:qFormat/>
    <w:rsid w:val="00D554C8"/>
    <w:rPr>
      <w:rFonts w:ascii="Calibri" w:eastAsia="Calibri" w:hAnsi="Calibri" w:cs="Calibri"/>
      <w:color w:val="000000"/>
      <w:lang w:val="en-US" w:eastAsia="en-US"/>
    </w:rPr>
  </w:style>
  <w:style w:type="paragraph" w:customStyle="1" w:styleId="Standard">
    <w:name w:val="Standard"/>
    <w:rsid w:val="00D554C8"/>
    <w:pPr>
      <w:suppressAutoHyphens/>
      <w:autoSpaceDN w:val="0"/>
      <w:spacing w:after="0" w:line="240" w:lineRule="auto"/>
      <w:textAlignment w:val="baseline"/>
    </w:pPr>
    <w:rPr>
      <w:rFonts w:ascii="Tahoma" w:eastAsia="Times New Roman" w:hAnsi="Tahoma" w:cs="Times New Roman"/>
      <w:kern w:val="3"/>
      <w:sz w:val="20"/>
      <w:szCs w:val="20"/>
    </w:rPr>
  </w:style>
  <w:style w:type="paragraph" w:styleId="Tekstblokowy">
    <w:name w:val="Block Text"/>
    <w:basedOn w:val="Normalny"/>
    <w:uiPriority w:val="99"/>
    <w:unhideWhenUsed/>
    <w:rsid w:val="00D554C8"/>
    <w:pPr>
      <w:tabs>
        <w:tab w:val="left" w:pos="993"/>
      </w:tabs>
      <w:autoSpaceDE w:val="0"/>
      <w:spacing w:after="360" w:line="240" w:lineRule="auto"/>
      <w:ind w:left="482" w:right="142"/>
      <w:jc w:val="both"/>
    </w:pPr>
    <w:rPr>
      <w:rFonts w:ascii="Century Gothic" w:eastAsia="Times New Roman" w:hAnsi="Century Gothic" w:cs="Gill Sans MT"/>
      <w:color w:val="000000"/>
      <w:sz w:val="18"/>
      <w:szCs w:val="18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4181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4181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4181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ytu">
    <w:name w:val="Title"/>
    <w:basedOn w:val="Normalny"/>
    <w:link w:val="TytuZnak"/>
    <w:uiPriority w:val="99"/>
    <w:qFormat/>
    <w:rsid w:val="00941818"/>
    <w:pPr>
      <w:spacing w:after="0" w:line="240" w:lineRule="auto"/>
      <w:jc w:val="center"/>
    </w:pPr>
    <w:rPr>
      <w:rFonts w:ascii="Palatino" w:eastAsia="Times New Roman" w:hAnsi="Palatino" w:cs="Times New Roman"/>
      <w:sz w:val="28"/>
      <w:szCs w:val="20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99"/>
    <w:rsid w:val="00941818"/>
    <w:rPr>
      <w:rFonts w:ascii="Palatino" w:eastAsia="Times New Roman" w:hAnsi="Palatino" w:cs="Times New Roman"/>
      <w:sz w:val="28"/>
      <w:szCs w:val="20"/>
      <w:lang w:val="x-none" w:eastAsia="x-none"/>
    </w:rPr>
  </w:style>
  <w:style w:type="paragraph" w:customStyle="1" w:styleId="Standardowy1">
    <w:name w:val="Standardowy1"/>
    <w:rsid w:val="00941818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tyt">
    <w:name w:val="tyt"/>
    <w:basedOn w:val="Normalny"/>
    <w:uiPriority w:val="99"/>
    <w:rsid w:val="00941818"/>
    <w:pPr>
      <w:keepNext/>
      <w:spacing w:before="60" w:after="6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Akapitzlist3">
    <w:name w:val="Akapit z listą3"/>
    <w:basedOn w:val="Normalny"/>
    <w:rsid w:val="004D02B0"/>
    <w:pPr>
      <w:ind w:left="720"/>
      <w:contextualSpacing/>
    </w:pPr>
    <w:rPr>
      <w:rFonts w:ascii="Calibri" w:eastAsia="Times New Roman" w:hAnsi="Calibri" w:cs="Calibri"/>
      <w:lang w:eastAsia="zh-CN"/>
    </w:rPr>
  </w:style>
  <w:style w:type="paragraph" w:customStyle="1" w:styleId="pkt">
    <w:name w:val="pkt"/>
    <w:basedOn w:val="Normalny"/>
    <w:link w:val="pktZnak"/>
    <w:rsid w:val="0049031C"/>
    <w:pPr>
      <w:spacing w:before="60" w:after="60" w:line="259" w:lineRule="auto"/>
      <w:ind w:left="851" w:hanging="295"/>
      <w:jc w:val="both"/>
    </w:pPr>
    <w:rPr>
      <w:rFonts w:cs="Times New Roman"/>
      <w:szCs w:val="20"/>
    </w:rPr>
  </w:style>
  <w:style w:type="character" w:customStyle="1" w:styleId="pktZnak">
    <w:name w:val="pkt Znak"/>
    <w:link w:val="pkt"/>
    <w:locked/>
    <w:rsid w:val="0049031C"/>
    <w:rPr>
      <w:rFonts w:cs="Times New Roman"/>
      <w:szCs w:val="20"/>
    </w:rPr>
  </w:style>
  <w:style w:type="numbering" w:customStyle="1" w:styleId="1">
    <w:name w:val="1"/>
    <w:uiPriority w:val="99"/>
    <w:rsid w:val="0049031C"/>
    <w:pPr>
      <w:numPr>
        <w:numId w:val="13"/>
      </w:numPr>
    </w:pPr>
  </w:style>
  <w:style w:type="paragraph" w:styleId="Tekstpodstawowy2">
    <w:name w:val="Body Text 2"/>
    <w:basedOn w:val="Normalny"/>
    <w:link w:val="Tekstpodstawowy2Znak"/>
    <w:uiPriority w:val="99"/>
    <w:unhideWhenUsed/>
    <w:rsid w:val="009E7117"/>
    <w:pPr>
      <w:spacing w:after="480" w:line="240" w:lineRule="auto"/>
    </w:pPr>
    <w:rPr>
      <w:rFonts w:ascii="Century Gothic" w:hAnsi="Century Gothic" w:cs="Arial"/>
      <w:b/>
      <w:color w:val="000000"/>
      <w:sz w:val="20"/>
      <w:szCs w:val="20"/>
      <w:lang w:eastAsia="zh-CN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9E7117"/>
    <w:rPr>
      <w:rFonts w:ascii="Century Gothic" w:hAnsi="Century Gothic" w:cs="Arial"/>
      <w:b/>
      <w:color w:val="000000"/>
      <w:sz w:val="20"/>
      <w:szCs w:val="20"/>
      <w:lang w:eastAsia="zh-CN"/>
    </w:rPr>
  </w:style>
  <w:style w:type="paragraph" w:styleId="Tekstpodstawowy3">
    <w:name w:val="Body Text 3"/>
    <w:basedOn w:val="Normalny"/>
    <w:link w:val="Tekstpodstawowy3Znak"/>
    <w:uiPriority w:val="99"/>
    <w:unhideWhenUsed/>
    <w:rsid w:val="009E7117"/>
    <w:pPr>
      <w:spacing w:after="240" w:line="240" w:lineRule="auto"/>
      <w:ind w:right="142"/>
      <w:jc w:val="both"/>
    </w:pPr>
    <w:rPr>
      <w:rFonts w:ascii="Century Gothic" w:hAnsi="Century Gothic" w:cs="Arial"/>
      <w:color w:val="000000"/>
      <w:sz w:val="20"/>
      <w:szCs w:val="20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9E7117"/>
    <w:rPr>
      <w:rFonts w:ascii="Century Gothic" w:hAnsi="Century Gothic" w:cs="Arial"/>
      <w:color w:val="000000"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D67C66"/>
    <w:rPr>
      <w:rFonts w:ascii="Century Gothic" w:hAnsi="Century Gothic"/>
      <w:color w:val="000000"/>
      <w:sz w:val="17"/>
      <w:szCs w:val="17"/>
      <w:u w:val="single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A441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Standardowy2">
    <w:name w:val="Standardowy2"/>
    <w:rsid w:val="005A4411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Zwykytekst1">
    <w:name w:val="Zwykły tekst1"/>
    <w:basedOn w:val="Normalny"/>
    <w:rsid w:val="005A4411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character" w:styleId="Pogrubienie">
    <w:name w:val="Strong"/>
    <w:uiPriority w:val="22"/>
    <w:qFormat/>
    <w:rsid w:val="005A4411"/>
    <w:rPr>
      <w:b/>
      <w:bCs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561F97"/>
    <w:pPr>
      <w:tabs>
        <w:tab w:val="left" w:pos="360"/>
      </w:tabs>
      <w:spacing w:after="0" w:line="240" w:lineRule="auto"/>
      <w:ind w:left="357"/>
    </w:pPr>
    <w:rPr>
      <w:rFonts w:ascii="Century Gothic" w:hAnsi="Century Gothic"/>
      <w:sz w:val="14"/>
      <w:szCs w:val="1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561F97"/>
    <w:rPr>
      <w:rFonts w:ascii="Century Gothic" w:hAnsi="Century Gothic"/>
      <w:sz w:val="14"/>
      <w:szCs w:val="14"/>
    </w:rPr>
  </w:style>
  <w:style w:type="character" w:customStyle="1" w:styleId="Nagwek5Znak">
    <w:name w:val="Nagłówek 5 Znak"/>
    <w:basedOn w:val="Domylnaczcionkaakapitu"/>
    <w:link w:val="Nagwek5"/>
    <w:uiPriority w:val="9"/>
    <w:rsid w:val="00F3403F"/>
    <w:rPr>
      <w:rFonts w:ascii="Century Gothic" w:hAnsi="Century Gothic"/>
      <w:b/>
      <w:color w:val="000000"/>
      <w:sz w:val="14"/>
      <w:szCs w:val="14"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2177D7"/>
    <w:pPr>
      <w:spacing w:after="60" w:line="240" w:lineRule="auto"/>
      <w:ind w:left="993" w:hanging="315"/>
      <w:jc w:val="both"/>
    </w:pPr>
    <w:rPr>
      <w:rFonts w:ascii="Century Gothic" w:hAnsi="Century Gothic"/>
      <w:sz w:val="18"/>
      <w:szCs w:val="18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2177D7"/>
    <w:rPr>
      <w:rFonts w:ascii="Century Gothic" w:hAnsi="Century Gothic"/>
      <w:sz w:val="18"/>
      <w:szCs w:val="18"/>
    </w:rPr>
  </w:style>
  <w:style w:type="character" w:styleId="Nierozpoznanawzmianka">
    <w:name w:val="Unresolved Mention"/>
    <w:basedOn w:val="Domylnaczcionkaakapitu"/>
    <w:uiPriority w:val="99"/>
    <w:rsid w:val="003C3C81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1"/>
    <w:uiPriority w:val="99"/>
    <w:locked/>
    <w:rsid w:val="002859A6"/>
  </w:style>
  <w:style w:type="paragraph" w:customStyle="1" w:styleId="ListParagraph1">
    <w:name w:val="List Paragraph1"/>
    <w:basedOn w:val="Normalny"/>
    <w:link w:val="ListParagraphChar"/>
    <w:uiPriority w:val="99"/>
    <w:rsid w:val="002859A6"/>
    <w:pPr>
      <w:suppressAutoHyphens/>
      <w:ind w:left="720"/>
      <w:contextualSpacing/>
      <w:textAlignment w:val="baseline"/>
    </w:pPr>
  </w:style>
  <w:style w:type="paragraph" w:customStyle="1" w:styleId="ust">
    <w:name w:val="ust"/>
    <w:rsid w:val="002859A6"/>
    <w:pPr>
      <w:suppressAutoHyphens/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kapitzlist5">
    <w:name w:val="Akapit z listą5"/>
    <w:aliases w:val="Kolorowa lista — akcent 11,L1,Numerowanie,T_SZ_List Paragraph,normalny tekst"/>
    <w:basedOn w:val="Normalny"/>
    <w:rsid w:val="002859A6"/>
    <w:pPr>
      <w:ind w:left="720"/>
      <w:contextualSpacing/>
    </w:pPr>
    <w:rPr>
      <w:rFonts w:ascii="Calibri" w:eastAsia="Times New Roman" w:hAnsi="Calibri" w:cs="Calibri"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"/>
    <w:rsid w:val="007865D7"/>
    <w:rPr>
      <w:rFonts w:ascii="Century Gothic" w:hAnsi="Century Gothic"/>
      <w:b/>
      <w:bCs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rsid w:val="00731D5A"/>
    <w:rPr>
      <w:rFonts w:ascii="Century Gothic" w:hAnsi="Century Gothic"/>
      <w:b/>
      <w:sz w:val="18"/>
      <w:szCs w:val="18"/>
    </w:rPr>
  </w:style>
  <w:style w:type="paragraph" w:customStyle="1" w:styleId="Standardowy3">
    <w:name w:val="Standardowy3"/>
    <w:uiPriority w:val="99"/>
    <w:rsid w:val="00174DE1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Standardowy4">
    <w:name w:val="Standardowy4"/>
    <w:rsid w:val="004B3A58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numbering" w:customStyle="1" w:styleId="Styl11">
    <w:name w:val="Styl11"/>
    <w:rsid w:val="004B3A58"/>
    <w:pPr>
      <w:numPr>
        <w:numId w:val="16"/>
      </w:numPr>
    </w:pPr>
  </w:style>
  <w:style w:type="character" w:customStyle="1" w:styleId="Znakiprzypiswkocowych">
    <w:name w:val="Znaki przypisów końcowych"/>
    <w:rsid w:val="004B3A58"/>
    <w:rPr>
      <w:vertAlign w:val="superscript"/>
    </w:rPr>
  </w:style>
  <w:style w:type="paragraph" w:customStyle="1" w:styleId="Standardowy5">
    <w:name w:val="Standardowy5"/>
    <w:rsid w:val="00AB7B85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numbering" w:customStyle="1" w:styleId="12">
    <w:name w:val="12"/>
    <w:uiPriority w:val="99"/>
    <w:rsid w:val="00DC1D3C"/>
    <w:pPr>
      <w:numPr>
        <w:numId w:val="20"/>
      </w:numPr>
    </w:pPr>
  </w:style>
  <w:style w:type="table" w:styleId="Tabela-Siatka">
    <w:name w:val="Table Grid"/>
    <w:basedOn w:val="Standardowy"/>
    <w:uiPriority w:val="59"/>
    <w:rsid w:val="008B3D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vkekvd">
    <w:name w:val="vkekvd"/>
    <w:basedOn w:val="Domylnaczcionkaakapitu"/>
    <w:rsid w:val="00154260"/>
  </w:style>
  <w:style w:type="paragraph" w:customStyle="1" w:styleId="Tiret1">
    <w:name w:val="Tiret 1"/>
    <w:basedOn w:val="Normalny"/>
    <w:uiPriority w:val="99"/>
    <w:rsid w:val="00B15B04"/>
    <w:pPr>
      <w:numPr>
        <w:numId w:val="136"/>
      </w:numPr>
      <w:spacing w:before="120" w:after="120" w:line="259" w:lineRule="auto"/>
      <w:jc w:val="both"/>
    </w:pPr>
    <w:rPr>
      <w:rFonts w:ascii="Cambria" w:eastAsia="Times New Roman" w:hAnsi="Cambria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0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zetargi@gminakoscielisko.pl" TargetMode="External"/><Relationship Id="rId13" Type="http://schemas.openxmlformats.org/officeDocument/2006/relationships/hyperlink" Target="mailto:iod@gminakoscielisko.pl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gmina@gminakoscielisko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" TargetMode="Externa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71EE0A-B88B-7E4C-89C4-2A101899AA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7159</Words>
  <Characters>42956</Characters>
  <Application>Microsoft Office Word</Application>
  <DocSecurity>0</DocSecurity>
  <Lines>357</Lines>
  <Paragraphs>100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Kasia</dc:creator>
  <cp:keywords/>
  <dc:description/>
  <cp:lastModifiedBy>Małgorzata Jasionek</cp:lastModifiedBy>
  <cp:revision>2</cp:revision>
  <cp:lastPrinted>2026-03-20T12:42:00Z</cp:lastPrinted>
  <dcterms:created xsi:type="dcterms:W3CDTF">2026-03-20T12:49:00Z</dcterms:created>
  <dcterms:modified xsi:type="dcterms:W3CDTF">2026-03-20T12:49:00Z</dcterms:modified>
</cp:coreProperties>
</file>